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E04EE1" w:rsidR="003A0F98" w:rsidP="003A0F98" w:rsidRDefault="00B441C6" w14:paraId="76591CB7" w14:textId="2F9155FD">
      <w:pPr>
        <w:pStyle w:val="BasistekstSURF"/>
      </w:pPr>
      <w:r w:rsidRPr="00EB6F4B">
        <w:rPr>
          <w:rFonts w:ascii="General Sans Semibold" w:hAnsi="General Sans Semibold" w:eastAsia="Times New Roman" w:cs="General Sans Semibold"/>
          <w:noProof/>
          <w:color w:val="auto"/>
          <w:sz w:val="22"/>
          <w:szCs w:val="22"/>
          <w14:ligatures w14:val="none"/>
        </w:rPr>
        <w:drawing>
          <wp:anchor distT="0" distB="0" distL="114300" distR="114300" simplePos="0" relativeHeight="251661312" behindDoc="1" locked="0" layoutInCell="1" allowOverlap="1" wp14:anchorId="101F67EE" wp14:editId="63AB7284">
            <wp:simplePos x="0" y="0"/>
            <wp:positionH relativeFrom="column">
              <wp:posOffset>10160</wp:posOffset>
            </wp:positionH>
            <wp:positionV relativeFrom="paragraph">
              <wp:posOffset>396059</wp:posOffset>
            </wp:positionV>
            <wp:extent cx="5399405" cy="5399405"/>
            <wp:effectExtent l="0" t="0" r="0" b="0"/>
            <wp:wrapTight wrapText="bothSides">
              <wp:wrapPolygon edited="0">
                <wp:start x="0" y="0"/>
                <wp:lineTo x="0" y="21542"/>
                <wp:lineTo x="21542" y="21542"/>
                <wp:lineTo x="21542" y="0"/>
                <wp:lineTo x="0" y="0"/>
              </wp:wrapPolygon>
            </wp:wrapTight>
            <wp:docPr id="3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1" r="1" b="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539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44597435" w:rsidRDefault="44597435" w14:paraId="142D29B2" w14:textId="071D31EA"/>
    <w:tbl>
      <w:tblPr>
        <w:tblStyle w:val="Tabelraster"/>
        <w:tblpPr w:leftFromText="180" w:rightFromText="180" w:vertAnchor="text" w:horzAnchor="margin" w:tblpY="9346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8648"/>
      </w:tblGrid>
      <w:tr w:rsidRPr="00E04EE1" w:rsidR="00B441C6" w:rsidTr="00B441C6" w14:paraId="78C1F205" w14:textId="77777777">
        <w:trPr>
          <w:trHeight w:val="1849"/>
        </w:trPr>
        <w:tc>
          <w:tcPr>
            <w:tcW w:w="8659" w:type="dxa"/>
          </w:tcPr>
          <w:p w:rsidR="00B441C6" w:rsidP="00B441C6" w:rsidRDefault="00B441C6" w14:paraId="3BE28D22" w14:textId="77777777">
            <w:pPr>
              <w:pStyle w:val="TitelSURF"/>
              <w:spacing w:line="216" w:lineRule="auto"/>
            </w:pPr>
            <w:r w:rsidRPr="00B441C6">
              <w:t xml:space="preserve">Beleidsworkshop </w:t>
            </w:r>
          </w:p>
          <w:p w:rsidRPr="00B441C6" w:rsidR="00B441C6" w:rsidP="00B441C6" w:rsidRDefault="00B441C6" w14:paraId="15084168" w14:textId="6375DE6B">
            <w:pPr>
              <w:pStyle w:val="TitelSURF"/>
              <w:spacing w:line="216" w:lineRule="auto"/>
            </w:pPr>
            <w:r w:rsidRPr="00B441C6">
              <w:t>OKE in het mbo</w:t>
            </w:r>
          </w:p>
        </w:tc>
      </w:tr>
      <w:tr w:rsidRPr="00E04EE1" w:rsidR="00B441C6" w:rsidTr="00B441C6" w14:paraId="037E019B" w14:textId="77777777">
        <w:tc>
          <w:tcPr>
            <w:tcW w:w="8659" w:type="dxa"/>
          </w:tcPr>
          <w:p w:rsidRPr="00B441C6" w:rsidR="00B441C6" w:rsidP="00B441C6" w:rsidRDefault="00B441C6" w14:paraId="436E8F58" w14:textId="77777777">
            <w:pPr>
              <w:pStyle w:val="SubtitelSURF"/>
              <w:rPr>
                <w:sz w:val="32"/>
                <w:szCs w:val="32"/>
              </w:rPr>
            </w:pPr>
            <w:r w:rsidRPr="00B441C6">
              <w:rPr>
                <w:sz w:val="32"/>
                <w:szCs w:val="32"/>
              </w:rPr>
              <w:t>Voor beleidsmakers/adviseurs examinering: snel kaders en uitgangspunten uitwerken en vertalen naar examenreglement, handboeken en werkwijze.</w:t>
            </w:r>
          </w:p>
        </w:tc>
      </w:tr>
    </w:tbl>
    <w:p w:rsidR="00F02A28" w:rsidP="003A0F98" w:rsidRDefault="00F02A28" w14:paraId="60C40FCC" w14:textId="6AEB2591">
      <w:pPr>
        <w:pStyle w:val="BasistekstSURF"/>
      </w:pPr>
    </w:p>
    <w:p w:rsidRPr="006A0FA8" w:rsidR="00B441C6" w:rsidP="0069029A" w:rsidRDefault="00B441C6" w14:paraId="73D6B7F8" w14:textId="2B23EF4B">
      <w:pPr>
        <w:pStyle w:val="Kop1"/>
      </w:pPr>
      <w:r>
        <w:lastRenderedPageBreak/>
        <w:t xml:space="preserve">Overzicht in één </w:t>
      </w:r>
      <w:r w:rsidRPr="0069029A">
        <w:t>oogopslag</w:t>
      </w:r>
    </w:p>
    <w:tbl>
      <w:tblPr>
        <w:tblStyle w:val="Tabelraster"/>
        <w:tblW w:w="0" w:type="auto"/>
        <w:tblBorders>
          <w:top w:val="single" w:color="D6D6D6" w:sz="4" w:space="0"/>
          <w:left w:val="single" w:color="D6D6D6" w:sz="4" w:space="0"/>
          <w:bottom w:val="single" w:color="D6D6D6" w:sz="4" w:space="0"/>
          <w:right w:val="single" w:color="D6D6D6" w:sz="4" w:space="0"/>
          <w:insideH w:val="single" w:color="D6D6D6" w:sz="4" w:space="0"/>
          <w:insideV w:val="single" w:color="D6D6D6" w:sz="4" w:space="0"/>
        </w:tblBorders>
        <w:tblLook w:val="04A0" w:firstRow="1" w:lastRow="0" w:firstColumn="1" w:lastColumn="0" w:noHBand="0" w:noVBand="1"/>
      </w:tblPr>
      <w:tblGrid>
        <w:gridCol w:w="4111"/>
        <w:gridCol w:w="4527"/>
      </w:tblGrid>
      <w:tr w:rsidR="00B441C6" w:rsidTr="00136181" w14:paraId="3BA33730" w14:textId="77777777">
        <w:tc>
          <w:tcPr>
            <w:tcW w:w="4123" w:type="dxa"/>
            <w:shd w:val="clear" w:color="auto" w:fill="F8E9EA"/>
            <w:vAlign w:val="center"/>
          </w:tcPr>
          <w:p w:rsidR="00B441C6" w:rsidP="00B441C6" w:rsidRDefault="00B441C6" w14:paraId="20257536" w14:textId="77777777">
            <w:r>
              <w:t>Doelgroep</w:t>
            </w:r>
          </w:p>
        </w:tc>
        <w:tc>
          <w:tcPr>
            <w:tcW w:w="4536" w:type="dxa"/>
            <w:vAlign w:val="center"/>
          </w:tcPr>
          <w:p w:rsidR="00B441C6" w:rsidP="00B441C6" w:rsidRDefault="00B441C6" w14:paraId="580E6771" w14:textId="77777777">
            <w:pPr>
              <w:pStyle w:val="Plattetekst"/>
            </w:pPr>
            <w:r>
              <w:t>Beleidsmakers, (senior) adviseurs examinering, regisseur examinering/onderwijs, kwaliteitszorg.</w:t>
            </w:r>
          </w:p>
        </w:tc>
      </w:tr>
      <w:tr w:rsidR="00B441C6" w:rsidTr="00136181" w14:paraId="06F1280E" w14:textId="77777777">
        <w:tc>
          <w:tcPr>
            <w:tcW w:w="4123" w:type="dxa"/>
            <w:shd w:val="clear" w:color="auto" w:fill="F8E9EA"/>
            <w:vAlign w:val="center"/>
          </w:tcPr>
          <w:p w:rsidR="00B441C6" w:rsidP="00B441C6" w:rsidRDefault="00B441C6" w14:paraId="7F88FDCE" w14:textId="77777777">
            <w:r>
              <w:t>Duur</w:t>
            </w:r>
          </w:p>
        </w:tc>
        <w:tc>
          <w:tcPr>
            <w:tcW w:w="4536" w:type="dxa"/>
            <w:vAlign w:val="center"/>
          </w:tcPr>
          <w:p w:rsidR="00B441C6" w:rsidP="00B441C6" w:rsidRDefault="00B441C6" w14:paraId="457DD214" w14:textId="77777777">
            <w:pPr>
              <w:pStyle w:val="Plattetekst"/>
            </w:pPr>
            <w:r>
              <w:t>2 uur (compact) of 2,5 uur (met extra uitwerking).</w:t>
            </w:r>
          </w:p>
        </w:tc>
      </w:tr>
      <w:tr w:rsidR="00B441C6" w:rsidTr="00136181" w14:paraId="693DB095" w14:textId="77777777">
        <w:tc>
          <w:tcPr>
            <w:tcW w:w="4123" w:type="dxa"/>
            <w:shd w:val="clear" w:color="auto" w:fill="F8E9EA"/>
            <w:vAlign w:val="center"/>
          </w:tcPr>
          <w:p w:rsidR="00B441C6" w:rsidP="00B441C6" w:rsidRDefault="00B441C6" w14:paraId="6C9A4BF1" w14:textId="77777777">
            <w:r>
              <w:t>Doel</w:t>
            </w:r>
          </w:p>
        </w:tc>
        <w:tc>
          <w:tcPr>
            <w:tcW w:w="4536" w:type="dxa"/>
            <w:vAlign w:val="center"/>
          </w:tcPr>
          <w:p w:rsidR="00B441C6" w:rsidP="00B441C6" w:rsidRDefault="00B441C6" w14:paraId="766058DB" w14:textId="77777777">
            <w:pPr>
              <w:pStyle w:val="Plattetekst"/>
            </w:pPr>
            <w:r>
              <w:t>In 1 sessie: (1) beleidskaders en uitgangspunten vastleggen, (2) impact op reglement/handboek bepalen, (3) afspraken over werkwijze en borging maken.</w:t>
            </w:r>
          </w:p>
        </w:tc>
      </w:tr>
      <w:tr w:rsidR="00B441C6" w:rsidTr="00136181" w14:paraId="33D8AA2C" w14:textId="77777777">
        <w:tc>
          <w:tcPr>
            <w:tcW w:w="4123" w:type="dxa"/>
            <w:shd w:val="clear" w:color="auto" w:fill="F8E9EA"/>
            <w:vAlign w:val="center"/>
          </w:tcPr>
          <w:p w:rsidR="00B441C6" w:rsidP="00B441C6" w:rsidRDefault="00B441C6" w14:paraId="7EAC3B09" w14:textId="77777777">
            <w:r>
              <w:t>Opbrengst</w:t>
            </w:r>
          </w:p>
        </w:tc>
        <w:tc>
          <w:tcPr>
            <w:tcW w:w="4536" w:type="dxa"/>
            <w:vAlign w:val="center"/>
          </w:tcPr>
          <w:p w:rsidR="00B441C6" w:rsidP="00B441C6" w:rsidRDefault="00B441C6" w14:paraId="3061D297" w14:textId="77777777">
            <w:pPr>
              <w:pStyle w:val="Plattetekst"/>
            </w:pPr>
            <w:r>
              <w:t>Kadercanvas + Besluitlog + Wijzigingslog (reglement/handboek) + Actieplan (0–6 weken).</w:t>
            </w:r>
          </w:p>
        </w:tc>
      </w:tr>
      <w:tr w:rsidR="00B441C6" w:rsidTr="00136181" w14:paraId="1A433B4D" w14:textId="77777777">
        <w:tc>
          <w:tcPr>
            <w:tcW w:w="4123" w:type="dxa"/>
            <w:shd w:val="clear" w:color="auto" w:fill="F8E9EA"/>
            <w:vAlign w:val="center"/>
          </w:tcPr>
          <w:p w:rsidR="00B441C6" w:rsidP="00B441C6" w:rsidRDefault="00B441C6" w14:paraId="1A05201F" w14:textId="77777777">
            <w:r>
              <w:t>Benodigd</w:t>
            </w:r>
          </w:p>
        </w:tc>
        <w:tc>
          <w:tcPr>
            <w:tcW w:w="4536" w:type="dxa"/>
            <w:vAlign w:val="center"/>
          </w:tcPr>
          <w:p w:rsidR="00B441C6" w:rsidP="00B441C6" w:rsidRDefault="00B441C6" w14:paraId="51ADF956" w14:textId="77777777">
            <w:pPr>
              <w:pStyle w:val="Plattetekst"/>
            </w:pPr>
            <w:r>
              <w:t xml:space="preserve">Flip-over of </w:t>
            </w:r>
            <w:proofErr w:type="spellStart"/>
            <w:r>
              <w:t>Miro</w:t>
            </w:r>
            <w:proofErr w:type="spellEnd"/>
            <w:r>
              <w:t>/Teams Whiteboard; laptops; bestaande examenreglement/handboek (laatste versie); OKE-kaderdocument.</w:t>
            </w:r>
          </w:p>
        </w:tc>
      </w:tr>
      <w:tr w:rsidR="00B441C6" w:rsidTr="00136181" w14:paraId="319726F4" w14:textId="77777777">
        <w:tc>
          <w:tcPr>
            <w:tcW w:w="4123" w:type="dxa"/>
            <w:shd w:val="clear" w:color="auto" w:fill="F8E9EA"/>
            <w:vAlign w:val="center"/>
          </w:tcPr>
          <w:p w:rsidR="00B441C6" w:rsidP="00B441C6" w:rsidRDefault="00B441C6" w14:paraId="2046B165" w14:textId="77777777">
            <w:r>
              <w:t>Werkvorm</w:t>
            </w:r>
          </w:p>
        </w:tc>
        <w:tc>
          <w:tcPr>
            <w:tcW w:w="4536" w:type="dxa"/>
            <w:vAlign w:val="center"/>
          </w:tcPr>
          <w:p w:rsidR="00B441C6" w:rsidP="00B441C6" w:rsidRDefault="00B441C6" w14:paraId="531040EA" w14:textId="77777777">
            <w:pPr>
              <w:pStyle w:val="Plattetekst"/>
            </w:pPr>
            <w:r>
              <w:t>Korte input + 3 sprints (kaders, documentwijzigingen, werkwijze/borging).</w:t>
            </w:r>
          </w:p>
        </w:tc>
      </w:tr>
    </w:tbl>
    <w:p w:rsidRPr="0069029A" w:rsidR="0069029A" w:rsidP="0069029A" w:rsidRDefault="0069029A" w14:paraId="5495F5F1" w14:textId="690D0160">
      <w:pPr>
        <w:pStyle w:val="Kop1"/>
      </w:pPr>
      <w:r>
        <w:t xml:space="preserve"> </w:t>
      </w:r>
      <w:r w:rsidRPr="0069029A">
        <w:t>Leerdoelen</w:t>
      </w:r>
    </w:p>
    <w:p w:rsidR="0069029A" w:rsidP="0069029A" w:rsidRDefault="0069029A" w14:paraId="180904D5" w14:textId="77777777">
      <w:pPr>
        <w:pStyle w:val="Plattetekst"/>
        <w:numPr>
          <w:ilvl w:val="0"/>
          <w:numId w:val="27"/>
        </w:numPr>
      </w:pPr>
      <w:r>
        <w:t>Deelnemers kunnen de beleidskaders rond OKE vertalen naar heldere uitgangspunten voor hun instelling.</w:t>
      </w:r>
    </w:p>
    <w:p w:rsidR="0069029A" w:rsidP="0069029A" w:rsidRDefault="0069029A" w14:paraId="2D0B1089" w14:textId="77777777">
      <w:pPr>
        <w:pStyle w:val="Plattetekst"/>
        <w:numPr>
          <w:ilvl w:val="0"/>
          <w:numId w:val="27"/>
        </w:numPr>
      </w:pPr>
      <w:r>
        <w:t>Deelnemers kunnen bepalen welke artikelen/paragrafen in het examenreglement en handboek aangepast moeten worden.</w:t>
      </w:r>
    </w:p>
    <w:p w:rsidR="0069029A" w:rsidP="0069029A" w:rsidRDefault="0069029A" w14:paraId="1C86113E" w14:textId="77777777">
      <w:pPr>
        <w:pStyle w:val="Plattetekst"/>
        <w:numPr>
          <w:ilvl w:val="0"/>
          <w:numId w:val="27"/>
        </w:numPr>
      </w:pPr>
      <w:r>
        <w:t xml:space="preserve">Deelnemers kunnen een werkbare werkwijze beschrijven (rollen, stappen, termijnen) inclusief borging (controle, </w:t>
      </w:r>
      <w:proofErr w:type="spellStart"/>
      <w:r>
        <w:t>logging</w:t>
      </w:r>
      <w:proofErr w:type="spellEnd"/>
      <w:r>
        <w:t>, audits).</w:t>
      </w:r>
    </w:p>
    <w:p w:rsidR="0069029A" w:rsidP="0069029A" w:rsidRDefault="0069029A" w14:paraId="1A5CBFBD" w14:textId="47879265">
      <w:pPr>
        <w:pStyle w:val="Plattetekst"/>
        <w:numPr>
          <w:ilvl w:val="0"/>
          <w:numId w:val="27"/>
        </w:numPr>
      </w:pPr>
      <w:r>
        <w:t>Deelnemers leveren na afloop een concept ‘wijzigingspakket’ op dat direct in besluitvorming kan.</w:t>
      </w:r>
    </w:p>
    <w:p w:rsidRPr="00CD0C63" w:rsidR="0069029A" w:rsidP="00CD0C63" w:rsidRDefault="0069029A" w14:paraId="6C00A014" w14:textId="00CC3BEC">
      <w:pPr>
        <w:pStyle w:val="Kop1"/>
      </w:pPr>
      <w:r w:rsidRPr="00CD0C63">
        <w:t xml:space="preserve"> Voorbereiding</w:t>
      </w:r>
    </w:p>
    <w:p w:rsidRPr="00CD0C63" w:rsidR="0069029A" w:rsidP="00CD0C63" w:rsidRDefault="0069029A" w14:paraId="6F0A0205" w14:textId="77777777">
      <w:pPr>
        <w:pStyle w:val="Kop2"/>
      </w:pPr>
      <w:r w:rsidRPr="00CD0C63">
        <w:t>Voor de trainer</w:t>
      </w:r>
    </w:p>
    <w:p w:rsidR="0069029A" w:rsidP="00CD0C63" w:rsidRDefault="0069029A" w14:paraId="5935E464" w14:textId="77777777">
      <w:pPr>
        <w:pStyle w:val="Plattetekst"/>
        <w:numPr>
          <w:ilvl w:val="0"/>
          <w:numId w:val="31"/>
        </w:numPr>
      </w:pPr>
      <w:r>
        <w:t>Verzamel de laatste versies van: examenreglement, handboek examinering, procedurebeschrijvingen (planning/aanmelden/beoordelen/vaststellen/archiveren), en eventuele formats (PV/zittingsverslag).</w:t>
      </w:r>
    </w:p>
    <w:p w:rsidR="0069029A" w:rsidP="00CD0C63" w:rsidRDefault="0069029A" w14:paraId="06724B24" w14:textId="736DDFF6">
      <w:pPr>
        <w:pStyle w:val="Plattetekst"/>
        <w:numPr>
          <w:ilvl w:val="0"/>
          <w:numId w:val="31"/>
        </w:numPr>
      </w:pPr>
      <w:r>
        <w:t xml:space="preserve">Neem (globaal) de huidige keten door: plannen/roosteren </w:t>
      </w:r>
      <w:r w:rsidRPr="0069029A">
        <w:rPr>
          <w:rFonts w:ascii="Times New Roman" w:hAnsi="Times New Roman" w:cs="Times New Roman"/>
        </w:rPr>
        <w:t>→</w:t>
      </w:r>
      <w:r>
        <w:t xml:space="preserve"> aanmelden/matchen </w:t>
      </w:r>
      <w:r w:rsidRPr="0069029A">
        <w:rPr>
          <w:rFonts w:ascii="Times New Roman" w:hAnsi="Times New Roman" w:cs="Times New Roman"/>
        </w:rPr>
        <w:t>→</w:t>
      </w:r>
      <w:r>
        <w:t xml:space="preserve"> informeren </w:t>
      </w:r>
      <w:r w:rsidRPr="0069029A">
        <w:rPr>
          <w:rFonts w:ascii="Times New Roman" w:hAnsi="Times New Roman" w:cs="Times New Roman"/>
        </w:rPr>
        <w:t>→</w:t>
      </w:r>
      <w:r>
        <w:t xml:space="preserve"> afnemen </w:t>
      </w:r>
      <w:r w:rsidRPr="0069029A">
        <w:rPr>
          <w:rFonts w:ascii="Times New Roman" w:hAnsi="Times New Roman" w:cs="Times New Roman"/>
        </w:rPr>
        <w:t>→</w:t>
      </w:r>
      <w:r>
        <w:t xml:space="preserve"> beoordelen </w:t>
      </w:r>
      <w:r w:rsidRPr="0069029A">
        <w:rPr>
          <w:rFonts w:ascii="Times New Roman" w:hAnsi="Times New Roman" w:cs="Times New Roman"/>
        </w:rPr>
        <w:t>→</w:t>
      </w:r>
      <w:r>
        <w:t xml:space="preserve"> vaststellen </w:t>
      </w:r>
      <w:r w:rsidRPr="0069029A">
        <w:rPr>
          <w:rFonts w:ascii="Times New Roman" w:hAnsi="Times New Roman" w:cs="Times New Roman"/>
        </w:rPr>
        <w:t>→</w:t>
      </w:r>
      <w:r>
        <w:t xml:space="preserve"> verantwoorden </w:t>
      </w:r>
      <w:r w:rsidRPr="0069029A">
        <w:rPr>
          <w:rFonts w:ascii="Times New Roman" w:hAnsi="Times New Roman" w:cs="Times New Roman"/>
        </w:rPr>
        <w:t>→</w:t>
      </w:r>
      <w:r>
        <w:t xml:space="preserve"> archiveren.</w:t>
      </w:r>
    </w:p>
    <w:p w:rsidR="0069029A" w:rsidP="0069029A" w:rsidRDefault="0069029A" w14:paraId="69B95933" w14:textId="77777777">
      <w:pPr>
        <w:pStyle w:val="BasistekstSURF"/>
        <w:numPr>
          <w:ilvl w:val="0"/>
          <w:numId w:val="29"/>
        </w:numPr>
      </w:pPr>
      <w:r>
        <w:t>Print of deel de templates uit deze handleiding (bijlage A t/m D).</w:t>
      </w:r>
    </w:p>
    <w:p w:rsidR="0069029A" w:rsidP="00CD0C63" w:rsidRDefault="0069029A" w14:paraId="069FF16B" w14:textId="77777777">
      <w:pPr>
        <w:pStyle w:val="Kop2"/>
      </w:pPr>
      <w:r>
        <w:t xml:space="preserve">Voor </w:t>
      </w:r>
      <w:r w:rsidRPr="00CD0C63">
        <w:t>deelnemers</w:t>
      </w:r>
    </w:p>
    <w:p w:rsidR="0069029A" w:rsidP="00CD0C63" w:rsidRDefault="0069029A" w14:paraId="40FD3AF6" w14:textId="77777777">
      <w:pPr>
        <w:pStyle w:val="Opsommingteken1eniveauSURF"/>
      </w:pPr>
      <w:r>
        <w:t>Neem mee: actuele examenreglement en handboek (digitale versie) en eventuele lijst met knelpunten uit de praktijk.</w:t>
      </w:r>
    </w:p>
    <w:p w:rsidR="0069029A" w:rsidP="00CD0C63" w:rsidRDefault="0069029A" w14:paraId="4DCBC5D5" w14:textId="0F6F7BA5">
      <w:pPr>
        <w:pStyle w:val="Opsommingteken1eniveauSURF"/>
      </w:pPr>
      <w:r w:rsidR="0069029A">
        <w:rPr/>
        <w:t xml:space="preserve">Bedenk vooraf: welke 3 risico’s wil je zeker afdekken (bijv. versiebeheer, termijnen informeren, </w:t>
      </w:r>
      <w:r w:rsidR="0069029A">
        <w:rPr/>
        <w:t>logcontrole,</w:t>
      </w:r>
      <w:r w:rsidR="745CCB30">
        <w:rPr/>
        <w:t xml:space="preserve"> </w:t>
      </w:r>
      <w:r w:rsidR="0069029A">
        <w:rPr/>
        <w:t>rolvastheid</w:t>
      </w:r>
      <w:r w:rsidR="0069029A">
        <w:rPr/>
        <w:t>)?</w:t>
      </w:r>
    </w:p>
    <w:p w:rsidR="00CD0C63" w:rsidP="00CD0C63" w:rsidRDefault="00CD0C63" w14:paraId="670F840E" w14:textId="1D5D609D">
      <w:pPr>
        <w:pStyle w:val="Kop1"/>
      </w:pPr>
      <w:r>
        <w:lastRenderedPageBreak/>
        <w:t xml:space="preserve"> Programma (2 uur)</w:t>
      </w:r>
    </w:p>
    <w:tbl>
      <w:tblPr>
        <w:tblStyle w:val="Tabelraster"/>
        <w:tblW w:w="0" w:type="auto"/>
        <w:tblBorders>
          <w:top w:val="single" w:color="D6D6D6" w:sz="4" w:space="0"/>
          <w:left w:val="single" w:color="D6D6D6" w:sz="4" w:space="0"/>
          <w:bottom w:val="single" w:color="D6D6D6" w:sz="4" w:space="0"/>
          <w:right w:val="single" w:color="D6D6D6" w:sz="4" w:space="0"/>
          <w:insideH w:val="single" w:color="D6D6D6" w:sz="4" w:space="0"/>
          <w:insideV w:val="single" w:color="D6D6D6" w:sz="4" w:space="0"/>
        </w:tblBorders>
        <w:tblLook w:val="04A0" w:firstRow="1" w:lastRow="0" w:firstColumn="1" w:lastColumn="0" w:noHBand="0" w:noVBand="1"/>
      </w:tblPr>
      <w:tblGrid>
        <w:gridCol w:w="1987"/>
        <w:gridCol w:w="2200"/>
        <w:gridCol w:w="2238"/>
        <w:gridCol w:w="2213"/>
      </w:tblGrid>
      <w:tr w:rsidRPr="00CD0C63" w:rsidR="00CD0C63" w:rsidTr="00136181" w14:paraId="62E8197F" w14:textId="77777777">
        <w:trPr>
          <w:trHeight w:val="507"/>
        </w:trPr>
        <w:tc>
          <w:tcPr>
            <w:tcW w:w="1987" w:type="dxa"/>
            <w:shd w:val="clear" w:color="auto" w:fill="F8E9EA"/>
            <w:vAlign w:val="center"/>
          </w:tcPr>
          <w:p w:rsidRPr="00CD0C63" w:rsidR="00CD0C63" w:rsidP="00CD0C63" w:rsidRDefault="00CD0C63" w14:paraId="5949F430" w14:textId="77777777">
            <w:r w:rsidRPr="00CD0C63">
              <w:t>Tijd</w:t>
            </w:r>
          </w:p>
        </w:tc>
        <w:tc>
          <w:tcPr>
            <w:tcW w:w="2200" w:type="dxa"/>
            <w:shd w:val="clear" w:color="auto" w:fill="F8E9EA"/>
            <w:vAlign w:val="center"/>
          </w:tcPr>
          <w:p w:rsidRPr="00CD0C63" w:rsidR="00CD0C63" w:rsidP="00CD0C63" w:rsidRDefault="00CD0C63" w14:paraId="0529ACE2" w14:textId="77777777">
            <w:r w:rsidRPr="00CD0C63">
              <w:t>Onderdeel</w:t>
            </w:r>
          </w:p>
        </w:tc>
        <w:tc>
          <w:tcPr>
            <w:tcW w:w="2238" w:type="dxa"/>
            <w:shd w:val="clear" w:color="auto" w:fill="F8E9EA"/>
            <w:vAlign w:val="center"/>
          </w:tcPr>
          <w:p w:rsidRPr="00CD0C63" w:rsidR="00CD0C63" w:rsidP="00CD0C63" w:rsidRDefault="00CD0C63" w14:paraId="2ADA0C9B" w14:textId="77777777">
            <w:r w:rsidRPr="00CD0C63">
              <w:t>Werkvorm</w:t>
            </w:r>
          </w:p>
        </w:tc>
        <w:tc>
          <w:tcPr>
            <w:tcW w:w="2213" w:type="dxa"/>
            <w:shd w:val="clear" w:color="auto" w:fill="F8E9EA"/>
            <w:vAlign w:val="center"/>
          </w:tcPr>
          <w:p w:rsidRPr="00CD0C63" w:rsidR="00CD0C63" w:rsidP="00CD0C63" w:rsidRDefault="00CD0C63" w14:paraId="0A225A1F" w14:textId="77777777">
            <w:r w:rsidRPr="00CD0C63">
              <w:t>Output</w:t>
            </w:r>
          </w:p>
        </w:tc>
      </w:tr>
      <w:tr w:rsidRPr="00CD0C63" w:rsidR="00CD0C63" w:rsidTr="00136181" w14:paraId="56382E8C" w14:textId="77777777">
        <w:tc>
          <w:tcPr>
            <w:tcW w:w="1987" w:type="dxa"/>
            <w:vAlign w:val="center"/>
          </w:tcPr>
          <w:p w:rsidRPr="00CD0C63" w:rsidR="00CD0C63" w:rsidP="00CD0C63" w:rsidRDefault="00CD0C63" w14:paraId="7D270CDA" w14:textId="77777777">
            <w:pPr>
              <w:pStyle w:val="Plattetekst"/>
            </w:pPr>
            <w:r w:rsidRPr="00CD0C63">
              <w:t>0:00–0:10</w:t>
            </w:r>
          </w:p>
        </w:tc>
        <w:tc>
          <w:tcPr>
            <w:tcW w:w="2200" w:type="dxa"/>
            <w:vAlign w:val="center"/>
          </w:tcPr>
          <w:p w:rsidRPr="00CD0C63" w:rsidR="00CD0C63" w:rsidP="00CD0C63" w:rsidRDefault="00CD0C63" w14:paraId="5E2500BA" w14:textId="77777777">
            <w:pPr>
              <w:pStyle w:val="Plattetekst"/>
            </w:pPr>
            <w:r w:rsidRPr="00CD0C63">
              <w:t>Start en doel scherpstellen</w:t>
            </w:r>
          </w:p>
        </w:tc>
        <w:tc>
          <w:tcPr>
            <w:tcW w:w="2238" w:type="dxa"/>
            <w:vAlign w:val="center"/>
          </w:tcPr>
          <w:p w:rsidRPr="00CD0C63" w:rsidR="00CD0C63" w:rsidP="00CD0C63" w:rsidRDefault="00CD0C63" w14:paraId="4C99D13C" w14:textId="77777777">
            <w:pPr>
              <w:pStyle w:val="Plattetekst"/>
            </w:pPr>
            <w:r w:rsidRPr="00CD0C63">
              <w:t>Check-in: succescriteria + scope</w:t>
            </w:r>
          </w:p>
        </w:tc>
        <w:tc>
          <w:tcPr>
            <w:tcW w:w="2213" w:type="dxa"/>
            <w:vAlign w:val="center"/>
          </w:tcPr>
          <w:p w:rsidRPr="00CD0C63" w:rsidR="00CD0C63" w:rsidP="00CD0C63" w:rsidRDefault="00CD0C63" w14:paraId="43FCD9B1" w14:textId="77777777">
            <w:pPr>
              <w:pStyle w:val="Plattetekst"/>
            </w:pPr>
            <w:r w:rsidRPr="00CD0C63">
              <w:t>Gezamenlijke ‘definitie van succes’</w:t>
            </w:r>
          </w:p>
        </w:tc>
      </w:tr>
      <w:tr w:rsidRPr="00CD0C63" w:rsidR="00CD0C63" w:rsidTr="00136181" w14:paraId="55BC9791" w14:textId="77777777">
        <w:tc>
          <w:tcPr>
            <w:tcW w:w="1987" w:type="dxa"/>
            <w:vAlign w:val="center"/>
          </w:tcPr>
          <w:p w:rsidRPr="00CD0C63" w:rsidR="00CD0C63" w:rsidP="00CD0C63" w:rsidRDefault="00CD0C63" w14:paraId="445E8321" w14:textId="77777777">
            <w:pPr>
              <w:pStyle w:val="Plattetekst"/>
            </w:pPr>
            <w:r w:rsidRPr="00CD0C63">
              <w:t>0:10–0:25</w:t>
            </w:r>
          </w:p>
        </w:tc>
        <w:tc>
          <w:tcPr>
            <w:tcW w:w="2200" w:type="dxa"/>
            <w:vAlign w:val="center"/>
          </w:tcPr>
          <w:p w:rsidRPr="00CD0C63" w:rsidR="00CD0C63" w:rsidP="00CD0C63" w:rsidRDefault="00CD0C63" w14:paraId="78D973C2" w14:textId="77777777">
            <w:pPr>
              <w:pStyle w:val="Plattetekst"/>
            </w:pPr>
            <w:r w:rsidRPr="00CD0C63">
              <w:t>Mini-input: OKE als beleidsvraag</w:t>
            </w:r>
          </w:p>
        </w:tc>
        <w:tc>
          <w:tcPr>
            <w:tcW w:w="2238" w:type="dxa"/>
            <w:vAlign w:val="center"/>
          </w:tcPr>
          <w:p w:rsidRPr="00CD0C63" w:rsidR="00CD0C63" w:rsidP="00CD0C63" w:rsidRDefault="00CD0C63" w14:paraId="493AD376" w14:textId="77777777">
            <w:pPr>
              <w:pStyle w:val="Plattetekst"/>
            </w:pPr>
            <w:r w:rsidRPr="00CD0C63">
              <w:t>10 min uitleg + 5 min vragen</w:t>
            </w:r>
          </w:p>
        </w:tc>
        <w:tc>
          <w:tcPr>
            <w:tcW w:w="2213" w:type="dxa"/>
            <w:vAlign w:val="center"/>
          </w:tcPr>
          <w:p w:rsidRPr="00CD0C63" w:rsidR="00CD0C63" w:rsidP="00CD0C63" w:rsidRDefault="00CD0C63" w14:paraId="70CF249D" w14:textId="77777777">
            <w:pPr>
              <w:pStyle w:val="Plattetekst"/>
            </w:pPr>
            <w:r w:rsidRPr="00CD0C63">
              <w:t>Kernprincipes op flap/board</w:t>
            </w:r>
          </w:p>
        </w:tc>
      </w:tr>
      <w:tr w:rsidRPr="00CD0C63" w:rsidR="00CD0C63" w:rsidTr="00136181" w14:paraId="63DBAA0F" w14:textId="77777777">
        <w:tc>
          <w:tcPr>
            <w:tcW w:w="1987" w:type="dxa"/>
            <w:vAlign w:val="center"/>
          </w:tcPr>
          <w:p w:rsidRPr="00CD0C63" w:rsidR="00CD0C63" w:rsidP="00CD0C63" w:rsidRDefault="00CD0C63" w14:paraId="3F0F6B2B" w14:textId="77777777">
            <w:pPr>
              <w:pStyle w:val="Plattetekst"/>
            </w:pPr>
            <w:r w:rsidRPr="00CD0C63">
              <w:t>0:25–1:05</w:t>
            </w:r>
          </w:p>
        </w:tc>
        <w:tc>
          <w:tcPr>
            <w:tcW w:w="2200" w:type="dxa"/>
            <w:vAlign w:val="center"/>
          </w:tcPr>
          <w:p w:rsidRPr="00CD0C63" w:rsidR="00CD0C63" w:rsidP="00CD0C63" w:rsidRDefault="00CD0C63" w14:paraId="4D8F3420" w14:textId="77777777">
            <w:pPr>
              <w:pStyle w:val="Plattetekst"/>
            </w:pPr>
            <w:r w:rsidRPr="00CD0C63">
              <w:t>Sprint 1 – Kaders &amp; uitgangspunten</w:t>
            </w:r>
          </w:p>
        </w:tc>
        <w:tc>
          <w:tcPr>
            <w:tcW w:w="2238" w:type="dxa"/>
            <w:vAlign w:val="center"/>
          </w:tcPr>
          <w:p w:rsidRPr="00CD0C63" w:rsidR="00CD0C63" w:rsidP="00CD0C63" w:rsidRDefault="00CD0C63" w14:paraId="09CF91DC" w14:textId="77777777">
            <w:pPr>
              <w:pStyle w:val="Plattetekst"/>
            </w:pPr>
            <w:r w:rsidRPr="00CD0C63">
              <w:t>Kadercanvas (groepen) + plenair aanscherpen</w:t>
            </w:r>
          </w:p>
        </w:tc>
        <w:tc>
          <w:tcPr>
            <w:tcW w:w="2213" w:type="dxa"/>
            <w:vAlign w:val="center"/>
          </w:tcPr>
          <w:p w:rsidRPr="00CD0C63" w:rsidR="00CD0C63" w:rsidP="00CD0C63" w:rsidRDefault="00CD0C63" w14:paraId="7B1B5D6A" w14:textId="77777777">
            <w:pPr>
              <w:pStyle w:val="Plattetekst"/>
            </w:pPr>
            <w:r w:rsidRPr="00CD0C63">
              <w:t>Kadercanvas + besluitpunten</w:t>
            </w:r>
          </w:p>
        </w:tc>
      </w:tr>
      <w:tr w:rsidRPr="00CD0C63" w:rsidR="00CD0C63" w:rsidTr="00136181" w14:paraId="5B5EABEC" w14:textId="77777777">
        <w:tc>
          <w:tcPr>
            <w:tcW w:w="1987" w:type="dxa"/>
            <w:vAlign w:val="center"/>
          </w:tcPr>
          <w:p w:rsidRPr="00CD0C63" w:rsidR="00CD0C63" w:rsidP="00CD0C63" w:rsidRDefault="00CD0C63" w14:paraId="7D17F9B5" w14:textId="77777777">
            <w:pPr>
              <w:pStyle w:val="Plattetekst"/>
            </w:pPr>
            <w:r w:rsidRPr="00CD0C63">
              <w:t>1:05–1:35</w:t>
            </w:r>
          </w:p>
        </w:tc>
        <w:tc>
          <w:tcPr>
            <w:tcW w:w="2200" w:type="dxa"/>
            <w:vAlign w:val="center"/>
          </w:tcPr>
          <w:p w:rsidRPr="00CD0C63" w:rsidR="00CD0C63" w:rsidP="00CD0C63" w:rsidRDefault="00CD0C63" w14:paraId="1BD3830D" w14:textId="77777777">
            <w:pPr>
              <w:pStyle w:val="Plattetekst"/>
            </w:pPr>
            <w:r w:rsidRPr="00CD0C63">
              <w:t>Sprint 2 – Reglement &amp; handboek wijzigen</w:t>
            </w:r>
          </w:p>
        </w:tc>
        <w:tc>
          <w:tcPr>
            <w:tcW w:w="2238" w:type="dxa"/>
            <w:vAlign w:val="center"/>
          </w:tcPr>
          <w:p w:rsidRPr="00CD0C63" w:rsidR="00CD0C63" w:rsidP="00CD0C63" w:rsidRDefault="00CD0C63" w14:paraId="1C574B96" w14:textId="77777777">
            <w:pPr>
              <w:pStyle w:val="Plattetekst"/>
            </w:pPr>
            <w:r w:rsidRPr="00CD0C63">
              <w:t>Wijzigingslog: artikelniveau + acceptatiecriteria</w:t>
            </w:r>
          </w:p>
        </w:tc>
        <w:tc>
          <w:tcPr>
            <w:tcW w:w="2213" w:type="dxa"/>
            <w:vAlign w:val="center"/>
          </w:tcPr>
          <w:p w:rsidRPr="00CD0C63" w:rsidR="00CD0C63" w:rsidP="00CD0C63" w:rsidRDefault="00CD0C63" w14:paraId="5BFB865E" w14:textId="77777777">
            <w:pPr>
              <w:pStyle w:val="Plattetekst"/>
            </w:pPr>
            <w:r w:rsidRPr="00CD0C63">
              <w:t>Concept wijzigingspakket</w:t>
            </w:r>
          </w:p>
        </w:tc>
      </w:tr>
      <w:tr w:rsidRPr="00CD0C63" w:rsidR="00CD0C63" w:rsidTr="00136181" w14:paraId="293CA0D4" w14:textId="77777777">
        <w:tc>
          <w:tcPr>
            <w:tcW w:w="1987" w:type="dxa"/>
            <w:vAlign w:val="center"/>
          </w:tcPr>
          <w:p w:rsidRPr="00CD0C63" w:rsidR="00CD0C63" w:rsidP="00CD0C63" w:rsidRDefault="00CD0C63" w14:paraId="59F66C87" w14:textId="77777777">
            <w:pPr>
              <w:pStyle w:val="Plattetekst"/>
            </w:pPr>
            <w:r w:rsidRPr="00CD0C63">
              <w:t>1:35–1:55</w:t>
            </w:r>
          </w:p>
        </w:tc>
        <w:tc>
          <w:tcPr>
            <w:tcW w:w="2200" w:type="dxa"/>
            <w:vAlign w:val="center"/>
          </w:tcPr>
          <w:p w:rsidRPr="00CD0C63" w:rsidR="00CD0C63" w:rsidP="00CD0C63" w:rsidRDefault="00CD0C63" w14:paraId="5DAE512E" w14:textId="77777777">
            <w:pPr>
              <w:pStyle w:val="Plattetekst"/>
            </w:pPr>
            <w:r w:rsidRPr="00CD0C63">
              <w:t>Sprint 3 – Werkwijze &amp; borging</w:t>
            </w:r>
          </w:p>
        </w:tc>
        <w:tc>
          <w:tcPr>
            <w:tcW w:w="2238" w:type="dxa"/>
            <w:vAlign w:val="center"/>
          </w:tcPr>
          <w:p w:rsidRPr="00CD0C63" w:rsidR="00CD0C63" w:rsidP="00CD0C63" w:rsidRDefault="00CD0C63" w14:paraId="036D3F43" w14:textId="77777777">
            <w:pPr>
              <w:pStyle w:val="Plattetekst"/>
            </w:pPr>
            <w:r w:rsidRPr="00CD0C63">
              <w:t>RACI-</w:t>
            </w:r>
            <w:proofErr w:type="spellStart"/>
            <w:r w:rsidRPr="00CD0C63">
              <w:t>lite</w:t>
            </w:r>
            <w:proofErr w:type="spellEnd"/>
            <w:r w:rsidRPr="00CD0C63">
              <w:t xml:space="preserve"> + borgingscheck</w:t>
            </w:r>
          </w:p>
        </w:tc>
        <w:tc>
          <w:tcPr>
            <w:tcW w:w="2213" w:type="dxa"/>
            <w:vAlign w:val="center"/>
          </w:tcPr>
          <w:p w:rsidRPr="00CD0C63" w:rsidR="00CD0C63" w:rsidP="00CD0C63" w:rsidRDefault="00CD0C63" w14:paraId="11208FE3" w14:textId="77777777">
            <w:pPr>
              <w:pStyle w:val="Plattetekst"/>
            </w:pPr>
            <w:r w:rsidRPr="00CD0C63">
              <w:t>Werkwijze-afspraken + controles</w:t>
            </w:r>
          </w:p>
        </w:tc>
      </w:tr>
      <w:tr w:rsidRPr="00CD0C63" w:rsidR="00CD0C63" w:rsidTr="00136181" w14:paraId="4AEFE9C0" w14:textId="77777777">
        <w:tc>
          <w:tcPr>
            <w:tcW w:w="1987" w:type="dxa"/>
            <w:vAlign w:val="center"/>
          </w:tcPr>
          <w:p w:rsidRPr="00CD0C63" w:rsidR="00CD0C63" w:rsidP="00CD0C63" w:rsidRDefault="00CD0C63" w14:paraId="15F2A2AF" w14:textId="77777777">
            <w:pPr>
              <w:pStyle w:val="Plattetekst"/>
            </w:pPr>
            <w:r w:rsidRPr="00CD0C63">
              <w:t>1:55–2:00</w:t>
            </w:r>
          </w:p>
        </w:tc>
        <w:tc>
          <w:tcPr>
            <w:tcW w:w="2200" w:type="dxa"/>
            <w:vAlign w:val="center"/>
          </w:tcPr>
          <w:p w:rsidRPr="00CD0C63" w:rsidR="00CD0C63" w:rsidP="00CD0C63" w:rsidRDefault="00CD0C63" w14:paraId="1857D9DC" w14:textId="77777777">
            <w:pPr>
              <w:pStyle w:val="Plattetekst"/>
            </w:pPr>
            <w:r w:rsidRPr="00CD0C63">
              <w:t>Afronding</w:t>
            </w:r>
          </w:p>
        </w:tc>
        <w:tc>
          <w:tcPr>
            <w:tcW w:w="2238" w:type="dxa"/>
            <w:vAlign w:val="center"/>
          </w:tcPr>
          <w:p w:rsidRPr="00CD0C63" w:rsidR="00CD0C63" w:rsidP="00CD0C63" w:rsidRDefault="00CD0C63" w14:paraId="7D4D8EEE" w14:textId="77777777">
            <w:pPr>
              <w:pStyle w:val="Plattetekst"/>
            </w:pPr>
            <w:r w:rsidRPr="00CD0C63">
              <w:t>Top-3 acties + eigenaar</w:t>
            </w:r>
          </w:p>
        </w:tc>
        <w:tc>
          <w:tcPr>
            <w:tcW w:w="2213" w:type="dxa"/>
            <w:vAlign w:val="center"/>
          </w:tcPr>
          <w:p w:rsidRPr="00CD0C63" w:rsidR="00CD0C63" w:rsidP="00CD0C63" w:rsidRDefault="00CD0C63" w14:paraId="237141A4" w14:textId="77777777">
            <w:pPr>
              <w:pStyle w:val="Plattetekst"/>
            </w:pPr>
            <w:r w:rsidRPr="00CD0C63">
              <w:t>Actieplan 0–6 weken</w:t>
            </w:r>
          </w:p>
        </w:tc>
      </w:tr>
    </w:tbl>
    <w:p w:rsidR="00CD0C63" w:rsidP="00CD0C63" w:rsidRDefault="00CD0C63" w14:paraId="49DFC059" w14:textId="456A62CE">
      <w:pPr>
        <w:pStyle w:val="Kop1"/>
      </w:pPr>
      <w:r>
        <w:t xml:space="preserve"> Draaiboek per onderdeel (</w:t>
      </w:r>
      <w:proofErr w:type="spellStart"/>
      <w:r>
        <w:t>trainertekst</w:t>
      </w:r>
      <w:proofErr w:type="spellEnd"/>
      <w:r>
        <w:t>)</w:t>
      </w:r>
    </w:p>
    <w:p w:rsidR="00CD0C63" w:rsidP="00CD0C63" w:rsidRDefault="00CD0C63" w14:paraId="27E300CF" w14:textId="29FE3DDC">
      <w:pPr>
        <w:pStyle w:val="Kop2"/>
      </w:pPr>
      <w:r>
        <w:t>Start en doel (10 min)</w:t>
      </w:r>
    </w:p>
    <w:p w:rsidRPr="00CD0C63" w:rsidR="00CD0C63" w:rsidP="00CD0C63" w:rsidRDefault="00CD0C63" w14:paraId="4AA2BCF2" w14:textId="77777777">
      <w:pPr>
        <w:pStyle w:val="Plattetekst"/>
      </w:pPr>
      <w:r w:rsidRPr="00CD0C63">
        <w:t>Doel: iedereen heeft hetzelfde beeld van wat we vandaag opleveren.</w:t>
      </w:r>
    </w:p>
    <w:p w:rsidR="00CD0C63" w:rsidP="00CD0C63" w:rsidRDefault="00CD0C63" w14:paraId="60376F25" w14:textId="77777777">
      <w:pPr>
        <w:pStyle w:val="Kop3"/>
      </w:pPr>
      <w:r>
        <w:t>Trainer zegt (suggestie):</w:t>
      </w:r>
    </w:p>
    <w:p w:rsidR="00CD0C63" w:rsidP="00CD0C63" w:rsidRDefault="00CD0C63" w14:paraId="49AFD979" w14:textId="77777777">
      <w:pPr>
        <w:pStyle w:val="Plattetekst"/>
      </w:pPr>
      <w:r>
        <w:t>“We gaan vandaag geen volledig beleidsdocument schrijven. We maken een strak kader en een wijzigingspakket waarmee jullie binnen 6 weken reglement, handboek en werkwijze kunnen actualiseren.”</w:t>
      </w:r>
    </w:p>
    <w:p w:rsidR="00CD0C63" w:rsidP="00CD0C63" w:rsidRDefault="00CD0C63" w14:paraId="7A36DA89" w14:textId="77777777">
      <w:pPr>
        <w:pStyle w:val="Kop3"/>
      </w:pPr>
      <w:r>
        <w:t>Werkvorm:</w:t>
      </w:r>
    </w:p>
    <w:p w:rsidRPr="00CD0C63" w:rsidR="00CD0C63" w:rsidP="00CD0C63" w:rsidRDefault="00CD0C63" w14:paraId="256AA2F9" w14:textId="77777777">
      <w:pPr>
        <w:pStyle w:val="Opsommingteken1eniveauSURF"/>
      </w:pPr>
      <w:r w:rsidRPr="00CD0C63">
        <w:t>Laat iedereen in 30 seconden noemen: (1) wat moet er na deze sessie anders zijn, en (2) welk risico mag niet ontstaan.</w:t>
      </w:r>
    </w:p>
    <w:p w:rsidRPr="00CD0C63" w:rsidR="00CD0C63" w:rsidP="00CD0C63" w:rsidRDefault="00CD0C63" w14:paraId="06FADED6" w14:textId="77777777">
      <w:pPr>
        <w:pStyle w:val="Opsommingteken1eniveauSURF"/>
      </w:pPr>
      <w:r w:rsidRPr="00CD0C63">
        <w:t>Noteer succescriteria op bord en parkeer onderwerpen buiten scope (parking lot).</w:t>
      </w:r>
    </w:p>
    <w:p w:rsidR="00CD0C63" w:rsidP="00CD0C63" w:rsidRDefault="00CD0C63" w14:paraId="614369F1" w14:textId="77777777">
      <w:pPr>
        <w:pStyle w:val="Kop2"/>
      </w:pPr>
      <w:r>
        <w:t>5.2 Mini-input: OKE als beleidsvraag (15 min)</w:t>
      </w:r>
    </w:p>
    <w:p w:rsidR="00CD0C63" w:rsidP="00CD0C63" w:rsidRDefault="00CD0C63" w14:paraId="72443736" w14:textId="77777777">
      <w:pPr>
        <w:pStyle w:val="Kop3"/>
      </w:pPr>
      <w:r>
        <w:t>Kernboodschap (max. 10 minuten):</w:t>
      </w:r>
    </w:p>
    <w:p w:rsidRPr="00CD0C63" w:rsidR="00CD0C63" w:rsidP="00CD0C63" w:rsidRDefault="00CD0C63" w14:paraId="3E070BB4" w14:textId="77777777">
      <w:pPr>
        <w:pStyle w:val="Opsommingteken1eniveauSURF"/>
      </w:pPr>
      <w:r w:rsidRPr="00CD0C63">
        <w:t xml:space="preserve">OKE verandert de verantwoordelijkheden: van handmatig invoeren naar ketensturing, controle en </w:t>
      </w:r>
      <w:proofErr w:type="spellStart"/>
      <w:r w:rsidRPr="00CD0C63">
        <w:t>logging</w:t>
      </w:r>
      <w:proofErr w:type="spellEnd"/>
      <w:r w:rsidRPr="00CD0C63">
        <w:t>.</w:t>
      </w:r>
    </w:p>
    <w:p w:rsidRPr="00CD0C63" w:rsidR="00CD0C63" w:rsidP="00CD0C63" w:rsidRDefault="00CD0C63" w14:paraId="2F58C040" w14:textId="77777777">
      <w:pPr>
        <w:pStyle w:val="Opsommingteken1eniveauSURF"/>
      </w:pPr>
      <w:r w:rsidRPr="00CD0C63">
        <w:t>Beleid gaat over: rollen, termijnen, uitzonderingen, bewijsvoering, en borging.</w:t>
      </w:r>
    </w:p>
    <w:p w:rsidRPr="00CD0C63" w:rsidR="00CD0C63" w:rsidP="00CD0C63" w:rsidRDefault="00CD0C63" w14:paraId="7AD41224" w14:textId="77777777">
      <w:pPr>
        <w:pStyle w:val="Opsommingteken1eniveauSURF"/>
      </w:pPr>
      <w:r w:rsidRPr="00CD0C63">
        <w:t>Documenten die vrijwel altijd geraakt worden: examenreglement, handboek examinering, procedurebeschrijvingen (keten), formats (PV/zittingsverslag), archiveringsafspraken, versiebeheer.</w:t>
      </w:r>
    </w:p>
    <w:p w:rsidR="00CD0C63" w:rsidP="00CD0C63" w:rsidRDefault="00CD0C63" w14:paraId="34C8E671" w14:textId="77777777">
      <w:pPr>
        <w:pStyle w:val="Plattetekst"/>
      </w:pPr>
      <w:r>
        <w:t>Tip: eindig met 3 principes op het bord: (1) automatiseren waar kan, (2) controleren waar moet, (3) bewijs is leidend (</w:t>
      </w:r>
      <w:proofErr w:type="spellStart"/>
      <w:r>
        <w:t>audittrail</w:t>
      </w:r>
      <w:proofErr w:type="spellEnd"/>
      <w:r>
        <w:t>).</w:t>
      </w:r>
    </w:p>
    <w:p w:rsidR="00CD0C63" w:rsidP="00CD0C63" w:rsidRDefault="00CD0C63" w14:paraId="1A3D3E2B" w14:textId="77777777">
      <w:pPr>
        <w:pStyle w:val="Kop2"/>
      </w:pPr>
      <w:r>
        <w:lastRenderedPageBreak/>
        <w:t>5.3 Sprint 1 – Kaders &amp; uitgangspunten (40 min)</w:t>
      </w:r>
    </w:p>
    <w:p w:rsidRPr="00CD0C63" w:rsidR="00CD0C63" w:rsidP="00CD0C63" w:rsidRDefault="00CD0C63" w14:paraId="3A86A52E" w14:textId="77777777">
      <w:pPr>
        <w:pStyle w:val="Plattetekst"/>
      </w:pPr>
      <w:r w:rsidRPr="00CD0C63">
        <w:t>Doel: kaders formuleren die later letterlijk in reglement/handboek kunnen landen.</w:t>
      </w:r>
    </w:p>
    <w:p w:rsidR="00CD0C63" w:rsidP="00CD0C63" w:rsidRDefault="00CD0C63" w14:paraId="5A7B99F8" w14:textId="77777777">
      <w:pPr>
        <w:pStyle w:val="Kop3"/>
      </w:pPr>
      <w:r>
        <w:t>Werkvorm (20 + 15 + 5):</w:t>
      </w:r>
    </w:p>
    <w:p w:rsidR="00CD0C63" w:rsidP="00CD0C63" w:rsidRDefault="00CD0C63" w14:paraId="52CEAB24" w14:textId="77777777">
      <w:pPr>
        <w:pStyle w:val="Opsommingteken1eniveauSURF"/>
      </w:pPr>
      <w:r>
        <w:t>20 min: in groepjes het Kadercanvas invullen (bijlage A).</w:t>
      </w:r>
    </w:p>
    <w:p w:rsidR="00CD0C63" w:rsidP="00CD0C63" w:rsidRDefault="00CD0C63" w14:paraId="5D885B12" w14:textId="77777777">
      <w:pPr>
        <w:pStyle w:val="Opsommingteken1eniveauSURF"/>
      </w:pPr>
      <w:r>
        <w:t>15 min: plenair aanscherpen – maak keuzes expliciet (wat wel/niet, wanneer uitzondering, wie besluit).</w:t>
      </w:r>
    </w:p>
    <w:p w:rsidR="00CD0C63" w:rsidP="00CD0C63" w:rsidRDefault="00CD0C63" w14:paraId="531A96F5" w14:textId="77777777">
      <w:pPr>
        <w:pStyle w:val="Opsommingteken1eniveauSURF"/>
      </w:pPr>
      <w:r>
        <w:t>5 min: vastleggen in Besluitlog (bijlage B).</w:t>
      </w:r>
    </w:p>
    <w:p w:rsidR="00CD0C63" w:rsidP="00CD0C63" w:rsidRDefault="00CD0C63" w14:paraId="3E1E118A" w14:textId="77777777">
      <w:pPr>
        <w:pStyle w:val="Kop3"/>
      </w:pPr>
      <w:proofErr w:type="spellStart"/>
      <w:r>
        <w:t>Trainerprompts</w:t>
      </w:r>
      <w:proofErr w:type="spellEnd"/>
      <w:r>
        <w:t xml:space="preserve"> (vraagzinnen):</w:t>
      </w:r>
    </w:p>
    <w:p w:rsidRPr="00CD0C63" w:rsidR="00CD0C63" w:rsidP="00CD0C63" w:rsidRDefault="00CD0C63" w14:paraId="2293C17D" w14:textId="77777777">
      <w:pPr>
        <w:pStyle w:val="Opsommingteken1eniveauSURF"/>
      </w:pPr>
      <w:r w:rsidRPr="00CD0C63">
        <w:t>Wat is voor jullie ‘beleid’: regels, rollen, termijnen, uitzonderingen, bewijs?</w:t>
      </w:r>
    </w:p>
    <w:p w:rsidRPr="00CD0C63" w:rsidR="00CD0C63" w:rsidP="00CD0C63" w:rsidRDefault="00CD0C63" w14:paraId="19729089" w14:textId="77777777">
      <w:pPr>
        <w:pStyle w:val="Opsommingteken1eniveauSURF"/>
      </w:pPr>
      <w:r w:rsidRPr="00CD0C63">
        <w:t xml:space="preserve">Welke besluiten zijn echt </w:t>
      </w:r>
      <w:proofErr w:type="spellStart"/>
      <w:r w:rsidRPr="00CD0C63">
        <w:t>kaderstellend</w:t>
      </w:r>
      <w:proofErr w:type="spellEnd"/>
      <w:r w:rsidRPr="00CD0C63">
        <w:t xml:space="preserve"> (en dus niet per team verschillend)?</w:t>
      </w:r>
    </w:p>
    <w:p w:rsidRPr="00CD0C63" w:rsidR="00CD0C63" w:rsidP="00CD0C63" w:rsidRDefault="00CD0C63" w14:paraId="5B1F8D1E" w14:textId="77777777">
      <w:pPr>
        <w:pStyle w:val="Opsommingteken1eniveauSURF"/>
      </w:pPr>
      <w:r w:rsidRPr="00CD0C63">
        <w:t>Waar willen jullie standaardisatie en waar mag maatwerk?</w:t>
      </w:r>
    </w:p>
    <w:p w:rsidRPr="00CD0C63" w:rsidR="00CD0C63" w:rsidP="00CD0C63" w:rsidRDefault="00CD0C63" w14:paraId="64759E53" w14:textId="77777777">
      <w:pPr>
        <w:pStyle w:val="Opsommingteken1eniveauSURF"/>
      </w:pPr>
      <w:r w:rsidRPr="00CD0C63">
        <w:t>Welke controles zijn verplicht en wie is eigenaar?</w:t>
      </w:r>
    </w:p>
    <w:p w:rsidR="00CD0C63" w:rsidP="00CD0C63" w:rsidRDefault="00CD0C63" w14:paraId="0F47BB9C" w14:textId="77777777">
      <w:pPr>
        <w:pStyle w:val="Kop2"/>
      </w:pPr>
      <w:r>
        <w:t>5.4 Sprint 2 – Reglement &amp; handboek wijzigen (30 min)</w:t>
      </w:r>
    </w:p>
    <w:p w:rsidRPr="00CD0C63" w:rsidR="00CD0C63" w:rsidP="00CD0C63" w:rsidRDefault="00CD0C63" w14:paraId="4DF500E6" w14:textId="77777777">
      <w:pPr>
        <w:pStyle w:val="Plattetekst"/>
      </w:pPr>
      <w:r w:rsidRPr="00CD0C63">
        <w:t>Doel: snel zicht op wat er aangepast moet worden en hoe je het accepteert/goedkeurt.</w:t>
      </w:r>
    </w:p>
    <w:p w:rsidR="00CD0C63" w:rsidP="00CD0C63" w:rsidRDefault="00CD0C63" w14:paraId="4B305E5B" w14:textId="77777777">
      <w:pPr>
        <w:pStyle w:val="Kop3"/>
      </w:pPr>
      <w:r>
        <w:t>Werkwijze:</w:t>
      </w:r>
    </w:p>
    <w:p w:rsidR="00CD0C63" w:rsidP="00CD0C63" w:rsidRDefault="00CD0C63" w14:paraId="19A0AAFE" w14:textId="77777777">
      <w:pPr>
        <w:pStyle w:val="Opsommingteken1eniveauSURF"/>
      </w:pPr>
      <w:r>
        <w:t>Laat deelnemers het reglement/handboek openen en markeer 3 plekken: (1) definities &amp; reikwijdte, (2) proces &amp; termijnen, (3) bewijs &amp; archivering.</w:t>
      </w:r>
    </w:p>
    <w:p w:rsidR="00CD0C63" w:rsidP="00CD0C63" w:rsidRDefault="00CD0C63" w14:paraId="43CC9542" w14:textId="77777777">
      <w:pPr>
        <w:pStyle w:val="Opsommingteken1eniveauSURF"/>
      </w:pPr>
      <w:r>
        <w:t>Werk met de Wijzigingslog (bijlage C): noteer per wijziging de aanleiding, tekstvoorstel, eigenaar, en acceptatiecriteria.</w:t>
      </w:r>
    </w:p>
    <w:p w:rsidRPr="00CD0C63" w:rsidR="00CD0C63" w:rsidP="00CD0C63" w:rsidRDefault="00CD0C63" w14:paraId="1A86EDA7" w14:textId="77777777">
      <w:pPr>
        <w:pStyle w:val="Opsommingteken1eniveauSURF"/>
        <w:rPr>
          <w:lang w:val="en-US"/>
        </w:rPr>
      </w:pPr>
      <w:r w:rsidRPr="00CD0C63">
        <w:rPr>
          <w:lang w:val="en-US"/>
        </w:rPr>
        <w:t xml:space="preserve">Kies per </w:t>
      </w:r>
      <w:proofErr w:type="spellStart"/>
      <w:r w:rsidRPr="00CD0C63">
        <w:rPr>
          <w:lang w:val="en-US"/>
        </w:rPr>
        <w:t>wijziging</w:t>
      </w:r>
      <w:proofErr w:type="spellEnd"/>
      <w:r w:rsidRPr="00CD0C63">
        <w:rPr>
          <w:lang w:val="en-US"/>
        </w:rPr>
        <w:t xml:space="preserve">: ‘must-have </w:t>
      </w:r>
      <w:proofErr w:type="spellStart"/>
      <w:r w:rsidRPr="00CD0C63">
        <w:rPr>
          <w:lang w:val="en-US"/>
        </w:rPr>
        <w:t>voor</w:t>
      </w:r>
      <w:proofErr w:type="spellEnd"/>
      <w:r w:rsidRPr="00CD0C63">
        <w:rPr>
          <w:lang w:val="en-US"/>
        </w:rPr>
        <w:t xml:space="preserve"> </w:t>
      </w:r>
      <w:proofErr w:type="spellStart"/>
      <w:r w:rsidRPr="00CD0C63">
        <w:rPr>
          <w:lang w:val="en-US"/>
        </w:rPr>
        <w:t>livegang</w:t>
      </w:r>
      <w:proofErr w:type="spellEnd"/>
      <w:r w:rsidRPr="00CD0C63">
        <w:rPr>
          <w:lang w:val="en-US"/>
        </w:rPr>
        <w:t>’ vs ‘nice-to-have’.</w:t>
      </w:r>
    </w:p>
    <w:p w:rsidR="00CD0C63" w:rsidP="00CD0C63" w:rsidRDefault="00CD0C63" w14:paraId="4557EFFE" w14:textId="77777777">
      <w:pPr>
        <w:pStyle w:val="Kop3"/>
      </w:pPr>
      <w:r>
        <w:t>Veelvoorkomende wijzigingsgebieden (checklist):</w:t>
      </w:r>
    </w:p>
    <w:p w:rsidR="00CD0C63" w:rsidP="00CD0C63" w:rsidRDefault="00CD0C63" w14:paraId="599EB252" w14:textId="77777777">
      <w:pPr>
        <w:pStyle w:val="Opsommingteken1eniveauSURF"/>
      </w:pPr>
      <w:r>
        <w:t>Definities (OKE, digitaal examineren, systemen, status van resultaten).</w:t>
      </w:r>
    </w:p>
    <w:p w:rsidR="00CD0C63" w:rsidP="00CD0C63" w:rsidRDefault="00CD0C63" w14:paraId="382BE5D5" w14:textId="77777777">
      <w:pPr>
        <w:pStyle w:val="Opsommingteken1eniveauSURF"/>
      </w:pPr>
      <w:r>
        <w:t>Rollen en mandaten (docent/examinator, examenbureau, examencommissie, functioneel beheer).</w:t>
      </w:r>
    </w:p>
    <w:p w:rsidR="00CD0C63" w:rsidP="00CD0C63" w:rsidRDefault="00CD0C63" w14:paraId="071CE164" w14:textId="468BD991">
      <w:pPr>
        <w:pStyle w:val="Opsommingteken1eniveauSURF"/>
      </w:pPr>
      <w:r w:rsidR="00CD0C63">
        <w:rPr/>
        <w:t xml:space="preserve">Termijnen (informeren, aanmelden, </w:t>
      </w:r>
      <w:r w:rsidR="00CD0C63">
        <w:rPr/>
        <w:t>herplann</w:t>
      </w:r>
      <w:r w:rsidR="75269DDE">
        <w:rPr/>
        <w:t>en</w:t>
      </w:r>
      <w:r w:rsidR="00CD0C63">
        <w:rPr/>
        <w:t>, vaststellen, bezwaar/beroep).</w:t>
      </w:r>
    </w:p>
    <w:p w:rsidR="00CD0C63" w:rsidP="00CD0C63" w:rsidRDefault="00CD0C63" w14:paraId="79FF77F7" w14:textId="77777777">
      <w:pPr>
        <w:pStyle w:val="Opsommingteken1eniveauSURF"/>
      </w:pPr>
      <w:r>
        <w:t>Uitzonderingen en escalatie (storingen, mismatch, verkeerde versie, onvolledig dossier).</w:t>
      </w:r>
    </w:p>
    <w:p w:rsidR="00CD0C63" w:rsidP="00CD0C63" w:rsidRDefault="00CD0C63" w14:paraId="58AA393D" w14:textId="77777777">
      <w:pPr>
        <w:pStyle w:val="Opsommingteken1eniveauSURF"/>
      </w:pPr>
      <w:r>
        <w:t xml:space="preserve">Bewijsvoering (zittingsverslag/PV, </w:t>
      </w:r>
      <w:proofErr w:type="spellStart"/>
      <w:r>
        <w:t>logging</w:t>
      </w:r>
      <w:proofErr w:type="spellEnd"/>
      <w:r>
        <w:t xml:space="preserve">, </w:t>
      </w:r>
      <w:proofErr w:type="spellStart"/>
      <w:r>
        <w:t>audittrail</w:t>
      </w:r>
      <w:proofErr w:type="spellEnd"/>
      <w:r>
        <w:t>).</w:t>
      </w:r>
    </w:p>
    <w:p w:rsidR="00CD0C63" w:rsidP="00CD0C63" w:rsidRDefault="00CD0C63" w14:paraId="1562B267" w14:textId="045DAFFF">
      <w:pPr>
        <w:pStyle w:val="Opsommingteken1eniveauSURF"/>
      </w:pPr>
      <w:r w:rsidR="00CD0C63">
        <w:rPr/>
        <w:t xml:space="preserve">Archiveren examendossier (wat hoort erin, bewaartermijn, vindbaarheid, </w:t>
      </w:r>
      <w:r w:rsidR="00CD0C63">
        <w:rPr/>
        <w:t>on</w:t>
      </w:r>
      <w:r w:rsidR="468025AE">
        <w:rPr/>
        <w:t>wijzigbaar</w:t>
      </w:r>
      <w:r w:rsidR="00CD0C63">
        <w:rPr/>
        <w:t>).</w:t>
      </w:r>
    </w:p>
    <w:p w:rsidR="00CD0C63" w:rsidP="00CD0C63" w:rsidRDefault="00CD0C63" w14:paraId="0662D9B6" w14:textId="77777777">
      <w:pPr>
        <w:pStyle w:val="Opsommingteken1eniveauSURF"/>
      </w:pPr>
      <w:r>
        <w:t>Versiebeheer (welke versie wanneer, toewijzing, wijzigingsbeheer).</w:t>
      </w:r>
    </w:p>
    <w:p w:rsidR="00CD0C63" w:rsidP="00CD0C63" w:rsidRDefault="00CD0C63" w14:paraId="1946C8C0" w14:textId="57A85C0B">
      <w:pPr>
        <w:pStyle w:val="Kop2"/>
      </w:pPr>
      <w:r>
        <w:t>Sprint 3 – Werkwijze &amp; borging (20 min)</w:t>
      </w:r>
    </w:p>
    <w:p w:rsidRPr="00CD0C63" w:rsidR="00CD0C63" w:rsidP="00CD0C63" w:rsidRDefault="00CD0C63" w14:paraId="4B9038FA" w14:textId="77777777">
      <w:pPr>
        <w:pStyle w:val="Plattetekst"/>
      </w:pPr>
      <w:r w:rsidRPr="00CD0C63">
        <w:t>Doel: concrete werkwijze-afspraken maken die uitvoerbaar zijn.</w:t>
      </w:r>
    </w:p>
    <w:p w:rsidR="00CD0C63" w:rsidP="00CD0C63" w:rsidRDefault="00CD0C63" w14:paraId="76E6B6BE" w14:textId="77777777">
      <w:pPr>
        <w:pStyle w:val="Kop3"/>
      </w:pPr>
      <w:r>
        <w:t>Werkvorm:</w:t>
      </w:r>
    </w:p>
    <w:p w:rsidRPr="00CD0C63" w:rsidR="00CD0C63" w:rsidP="00CD0C63" w:rsidRDefault="00CD0C63" w14:paraId="0BFD94C2" w14:textId="77777777">
      <w:pPr>
        <w:pStyle w:val="Opsommingteken1eniveauSURF"/>
      </w:pPr>
      <w:r w:rsidRPr="00CD0C63">
        <w:t>Maak een RACI-</w:t>
      </w:r>
      <w:proofErr w:type="spellStart"/>
      <w:r w:rsidRPr="00CD0C63">
        <w:t>lite</w:t>
      </w:r>
      <w:proofErr w:type="spellEnd"/>
      <w:r w:rsidRPr="00CD0C63">
        <w:t xml:space="preserve"> voor de keten (bijlage D).</w:t>
      </w:r>
    </w:p>
    <w:p w:rsidRPr="00CD0C63" w:rsidR="00CD0C63" w:rsidP="00CD0C63" w:rsidRDefault="00CD0C63" w14:paraId="1A408203" w14:textId="77777777">
      <w:pPr>
        <w:pStyle w:val="Opsommingteken1eniveauSURF"/>
      </w:pPr>
      <w:r w:rsidRPr="00CD0C63">
        <w:t>Kies 4 verplichte controles (minimale borging) en plan frequentie (dagelijks/wekelijks/per zitting).</w:t>
      </w:r>
    </w:p>
    <w:p w:rsidRPr="00CD0C63" w:rsidR="00CD0C63" w:rsidP="00CD0C63" w:rsidRDefault="00CD0C63" w14:paraId="37C87506" w14:textId="77777777">
      <w:pPr>
        <w:pStyle w:val="Opsommingteken1eniveauSURF"/>
      </w:pPr>
      <w:r w:rsidRPr="00CD0C63">
        <w:t>Leg vast hoe je storingen en afwijkingen registreert en wie beslist over herstel.</w:t>
      </w:r>
    </w:p>
    <w:p w:rsidR="00CD0C63" w:rsidP="00CD0C63" w:rsidRDefault="00CD0C63" w14:paraId="203E290B" w14:textId="77777777">
      <w:pPr>
        <w:pStyle w:val="Kop3"/>
      </w:pPr>
      <w:r>
        <w:t>Minimale borging (suggestie-set):</w:t>
      </w:r>
    </w:p>
    <w:p w:rsidRPr="00CD0C63" w:rsidR="00CD0C63" w:rsidP="00CD0C63" w:rsidRDefault="00CD0C63" w14:paraId="0BB957E0" w14:textId="77777777">
      <w:pPr>
        <w:pStyle w:val="Opsommingteken1eniveauSURF"/>
      </w:pPr>
      <w:r w:rsidRPr="00CD0C63">
        <w:t>Logcontrole op: mismatches, ontbrekende deelnemers, mislukte resultaatsdoorvoer.</w:t>
      </w:r>
    </w:p>
    <w:p w:rsidRPr="00CD0C63" w:rsidR="00CD0C63" w:rsidP="00CD0C63" w:rsidRDefault="00CD0C63" w14:paraId="606CEDC9" w14:textId="77777777">
      <w:pPr>
        <w:pStyle w:val="Opsommingteken1eniveauSURF"/>
      </w:pPr>
      <w:r w:rsidRPr="00CD0C63">
        <w:lastRenderedPageBreak/>
        <w:t>Steekproef op dossiercompleetheid (PV/zittingsverslag + resultaatstatus + versie).</w:t>
      </w:r>
    </w:p>
    <w:p w:rsidRPr="00CD0C63" w:rsidR="00CD0C63" w:rsidP="00CD0C63" w:rsidRDefault="00CD0C63" w14:paraId="4DEB27D0" w14:textId="77777777">
      <w:pPr>
        <w:pStyle w:val="Opsommingteken1eniveauSURF"/>
      </w:pPr>
      <w:r w:rsidRPr="00CD0C63">
        <w:t>Controle op termijnen informeren (bijv. 15 schooldagen) en wijzigingscommunicatie.</w:t>
      </w:r>
    </w:p>
    <w:p w:rsidRPr="00CD0C63" w:rsidR="00CD0C63" w:rsidP="00CD0C63" w:rsidRDefault="00CD0C63" w14:paraId="516330B3" w14:textId="77777777">
      <w:pPr>
        <w:pStyle w:val="Opsommingteken1eniveauSURF"/>
      </w:pPr>
      <w:r w:rsidRPr="00CD0C63">
        <w:t>Vier-ogen check op uitzonderingen (handmatige correcties, addenda, versieafwijkingen).</w:t>
      </w:r>
    </w:p>
    <w:p w:rsidR="00CD0C63" w:rsidP="00CD0C63" w:rsidRDefault="00CD0C63" w14:paraId="65503092" w14:textId="43588CC8">
      <w:pPr>
        <w:pStyle w:val="Kop2"/>
      </w:pPr>
      <w:r>
        <w:t>Afronding (5 min)</w:t>
      </w:r>
    </w:p>
    <w:p w:rsidR="00CD0C63" w:rsidP="00CD0C63" w:rsidRDefault="00CD0C63" w14:paraId="5064404F" w14:textId="77777777">
      <w:pPr>
        <w:pStyle w:val="Plattetekst"/>
      </w:pPr>
      <w:r>
        <w:t>Laat het team 3 acties kiezen voor de komende 6 weken en wijs een eigenaar toe. Gebruik het Actieplan onderaan bijlage C of maak een eigen lijst.</w:t>
      </w:r>
    </w:p>
    <w:p w:rsidR="00D737DA" w:rsidP="00D737DA" w:rsidRDefault="00D737DA" w14:paraId="2DBBAC5C" w14:textId="77777777">
      <w:pPr>
        <w:pStyle w:val="BasistekstSURF"/>
      </w:pPr>
    </w:p>
    <w:p w:rsidR="00D737DA" w:rsidP="00D737DA" w:rsidRDefault="00D737DA" w14:paraId="2E2F5666" w14:textId="77777777">
      <w:pPr>
        <w:pStyle w:val="BasistekstSURF"/>
      </w:pPr>
    </w:p>
    <w:p w:rsidR="00D737DA" w:rsidP="00D737DA" w:rsidRDefault="00D737DA" w14:paraId="7D870C1D" w14:textId="77777777">
      <w:pPr>
        <w:pStyle w:val="BasistekstSURF"/>
      </w:pPr>
    </w:p>
    <w:p w:rsidR="00D737DA" w:rsidP="00D737DA" w:rsidRDefault="00D737DA" w14:paraId="3BE31764" w14:textId="77777777">
      <w:pPr>
        <w:pStyle w:val="BasistekstSURF"/>
      </w:pPr>
    </w:p>
    <w:p w:rsidR="00D737DA" w:rsidP="00D737DA" w:rsidRDefault="00D737DA" w14:paraId="6BC075DA" w14:textId="77777777">
      <w:pPr>
        <w:pStyle w:val="BasistekstSURF"/>
      </w:pPr>
    </w:p>
    <w:p w:rsidR="00D737DA" w:rsidP="00D737DA" w:rsidRDefault="00D737DA" w14:paraId="3B5050B9" w14:textId="77777777">
      <w:pPr>
        <w:pStyle w:val="BasistekstSURF"/>
      </w:pPr>
    </w:p>
    <w:p w:rsidR="00D737DA" w:rsidP="00D737DA" w:rsidRDefault="00D737DA" w14:paraId="0952D0D7" w14:textId="77777777">
      <w:pPr>
        <w:pStyle w:val="BasistekstSURF"/>
      </w:pPr>
    </w:p>
    <w:p w:rsidR="00D737DA" w:rsidP="00D737DA" w:rsidRDefault="00D737DA" w14:paraId="4B676F3D" w14:textId="77777777">
      <w:pPr>
        <w:pStyle w:val="BasistekstSURF"/>
      </w:pPr>
    </w:p>
    <w:p w:rsidR="00D737DA" w:rsidP="00D737DA" w:rsidRDefault="00D737DA" w14:paraId="1A06863B" w14:textId="77777777">
      <w:pPr>
        <w:pStyle w:val="BasistekstSURF"/>
      </w:pPr>
    </w:p>
    <w:p w:rsidRPr="00D737DA" w:rsidR="00D737DA" w:rsidP="00D737DA" w:rsidRDefault="00D737DA" w14:paraId="627D06EC" w14:textId="77777777">
      <w:pPr>
        <w:pStyle w:val="BasistekstSURF"/>
      </w:pPr>
    </w:p>
    <w:p w:rsidR="00E40C1E" w:rsidRDefault="00E40C1E" w14:paraId="1AA1C9E2" w14:textId="77777777">
      <w:pPr>
        <w:widowControl/>
        <w:autoSpaceDE/>
        <w:autoSpaceDN/>
        <w:spacing w:after="160" w:line="259" w:lineRule="auto"/>
        <w:rPr>
          <w:rFonts w:cs="Maiandra GD" w:eastAsiaTheme="minorHAnsi"/>
          <w:b/>
          <w:bCs/>
          <w:color w:val="000000" w:themeColor="text1"/>
          <w:sz w:val="40"/>
          <w:szCs w:val="32"/>
          <w14:ligatures w14:val="standardContextual"/>
        </w:rPr>
      </w:pPr>
      <w:r>
        <w:br w:type="page"/>
      </w:r>
    </w:p>
    <w:p w:rsidR="00D737DA" w:rsidP="00E40C1E" w:rsidRDefault="00D737DA" w14:paraId="30CE9E26" w14:textId="7DC21B64">
      <w:pPr>
        <w:pStyle w:val="Kop1"/>
        <w:numPr>
          <w:ilvl w:val="0"/>
          <w:numId w:val="0"/>
        </w:numPr>
        <w:ind w:left="567" w:hanging="567"/>
      </w:pPr>
      <w:r>
        <w:lastRenderedPageBreak/>
        <w:t>Bijlagen – templates (kopieer/print)</w:t>
      </w:r>
    </w:p>
    <w:p w:rsidR="00D737DA" w:rsidP="00D737DA" w:rsidRDefault="00D737DA" w14:paraId="0195DD1E" w14:textId="77777777">
      <w:pPr>
        <w:pStyle w:val="Kop2"/>
      </w:pPr>
      <w:r>
        <w:t>Bijlage A – Kadercanvas OKE (</w:t>
      </w:r>
      <w:proofErr w:type="spellStart"/>
      <w:r>
        <w:t>invulbaar</w:t>
      </w:r>
      <w:proofErr w:type="spellEnd"/>
      <w:r>
        <w:t>)</w:t>
      </w:r>
    </w:p>
    <w:p w:rsidR="00D737DA" w:rsidP="00D737DA" w:rsidRDefault="00D737DA" w14:paraId="41095752" w14:textId="1E36EE5E">
      <w:pPr>
        <w:pStyle w:val="Plattetekst"/>
      </w:pPr>
      <w:r w:rsidRPr="00D737DA">
        <w:t>Vul dit canvas in. Formuleer uitgangspunten zo dat ze letterlijk in reglement/handboek kunnen.</w:t>
      </w:r>
    </w:p>
    <w:tbl>
      <w:tblPr>
        <w:tblStyle w:val="Tabelraster"/>
        <w:tblW w:w="0" w:type="auto"/>
        <w:tblBorders>
          <w:top w:val="single" w:color="D6D6D6" w:sz="4" w:space="0"/>
          <w:left w:val="single" w:color="D6D6D6" w:sz="4" w:space="0"/>
          <w:bottom w:val="single" w:color="D6D6D6" w:sz="4" w:space="0"/>
          <w:right w:val="single" w:color="D6D6D6" w:sz="4" w:space="0"/>
          <w:insideH w:val="single" w:color="D6D6D6" w:sz="4" w:space="0"/>
          <w:insideV w:val="single" w:color="D6D6D6" w:sz="4" w:space="0"/>
        </w:tblBorders>
        <w:tblLook w:val="04A0" w:firstRow="1" w:lastRow="0" w:firstColumn="1" w:lastColumn="0" w:noHBand="0" w:noVBand="1"/>
      </w:tblPr>
      <w:tblGrid>
        <w:gridCol w:w="3122"/>
        <w:gridCol w:w="2677"/>
        <w:gridCol w:w="2839"/>
      </w:tblGrid>
      <w:tr w:rsidRPr="00D737DA" w:rsidR="00D737DA" w:rsidTr="00136181" w14:paraId="006983AB" w14:textId="77777777">
        <w:trPr>
          <w:trHeight w:val="645"/>
        </w:trPr>
        <w:tc>
          <w:tcPr>
            <w:tcW w:w="3249" w:type="dxa"/>
            <w:shd w:val="clear" w:color="auto" w:fill="F8E9EA"/>
          </w:tcPr>
          <w:p w:rsidRPr="00D737DA" w:rsidR="00D737DA" w:rsidP="00D737DA" w:rsidRDefault="00D737DA" w14:paraId="43B3C262" w14:textId="77777777">
            <w:r w:rsidRPr="00D737DA">
              <w:t>Onderdeel</w:t>
            </w:r>
          </w:p>
        </w:tc>
        <w:tc>
          <w:tcPr>
            <w:tcW w:w="3249" w:type="dxa"/>
            <w:shd w:val="clear" w:color="auto" w:fill="F8E9EA"/>
          </w:tcPr>
          <w:p w:rsidRPr="00D737DA" w:rsidR="00D737DA" w:rsidP="00D737DA" w:rsidRDefault="00D737DA" w14:paraId="62350FBA" w14:textId="77777777">
            <w:r w:rsidRPr="00D737DA">
              <w:t>Kader/uitgangspunt (wat spreken we af?)</w:t>
            </w:r>
          </w:p>
        </w:tc>
        <w:tc>
          <w:tcPr>
            <w:tcW w:w="3249" w:type="dxa"/>
            <w:shd w:val="clear" w:color="auto" w:fill="F8E9EA"/>
          </w:tcPr>
          <w:p w:rsidRPr="00D737DA" w:rsidR="00D737DA" w:rsidP="00D737DA" w:rsidRDefault="00D737DA" w14:paraId="28A94284" w14:textId="77777777">
            <w:r w:rsidRPr="00D737DA">
              <w:t>Toelichting/keuzes (wat zijn grenzen/uitzonderingen?)</w:t>
            </w:r>
          </w:p>
        </w:tc>
      </w:tr>
      <w:tr w:rsidRPr="00D737DA" w:rsidR="00D737DA" w:rsidTr="00136181" w14:paraId="06F14EEA" w14:textId="77777777">
        <w:tc>
          <w:tcPr>
            <w:tcW w:w="3249" w:type="dxa"/>
            <w:shd w:val="clear" w:color="auto" w:fill="F2F2F2" w:themeFill="background1" w:themeFillShade="F2"/>
          </w:tcPr>
          <w:p w:rsidRPr="00D737DA" w:rsidR="00D737DA" w:rsidP="00D737DA" w:rsidRDefault="00D737DA" w14:paraId="6AECF60F" w14:textId="77777777">
            <w:pPr>
              <w:pStyle w:val="Plattetekst"/>
            </w:pPr>
            <w:r w:rsidRPr="00D737DA">
              <w:t>Reikwijdte (wat valt onder OKE?)</w:t>
            </w:r>
          </w:p>
        </w:tc>
        <w:tc>
          <w:tcPr>
            <w:tcW w:w="3249" w:type="dxa"/>
            <w:shd w:val="clear" w:color="auto" w:fill="FFFFFF" w:themeFill="background1"/>
          </w:tcPr>
          <w:p w:rsidRPr="00D737DA" w:rsidR="00D737DA" w:rsidP="00D737DA" w:rsidRDefault="00D737DA" w14:paraId="1FA88D79" w14:textId="77777777">
            <w:pPr>
              <w:pStyle w:val="Plattetekst"/>
            </w:pPr>
            <w:r w:rsidRPr="00D737DA">
              <w:t>…</w:t>
            </w:r>
          </w:p>
        </w:tc>
        <w:tc>
          <w:tcPr>
            <w:tcW w:w="3249" w:type="dxa"/>
          </w:tcPr>
          <w:p w:rsidRPr="00D737DA" w:rsidR="00D737DA" w:rsidP="00D737DA" w:rsidRDefault="00D737DA" w14:paraId="20480B96" w14:textId="77777777">
            <w:pPr>
              <w:pStyle w:val="Plattetekst"/>
            </w:pPr>
            <w:r w:rsidRPr="00D737DA">
              <w:t>…</w:t>
            </w:r>
          </w:p>
        </w:tc>
      </w:tr>
      <w:tr w:rsidRPr="00D737DA" w:rsidR="00D737DA" w:rsidTr="00136181" w14:paraId="69EEE752" w14:textId="77777777">
        <w:tc>
          <w:tcPr>
            <w:tcW w:w="3249" w:type="dxa"/>
            <w:shd w:val="clear" w:color="auto" w:fill="F2F2F2" w:themeFill="background1" w:themeFillShade="F2"/>
          </w:tcPr>
          <w:p w:rsidRPr="00D737DA" w:rsidR="00D737DA" w:rsidP="00D737DA" w:rsidRDefault="00D737DA" w14:paraId="726D1D2E" w14:textId="77777777">
            <w:pPr>
              <w:pStyle w:val="Plattetekst"/>
            </w:pPr>
            <w:r w:rsidRPr="00D737DA">
              <w:t>Rollen en mandaten</w:t>
            </w:r>
          </w:p>
        </w:tc>
        <w:tc>
          <w:tcPr>
            <w:tcW w:w="3249" w:type="dxa"/>
            <w:shd w:val="clear" w:color="auto" w:fill="FFFFFF" w:themeFill="background1"/>
          </w:tcPr>
          <w:p w:rsidRPr="00D737DA" w:rsidR="00D737DA" w:rsidP="00D737DA" w:rsidRDefault="00D737DA" w14:paraId="5F055410" w14:textId="77777777">
            <w:pPr>
              <w:pStyle w:val="Plattetekst"/>
            </w:pPr>
            <w:r w:rsidRPr="00D737DA">
              <w:t>…</w:t>
            </w:r>
          </w:p>
        </w:tc>
        <w:tc>
          <w:tcPr>
            <w:tcW w:w="3249" w:type="dxa"/>
          </w:tcPr>
          <w:p w:rsidRPr="00D737DA" w:rsidR="00D737DA" w:rsidP="00D737DA" w:rsidRDefault="00D737DA" w14:paraId="6A76C84B" w14:textId="77777777">
            <w:pPr>
              <w:pStyle w:val="Plattetekst"/>
            </w:pPr>
            <w:r w:rsidRPr="00D737DA">
              <w:t>…</w:t>
            </w:r>
          </w:p>
        </w:tc>
      </w:tr>
      <w:tr w:rsidRPr="00D737DA" w:rsidR="00D737DA" w:rsidTr="00136181" w14:paraId="1043EED0" w14:textId="77777777">
        <w:tc>
          <w:tcPr>
            <w:tcW w:w="3249" w:type="dxa"/>
            <w:shd w:val="clear" w:color="auto" w:fill="F2F2F2" w:themeFill="background1" w:themeFillShade="F2"/>
          </w:tcPr>
          <w:p w:rsidRPr="00D737DA" w:rsidR="00D737DA" w:rsidP="00D737DA" w:rsidRDefault="00D737DA" w14:paraId="0D2D1B38" w14:textId="77777777">
            <w:pPr>
              <w:pStyle w:val="Plattetekst"/>
            </w:pPr>
            <w:r w:rsidRPr="00D737DA">
              <w:t>Termijnen (informeren/aanmelden/vaststellen)</w:t>
            </w:r>
          </w:p>
        </w:tc>
        <w:tc>
          <w:tcPr>
            <w:tcW w:w="3249" w:type="dxa"/>
            <w:shd w:val="clear" w:color="auto" w:fill="FFFFFF" w:themeFill="background1"/>
          </w:tcPr>
          <w:p w:rsidRPr="00D737DA" w:rsidR="00D737DA" w:rsidP="00D737DA" w:rsidRDefault="00D737DA" w14:paraId="1679F270" w14:textId="77777777">
            <w:pPr>
              <w:pStyle w:val="Plattetekst"/>
            </w:pPr>
            <w:r w:rsidRPr="00D737DA">
              <w:t>…</w:t>
            </w:r>
          </w:p>
        </w:tc>
        <w:tc>
          <w:tcPr>
            <w:tcW w:w="3249" w:type="dxa"/>
          </w:tcPr>
          <w:p w:rsidRPr="00D737DA" w:rsidR="00D737DA" w:rsidP="00D737DA" w:rsidRDefault="00D737DA" w14:paraId="5F5663EA" w14:textId="77777777">
            <w:pPr>
              <w:pStyle w:val="Plattetekst"/>
            </w:pPr>
            <w:r w:rsidRPr="00D737DA">
              <w:t>…</w:t>
            </w:r>
          </w:p>
        </w:tc>
      </w:tr>
      <w:tr w:rsidRPr="00D737DA" w:rsidR="00D737DA" w:rsidTr="00136181" w14:paraId="31EF8AC5" w14:textId="77777777">
        <w:tc>
          <w:tcPr>
            <w:tcW w:w="3249" w:type="dxa"/>
            <w:shd w:val="clear" w:color="auto" w:fill="F2F2F2" w:themeFill="background1" w:themeFillShade="F2"/>
          </w:tcPr>
          <w:p w:rsidRPr="00D737DA" w:rsidR="00D737DA" w:rsidP="00D737DA" w:rsidRDefault="00D737DA" w14:paraId="192D5D22" w14:textId="77777777">
            <w:pPr>
              <w:pStyle w:val="Plattetekst"/>
            </w:pPr>
            <w:r w:rsidRPr="00D737DA">
              <w:t>Uitzonderingen en escalatie</w:t>
            </w:r>
          </w:p>
        </w:tc>
        <w:tc>
          <w:tcPr>
            <w:tcW w:w="3249" w:type="dxa"/>
            <w:shd w:val="clear" w:color="auto" w:fill="FFFFFF" w:themeFill="background1"/>
          </w:tcPr>
          <w:p w:rsidRPr="00D737DA" w:rsidR="00D737DA" w:rsidP="00D737DA" w:rsidRDefault="00D737DA" w14:paraId="7C5AA456" w14:textId="77777777">
            <w:pPr>
              <w:pStyle w:val="Plattetekst"/>
            </w:pPr>
            <w:r w:rsidRPr="00D737DA">
              <w:t>…</w:t>
            </w:r>
          </w:p>
        </w:tc>
        <w:tc>
          <w:tcPr>
            <w:tcW w:w="3249" w:type="dxa"/>
          </w:tcPr>
          <w:p w:rsidRPr="00D737DA" w:rsidR="00D737DA" w:rsidP="00D737DA" w:rsidRDefault="00D737DA" w14:paraId="3C5F5FEB" w14:textId="77777777">
            <w:pPr>
              <w:pStyle w:val="Plattetekst"/>
            </w:pPr>
            <w:r w:rsidRPr="00D737DA">
              <w:t>…</w:t>
            </w:r>
          </w:p>
        </w:tc>
      </w:tr>
      <w:tr w:rsidRPr="00D737DA" w:rsidR="00D737DA" w:rsidTr="00136181" w14:paraId="3824084B" w14:textId="77777777">
        <w:tc>
          <w:tcPr>
            <w:tcW w:w="3249" w:type="dxa"/>
            <w:shd w:val="clear" w:color="auto" w:fill="F2F2F2" w:themeFill="background1" w:themeFillShade="F2"/>
          </w:tcPr>
          <w:p w:rsidRPr="00D737DA" w:rsidR="00D737DA" w:rsidP="00D737DA" w:rsidRDefault="00D737DA" w14:paraId="4DAB7D95" w14:textId="77777777">
            <w:pPr>
              <w:pStyle w:val="Plattetekst"/>
            </w:pPr>
            <w:r w:rsidRPr="00D737DA">
              <w:t>Bewijsvoering (</w:t>
            </w:r>
            <w:proofErr w:type="spellStart"/>
            <w:r w:rsidRPr="00D737DA">
              <w:t>logging</w:t>
            </w:r>
            <w:proofErr w:type="spellEnd"/>
            <w:r w:rsidRPr="00D737DA">
              <w:t>, PV/zittingsverslag)</w:t>
            </w:r>
          </w:p>
        </w:tc>
        <w:tc>
          <w:tcPr>
            <w:tcW w:w="3249" w:type="dxa"/>
            <w:shd w:val="clear" w:color="auto" w:fill="FFFFFF" w:themeFill="background1"/>
          </w:tcPr>
          <w:p w:rsidRPr="00D737DA" w:rsidR="00D737DA" w:rsidP="00D737DA" w:rsidRDefault="00D737DA" w14:paraId="46FDAB0C" w14:textId="77777777">
            <w:pPr>
              <w:pStyle w:val="Plattetekst"/>
            </w:pPr>
            <w:r w:rsidRPr="00D737DA">
              <w:t>…</w:t>
            </w:r>
          </w:p>
        </w:tc>
        <w:tc>
          <w:tcPr>
            <w:tcW w:w="3249" w:type="dxa"/>
          </w:tcPr>
          <w:p w:rsidRPr="00D737DA" w:rsidR="00D737DA" w:rsidP="00D737DA" w:rsidRDefault="00D737DA" w14:paraId="0C97D71C" w14:textId="77777777">
            <w:pPr>
              <w:pStyle w:val="Plattetekst"/>
            </w:pPr>
            <w:r w:rsidRPr="00D737DA">
              <w:t>…</w:t>
            </w:r>
          </w:p>
        </w:tc>
      </w:tr>
      <w:tr w:rsidRPr="00D737DA" w:rsidR="00D737DA" w:rsidTr="00136181" w14:paraId="0DD16FDD" w14:textId="77777777">
        <w:tc>
          <w:tcPr>
            <w:tcW w:w="3249" w:type="dxa"/>
            <w:shd w:val="clear" w:color="auto" w:fill="F2F2F2" w:themeFill="background1" w:themeFillShade="F2"/>
          </w:tcPr>
          <w:p w:rsidRPr="00D737DA" w:rsidR="00D737DA" w:rsidP="00D737DA" w:rsidRDefault="00D737DA" w14:paraId="595EE4C9" w14:textId="77777777">
            <w:pPr>
              <w:pStyle w:val="Plattetekst"/>
            </w:pPr>
            <w:r w:rsidRPr="00D737DA">
              <w:t>Archiveren examendossier</w:t>
            </w:r>
          </w:p>
        </w:tc>
        <w:tc>
          <w:tcPr>
            <w:tcW w:w="3249" w:type="dxa"/>
            <w:shd w:val="clear" w:color="auto" w:fill="FFFFFF" w:themeFill="background1"/>
          </w:tcPr>
          <w:p w:rsidRPr="00D737DA" w:rsidR="00D737DA" w:rsidP="00D737DA" w:rsidRDefault="00D737DA" w14:paraId="287BCE0F" w14:textId="77777777">
            <w:pPr>
              <w:pStyle w:val="Plattetekst"/>
            </w:pPr>
            <w:r w:rsidRPr="00D737DA">
              <w:t>…</w:t>
            </w:r>
          </w:p>
        </w:tc>
        <w:tc>
          <w:tcPr>
            <w:tcW w:w="3249" w:type="dxa"/>
          </w:tcPr>
          <w:p w:rsidRPr="00D737DA" w:rsidR="00D737DA" w:rsidP="00D737DA" w:rsidRDefault="00D737DA" w14:paraId="309CE387" w14:textId="77777777">
            <w:pPr>
              <w:pStyle w:val="Plattetekst"/>
            </w:pPr>
            <w:r w:rsidRPr="00D737DA">
              <w:t>…</w:t>
            </w:r>
          </w:p>
        </w:tc>
      </w:tr>
      <w:tr w:rsidRPr="00D737DA" w:rsidR="00D737DA" w:rsidTr="00136181" w14:paraId="25F4CC34" w14:textId="77777777">
        <w:tc>
          <w:tcPr>
            <w:tcW w:w="3249" w:type="dxa"/>
            <w:shd w:val="clear" w:color="auto" w:fill="F2F2F2" w:themeFill="background1" w:themeFillShade="F2"/>
          </w:tcPr>
          <w:p w:rsidRPr="00D737DA" w:rsidR="00D737DA" w:rsidP="00D737DA" w:rsidRDefault="00D737DA" w14:paraId="36BD1F24" w14:textId="77777777">
            <w:pPr>
              <w:pStyle w:val="Plattetekst"/>
            </w:pPr>
            <w:r w:rsidRPr="00D737DA">
              <w:t>Versiebeheer en wijzigingsbeheer</w:t>
            </w:r>
          </w:p>
        </w:tc>
        <w:tc>
          <w:tcPr>
            <w:tcW w:w="3249" w:type="dxa"/>
            <w:shd w:val="clear" w:color="auto" w:fill="FFFFFF" w:themeFill="background1"/>
          </w:tcPr>
          <w:p w:rsidRPr="00D737DA" w:rsidR="00D737DA" w:rsidP="00D737DA" w:rsidRDefault="00D737DA" w14:paraId="10608837" w14:textId="77777777">
            <w:pPr>
              <w:pStyle w:val="Plattetekst"/>
            </w:pPr>
            <w:r w:rsidRPr="00D737DA">
              <w:t>…</w:t>
            </w:r>
          </w:p>
        </w:tc>
        <w:tc>
          <w:tcPr>
            <w:tcW w:w="3249" w:type="dxa"/>
          </w:tcPr>
          <w:p w:rsidRPr="00D737DA" w:rsidR="00D737DA" w:rsidP="00D737DA" w:rsidRDefault="00D737DA" w14:paraId="62565B2E" w14:textId="77777777">
            <w:pPr>
              <w:pStyle w:val="Plattetekst"/>
            </w:pPr>
            <w:r w:rsidRPr="00D737DA">
              <w:t>…</w:t>
            </w:r>
          </w:p>
        </w:tc>
      </w:tr>
      <w:tr w:rsidRPr="00D737DA" w:rsidR="00D737DA" w:rsidTr="00136181" w14:paraId="54B4B52B" w14:textId="77777777">
        <w:tc>
          <w:tcPr>
            <w:tcW w:w="3249" w:type="dxa"/>
            <w:shd w:val="clear" w:color="auto" w:fill="F2F2F2" w:themeFill="background1" w:themeFillShade="F2"/>
          </w:tcPr>
          <w:p w:rsidRPr="00D737DA" w:rsidR="00D737DA" w:rsidP="00D737DA" w:rsidRDefault="00D737DA" w14:paraId="3B4AAE39" w14:textId="77777777">
            <w:pPr>
              <w:pStyle w:val="Plattetekst"/>
            </w:pPr>
            <w:r w:rsidRPr="00D737DA">
              <w:t>Privacy &amp; toegang (autorisaties)</w:t>
            </w:r>
          </w:p>
        </w:tc>
        <w:tc>
          <w:tcPr>
            <w:tcW w:w="3249" w:type="dxa"/>
            <w:shd w:val="clear" w:color="auto" w:fill="FFFFFF" w:themeFill="background1"/>
          </w:tcPr>
          <w:p w:rsidRPr="00D737DA" w:rsidR="00D737DA" w:rsidP="00D737DA" w:rsidRDefault="00D737DA" w14:paraId="3B0A978D" w14:textId="77777777">
            <w:pPr>
              <w:pStyle w:val="Plattetekst"/>
            </w:pPr>
            <w:r w:rsidRPr="00D737DA">
              <w:t>…</w:t>
            </w:r>
          </w:p>
        </w:tc>
        <w:tc>
          <w:tcPr>
            <w:tcW w:w="3249" w:type="dxa"/>
          </w:tcPr>
          <w:p w:rsidRPr="00D737DA" w:rsidR="00D737DA" w:rsidP="00D737DA" w:rsidRDefault="00D737DA" w14:paraId="2064C3B5" w14:textId="77777777">
            <w:pPr>
              <w:pStyle w:val="Plattetekst"/>
            </w:pPr>
            <w:r w:rsidRPr="00D737DA">
              <w:t>…</w:t>
            </w:r>
          </w:p>
        </w:tc>
      </w:tr>
      <w:tr w:rsidRPr="00D737DA" w:rsidR="00D737DA" w:rsidTr="00136181" w14:paraId="2CEBD9BE" w14:textId="77777777">
        <w:tc>
          <w:tcPr>
            <w:tcW w:w="3249" w:type="dxa"/>
            <w:shd w:val="clear" w:color="auto" w:fill="F2F2F2" w:themeFill="background1" w:themeFillShade="F2"/>
          </w:tcPr>
          <w:p w:rsidRPr="00D737DA" w:rsidR="00D737DA" w:rsidP="00D737DA" w:rsidRDefault="00D737DA" w14:paraId="3397183A" w14:textId="77777777">
            <w:pPr>
              <w:pStyle w:val="Plattetekst"/>
            </w:pPr>
            <w:r w:rsidRPr="00D737DA">
              <w:t>Kwaliteitsborging (controles/audits)</w:t>
            </w:r>
          </w:p>
        </w:tc>
        <w:tc>
          <w:tcPr>
            <w:tcW w:w="3249" w:type="dxa"/>
            <w:shd w:val="clear" w:color="auto" w:fill="FFFFFF" w:themeFill="background1"/>
          </w:tcPr>
          <w:p w:rsidRPr="00D737DA" w:rsidR="00D737DA" w:rsidP="00D737DA" w:rsidRDefault="00D737DA" w14:paraId="4689283C" w14:textId="77777777">
            <w:pPr>
              <w:pStyle w:val="Plattetekst"/>
            </w:pPr>
            <w:r w:rsidRPr="00D737DA">
              <w:t>…</w:t>
            </w:r>
          </w:p>
        </w:tc>
        <w:tc>
          <w:tcPr>
            <w:tcW w:w="3249" w:type="dxa"/>
          </w:tcPr>
          <w:p w:rsidRPr="00D737DA" w:rsidR="00D737DA" w:rsidP="00D737DA" w:rsidRDefault="00D737DA" w14:paraId="16D9645C" w14:textId="77777777">
            <w:pPr>
              <w:pStyle w:val="Plattetekst"/>
            </w:pPr>
            <w:r w:rsidRPr="00D737DA">
              <w:t>…</w:t>
            </w:r>
          </w:p>
        </w:tc>
      </w:tr>
    </w:tbl>
    <w:p w:rsidR="00D737DA" w:rsidP="00D737DA" w:rsidRDefault="00D737DA" w14:paraId="6F0D09F7" w14:textId="77777777"/>
    <w:p w:rsidR="00D737DA" w:rsidP="00D737DA" w:rsidRDefault="00D737DA" w14:paraId="62442E8E" w14:textId="77777777">
      <w:pPr>
        <w:pStyle w:val="Kop2"/>
      </w:pPr>
      <w:r>
        <w:t>Bijlage B – Besluitlog (korte notatie)</w:t>
      </w:r>
    </w:p>
    <w:tbl>
      <w:tblPr>
        <w:tblStyle w:val="Tabelraster"/>
        <w:tblW w:w="0" w:type="auto"/>
        <w:tblBorders>
          <w:top w:val="single" w:color="D6D6D6" w:sz="4" w:space="0"/>
          <w:left w:val="single" w:color="D6D6D6" w:sz="4" w:space="0"/>
          <w:bottom w:val="single" w:color="D6D6D6" w:sz="4" w:space="0"/>
          <w:right w:val="single" w:color="D6D6D6" w:sz="4" w:space="0"/>
          <w:insideH w:val="single" w:color="D6D6D6" w:sz="4" w:space="0"/>
          <w:insideV w:val="single" w:color="D6D6D6" w:sz="4" w:space="0"/>
        </w:tblBorders>
        <w:tblLook w:val="04A0" w:firstRow="1" w:lastRow="0" w:firstColumn="1" w:lastColumn="0" w:noHBand="0" w:noVBand="1"/>
      </w:tblPr>
      <w:tblGrid>
        <w:gridCol w:w="1651"/>
        <w:gridCol w:w="1704"/>
        <w:gridCol w:w="1743"/>
        <w:gridCol w:w="1732"/>
        <w:gridCol w:w="1808"/>
      </w:tblGrid>
      <w:tr w:rsidR="00D737DA" w:rsidTr="00136181" w14:paraId="23C96420" w14:textId="77777777">
        <w:trPr>
          <w:trHeight w:val="550"/>
        </w:trPr>
        <w:tc>
          <w:tcPr>
            <w:tcW w:w="1949" w:type="dxa"/>
            <w:shd w:val="clear" w:color="auto" w:fill="F8E9EA"/>
            <w:vAlign w:val="center"/>
          </w:tcPr>
          <w:p w:rsidR="00D737DA" w:rsidP="00D737DA" w:rsidRDefault="00D737DA" w14:paraId="6CBAF817" w14:textId="77777777">
            <w:r>
              <w:t>Nr.</w:t>
            </w:r>
          </w:p>
        </w:tc>
        <w:tc>
          <w:tcPr>
            <w:tcW w:w="1949" w:type="dxa"/>
            <w:shd w:val="clear" w:color="auto" w:fill="F8E9EA"/>
            <w:vAlign w:val="center"/>
          </w:tcPr>
          <w:p w:rsidR="00D737DA" w:rsidP="00D737DA" w:rsidRDefault="00D737DA" w14:paraId="5BCC89E2" w14:textId="77777777">
            <w:r>
              <w:t>Besluit</w:t>
            </w:r>
          </w:p>
        </w:tc>
        <w:tc>
          <w:tcPr>
            <w:tcW w:w="1949" w:type="dxa"/>
            <w:shd w:val="clear" w:color="auto" w:fill="F8E9EA"/>
            <w:vAlign w:val="center"/>
          </w:tcPr>
          <w:p w:rsidR="00D737DA" w:rsidP="00D737DA" w:rsidRDefault="00D737DA" w14:paraId="50D282C9" w14:textId="77777777">
            <w:r>
              <w:t>Rationale</w:t>
            </w:r>
          </w:p>
        </w:tc>
        <w:tc>
          <w:tcPr>
            <w:tcW w:w="1949" w:type="dxa"/>
            <w:shd w:val="clear" w:color="auto" w:fill="F8E9EA"/>
            <w:vAlign w:val="center"/>
          </w:tcPr>
          <w:p w:rsidR="00D737DA" w:rsidP="00D737DA" w:rsidRDefault="00D737DA" w14:paraId="36F03123" w14:textId="77777777">
            <w:r>
              <w:t>Eigenaar</w:t>
            </w:r>
          </w:p>
        </w:tc>
        <w:tc>
          <w:tcPr>
            <w:tcW w:w="1949" w:type="dxa"/>
            <w:shd w:val="clear" w:color="auto" w:fill="F8E9EA"/>
            <w:vAlign w:val="center"/>
          </w:tcPr>
          <w:p w:rsidR="00D737DA" w:rsidP="00D737DA" w:rsidRDefault="00D737DA" w14:paraId="3799D692" w14:textId="77777777">
            <w:r>
              <w:t>Datum/Status</w:t>
            </w:r>
          </w:p>
        </w:tc>
      </w:tr>
      <w:tr w:rsidR="00D737DA" w:rsidTr="00136181" w14:paraId="1C7D6D6D" w14:textId="77777777">
        <w:tc>
          <w:tcPr>
            <w:tcW w:w="1949" w:type="dxa"/>
          </w:tcPr>
          <w:p w:rsidR="00D737DA" w:rsidP="00D737DA" w:rsidRDefault="00D737DA" w14:paraId="0012E53D" w14:textId="77777777">
            <w:pPr>
              <w:pStyle w:val="Plattetekst"/>
            </w:pPr>
            <w:r>
              <w:t>1</w:t>
            </w:r>
          </w:p>
        </w:tc>
        <w:tc>
          <w:tcPr>
            <w:tcW w:w="1949" w:type="dxa"/>
          </w:tcPr>
          <w:p w:rsidR="00D737DA" w:rsidP="00D737DA" w:rsidRDefault="00D737DA" w14:paraId="6FF0FED1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0B6C97D5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600989E3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68FBBC8D" w14:textId="77777777">
            <w:pPr>
              <w:pStyle w:val="Plattetekst"/>
            </w:pPr>
            <w:proofErr w:type="gramStart"/>
            <w:r>
              <w:t>Concept /</w:t>
            </w:r>
            <w:proofErr w:type="gramEnd"/>
            <w:r>
              <w:t xml:space="preserve"> vastgesteld</w:t>
            </w:r>
          </w:p>
        </w:tc>
      </w:tr>
      <w:tr w:rsidR="00D737DA" w:rsidTr="00136181" w14:paraId="129C47E5" w14:textId="77777777">
        <w:tc>
          <w:tcPr>
            <w:tcW w:w="1949" w:type="dxa"/>
          </w:tcPr>
          <w:p w:rsidR="00D737DA" w:rsidP="00D737DA" w:rsidRDefault="00D737DA" w14:paraId="12DBC046" w14:textId="77777777">
            <w:pPr>
              <w:pStyle w:val="Plattetekst"/>
            </w:pPr>
            <w:r>
              <w:t>2</w:t>
            </w:r>
          </w:p>
        </w:tc>
        <w:tc>
          <w:tcPr>
            <w:tcW w:w="1949" w:type="dxa"/>
          </w:tcPr>
          <w:p w:rsidR="00D737DA" w:rsidP="00D737DA" w:rsidRDefault="00D737DA" w14:paraId="136BF075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2EF486BB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75E17FAF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66EC4EEA" w14:textId="77777777">
            <w:pPr>
              <w:pStyle w:val="Plattetekst"/>
            </w:pPr>
            <w:proofErr w:type="gramStart"/>
            <w:r>
              <w:t>Concept /</w:t>
            </w:r>
            <w:proofErr w:type="gramEnd"/>
            <w:r>
              <w:t xml:space="preserve"> vastgesteld</w:t>
            </w:r>
          </w:p>
        </w:tc>
      </w:tr>
      <w:tr w:rsidR="00D737DA" w:rsidTr="00136181" w14:paraId="40213BF5" w14:textId="77777777">
        <w:tc>
          <w:tcPr>
            <w:tcW w:w="1949" w:type="dxa"/>
          </w:tcPr>
          <w:p w:rsidR="00D737DA" w:rsidP="00D737DA" w:rsidRDefault="00D737DA" w14:paraId="107ECA5A" w14:textId="77777777">
            <w:pPr>
              <w:pStyle w:val="Plattetekst"/>
            </w:pPr>
            <w:r>
              <w:t>3</w:t>
            </w:r>
          </w:p>
        </w:tc>
        <w:tc>
          <w:tcPr>
            <w:tcW w:w="1949" w:type="dxa"/>
          </w:tcPr>
          <w:p w:rsidR="00D737DA" w:rsidP="00D737DA" w:rsidRDefault="00D737DA" w14:paraId="6B258DF9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1AC47AE7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7EABA38A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19ADEB1B" w14:textId="77777777">
            <w:pPr>
              <w:pStyle w:val="Plattetekst"/>
            </w:pPr>
            <w:proofErr w:type="gramStart"/>
            <w:r>
              <w:t>Concept /</w:t>
            </w:r>
            <w:proofErr w:type="gramEnd"/>
            <w:r>
              <w:t xml:space="preserve"> vastgesteld</w:t>
            </w:r>
          </w:p>
        </w:tc>
      </w:tr>
      <w:tr w:rsidR="00D737DA" w:rsidTr="00136181" w14:paraId="23B36A6A" w14:textId="77777777">
        <w:tc>
          <w:tcPr>
            <w:tcW w:w="1949" w:type="dxa"/>
          </w:tcPr>
          <w:p w:rsidR="00D737DA" w:rsidP="00D737DA" w:rsidRDefault="00D737DA" w14:paraId="5605F4FA" w14:textId="77777777">
            <w:pPr>
              <w:pStyle w:val="Plattetekst"/>
            </w:pPr>
            <w:r>
              <w:t>4</w:t>
            </w:r>
          </w:p>
        </w:tc>
        <w:tc>
          <w:tcPr>
            <w:tcW w:w="1949" w:type="dxa"/>
          </w:tcPr>
          <w:p w:rsidR="00D737DA" w:rsidP="00D737DA" w:rsidRDefault="00D737DA" w14:paraId="3D9405E5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72B2EB52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54FA8D6B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2B10199D" w14:textId="77777777">
            <w:pPr>
              <w:pStyle w:val="Plattetekst"/>
            </w:pPr>
            <w:proofErr w:type="gramStart"/>
            <w:r>
              <w:t>Concept /</w:t>
            </w:r>
            <w:proofErr w:type="gramEnd"/>
            <w:r>
              <w:t xml:space="preserve"> vastgesteld</w:t>
            </w:r>
          </w:p>
        </w:tc>
      </w:tr>
      <w:tr w:rsidR="00D737DA" w:rsidTr="00136181" w14:paraId="2618B37E" w14:textId="77777777">
        <w:tc>
          <w:tcPr>
            <w:tcW w:w="1949" w:type="dxa"/>
          </w:tcPr>
          <w:p w:rsidR="00D737DA" w:rsidP="00D737DA" w:rsidRDefault="00D737DA" w14:paraId="350617D6" w14:textId="77777777">
            <w:pPr>
              <w:pStyle w:val="Plattetekst"/>
            </w:pPr>
            <w:r>
              <w:t>5</w:t>
            </w:r>
          </w:p>
        </w:tc>
        <w:tc>
          <w:tcPr>
            <w:tcW w:w="1949" w:type="dxa"/>
          </w:tcPr>
          <w:p w:rsidR="00D737DA" w:rsidP="00D737DA" w:rsidRDefault="00D737DA" w14:paraId="45CD307A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6BC999F3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3023F31E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6E3298B1" w14:textId="77777777">
            <w:pPr>
              <w:pStyle w:val="Plattetekst"/>
            </w:pPr>
            <w:proofErr w:type="gramStart"/>
            <w:r>
              <w:t>Concept /</w:t>
            </w:r>
            <w:proofErr w:type="gramEnd"/>
            <w:r>
              <w:t xml:space="preserve"> vastgesteld</w:t>
            </w:r>
          </w:p>
        </w:tc>
      </w:tr>
      <w:tr w:rsidR="00D737DA" w:rsidTr="00136181" w14:paraId="17211C24" w14:textId="77777777">
        <w:tc>
          <w:tcPr>
            <w:tcW w:w="1949" w:type="dxa"/>
          </w:tcPr>
          <w:p w:rsidR="00D737DA" w:rsidP="00D737DA" w:rsidRDefault="00D737DA" w14:paraId="1CAA9F8C" w14:textId="77777777">
            <w:pPr>
              <w:pStyle w:val="Plattetekst"/>
            </w:pPr>
            <w:r>
              <w:t>6</w:t>
            </w:r>
          </w:p>
        </w:tc>
        <w:tc>
          <w:tcPr>
            <w:tcW w:w="1949" w:type="dxa"/>
          </w:tcPr>
          <w:p w:rsidR="00D737DA" w:rsidP="00D737DA" w:rsidRDefault="00D737DA" w14:paraId="58B78F3B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14FEAE51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097211C7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7820A32E" w14:textId="77777777">
            <w:pPr>
              <w:pStyle w:val="Plattetekst"/>
            </w:pPr>
            <w:proofErr w:type="gramStart"/>
            <w:r>
              <w:t>Concept /</w:t>
            </w:r>
            <w:proofErr w:type="gramEnd"/>
            <w:r>
              <w:t xml:space="preserve"> vastgesteld</w:t>
            </w:r>
          </w:p>
        </w:tc>
      </w:tr>
    </w:tbl>
    <w:p w:rsidR="00D737DA" w:rsidP="00D737DA" w:rsidRDefault="00D737DA" w14:paraId="6C41514A" w14:textId="77777777">
      <w:r>
        <w:br w:type="page"/>
      </w:r>
    </w:p>
    <w:p w:rsidR="00D737DA" w:rsidP="00D737DA" w:rsidRDefault="00D737DA" w14:paraId="20D87746" w14:textId="77777777">
      <w:pPr>
        <w:pStyle w:val="Kop2"/>
      </w:pPr>
      <w:r>
        <w:lastRenderedPageBreak/>
        <w:t>Bijlage C – Wijzigingslog reglement/handboek + actieplan</w:t>
      </w:r>
    </w:p>
    <w:p w:rsidR="00D737DA" w:rsidP="00D737DA" w:rsidRDefault="00D737DA" w14:paraId="47C600B3" w14:textId="2758AC90">
      <w:pPr>
        <w:pStyle w:val="Plattetekst"/>
      </w:pPr>
      <w:r w:rsidRPr="00D737DA">
        <w:t>Gebruik deze tabel om wijzigingen te verzamelen en te prioriteren.</w:t>
      </w:r>
    </w:p>
    <w:tbl>
      <w:tblPr>
        <w:tblStyle w:val="Tabelraster"/>
        <w:tblW w:w="0" w:type="auto"/>
        <w:tblBorders>
          <w:top w:val="single" w:color="D6D6D6" w:sz="4" w:space="0"/>
          <w:left w:val="single" w:color="D6D6D6" w:sz="4" w:space="0"/>
          <w:bottom w:val="single" w:color="D6D6D6" w:sz="4" w:space="0"/>
          <w:right w:val="single" w:color="D6D6D6" w:sz="4" w:space="0"/>
          <w:insideH w:val="single" w:color="D6D6D6" w:sz="4" w:space="0"/>
          <w:insideV w:val="single" w:color="D6D6D6" w:sz="4" w:space="0"/>
        </w:tblBorders>
        <w:tblLook w:val="04A0" w:firstRow="1" w:lastRow="0" w:firstColumn="1" w:lastColumn="0" w:noHBand="0" w:noVBand="1"/>
      </w:tblPr>
      <w:tblGrid>
        <w:gridCol w:w="1115"/>
        <w:gridCol w:w="1454"/>
        <w:gridCol w:w="1312"/>
        <w:gridCol w:w="1027"/>
        <w:gridCol w:w="1036"/>
        <w:gridCol w:w="1027"/>
        <w:gridCol w:w="1667"/>
      </w:tblGrid>
      <w:tr w:rsidR="00D737DA" w:rsidTr="00136181" w14:paraId="75E44E1F" w14:textId="77777777">
        <w:tc>
          <w:tcPr>
            <w:tcW w:w="1392" w:type="dxa"/>
            <w:shd w:val="clear" w:color="auto" w:fill="F8E9EA"/>
            <w:vAlign w:val="center"/>
          </w:tcPr>
          <w:p w:rsidR="00D737DA" w:rsidP="00D737DA" w:rsidRDefault="00D737DA" w14:paraId="4AB9C4D8" w14:textId="77777777">
            <w:r>
              <w:t>Document</w:t>
            </w:r>
          </w:p>
        </w:tc>
        <w:tc>
          <w:tcPr>
            <w:tcW w:w="1392" w:type="dxa"/>
            <w:shd w:val="clear" w:color="auto" w:fill="F8E9EA"/>
            <w:vAlign w:val="center"/>
          </w:tcPr>
          <w:p w:rsidR="00D737DA" w:rsidP="00D737DA" w:rsidRDefault="00D737DA" w14:paraId="53C16D5B" w14:textId="77777777">
            <w:r>
              <w:t>Huidige paragraaf/artikel</w:t>
            </w:r>
          </w:p>
        </w:tc>
        <w:tc>
          <w:tcPr>
            <w:tcW w:w="1392" w:type="dxa"/>
            <w:shd w:val="clear" w:color="auto" w:fill="F8E9EA"/>
            <w:vAlign w:val="center"/>
          </w:tcPr>
          <w:p w:rsidR="00D737DA" w:rsidP="00D737DA" w:rsidRDefault="00D737DA" w14:paraId="3E8D2290" w14:textId="77777777">
            <w:r>
              <w:t>Wijziging (concepttekst)</w:t>
            </w:r>
          </w:p>
        </w:tc>
        <w:tc>
          <w:tcPr>
            <w:tcW w:w="1392" w:type="dxa"/>
            <w:shd w:val="clear" w:color="auto" w:fill="F8E9EA"/>
            <w:vAlign w:val="center"/>
          </w:tcPr>
          <w:p w:rsidR="00D737DA" w:rsidP="00D737DA" w:rsidRDefault="00D737DA" w14:paraId="4773B45F" w14:textId="77777777">
            <w:r>
              <w:t>Waarom (kader)</w:t>
            </w:r>
          </w:p>
        </w:tc>
        <w:tc>
          <w:tcPr>
            <w:tcW w:w="1392" w:type="dxa"/>
            <w:shd w:val="clear" w:color="auto" w:fill="F8E9EA"/>
            <w:vAlign w:val="center"/>
          </w:tcPr>
          <w:p w:rsidR="00D737DA" w:rsidP="00D737DA" w:rsidRDefault="00D737DA" w14:paraId="3CDB73FB" w14:textId="77777777">
            <w:r>
              <w:t>Prioriteit</w:t>
            </w:r>
          </w:p>
        </w:tc>
        <w:tc>
          <w:tcPr>
            <w:tcW w:w="1392" w:type="dxa"/>
            <w:shd w:val="clear" w:color="auto" w:fill="F8E9EA"/>
            <w:vAlign w:val="center"/>
          </w:tcPr>
          <w:p w:rsidR="00D737DA" w:rsidP="00D737DA" w:rsidRDefault="00D737DA" w14:paraId="49FD4B5C" w14:textId="77777777">
            <w:r>
              <w:t>Eigenaar</w:t>
            </w:r>
          </w:p>
        </w:tc>
        <w:tc>
          <w:tcPr>
            <w:tcW w:w="1392" w:type="dxa"/>
            <w:shd w:val="clear" w:color="auto" w:fill="F8E9EA"/>
            <w:vAlign w:val="center"/>
          </w:tcPr>
          <w:p w:rsidR="00D737DA" w:rsidP="00D737DA" w:rsidRDefault="00D737DA" w14:paraId="1540E6D6" w14:textId="77777777">
            <w:r>
              <w:t>Acceptatiecriterium</w:t>
            </w:r>
          </w:p>
        </w:tc>
      </w:tr>
      <w:tr w:rsidR="00D737DA" w:rsidTr="00136181" w14:paraId="76A55063" w14:textId="77777777">
        <w:tc>
          <w:tcPr>
            <w:tcW w:w="1392" w:type="dxa"/>
          </w:tcPr>
          <w:p w:rsidR="00D737DA" w:rsidP="00D737DA" w:rsidRDefault="00D737DA" w14:paraId="5295E5CF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5B9E1B47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5B894DE8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3D7E9253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3BC05A36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5D519E36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1F2F5A3B" w14:textId="77777777">
            <w:pPr>
              <w:pStyle w:val="Plattetekst"/>
            </w:pPr>
            <w:r>
              <w:t>…</w:t>
            </w:r>
          </w:p>
        </w:tc>
      </w:tr>
      <w:tr w:rsidR="00D737DA" w:rsidTr="00136181" w14:paraId="19B50E66" w14:textId="77777777">
        <w:tc>
          <w:tcPr>
            <w:tcW w:w="1392" w:type="dxa"/>
          </w:tcPr>
          <w:p w:rsidR="00D737DA" w:rsidP="00D737DA" w:rsidRDefault="00D737DA" w14:paraId="3F09E6B1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79E3F062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3889E8DF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1DB783DD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244A6863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55937328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14B5B387" w14:textId="77777777">
            <w:pPr>
              <w:pStyle w:val="Plattetekst"/>
            </w:pPr>
            <w:r>
              <w:t>…</w:t>
            </w:r>
          </w:p>
        </w:tc>
      </w:tr>
      <w:tr w:rsidR="00D737DA" w:rsidTr="00136181" w14:paraId="56B869F2" w14:textId="77777777">
        <w:tc>
          <w:tcPr>
            <w:tcW w:w="1392" w:type="dxa"/>
          </w:tcPr>
          <w:p w:rsidR="00D737DA" w:rsidP="00D737DA" w:rsidRDefault="00D737DA" w14:paraId="51F6160D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68B8D6FF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161CF285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6F9091C9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1835B213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5EFD4583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35609ECA" w14:textId="77777777">
            <w:pPr>
              <w:pStyle w:val="Plattetekst"/>
            </w:pPr>
            <w:r>
              <w:t>…</w:t>
            </w:r>
          </w:p>
        </w:tc>
      </w:tr>
      <w:tr w:rsidR="00D737DA" w:rsidTr="00136181" w14:paraId="049F29C6" w14:textId="77777777">
        <w:tc>
          <w:tcPr>
            <w:tcW w:w="1392" w:type="dxa"/>
          </w:tcPr>
          <w:p w:rsidR="00D737DA" w:rsidP="00D737DA" w:rsidRDefault="00D737DA" w14:paraId="7BC55C73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5D78AB6D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795553FA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5983A6CA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2AA26EB9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347E72CB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7206A970" w14:textId="77777777">
            <w:pPr>
              <w:pStyle w:val="Plattetekst"/>
            </w:pPr>
            <w:r>
              <w:t>…</w:t>
            </w:r>
          </w:p>
        </w:tc>
      </w:tr>
      <w:tr w:rsidR="00D737DA" w:rsidTr="00136181" w14:paraId="7FCE794D" w14:textId="77777777">
        <w:tc>
          <w:tcPr>
            <w:tcW w:w="1392" w:type="dxa"/>
          </w:tcPr>
          <w:p w:rsidR="00D737DA" w:rsidP="00D737DA" w:rsidRDefault="00D737DA" w14:paraId="69123C9C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7BAC28E6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16AA05E7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13B13C9F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116F611A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78ECE4E7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3316768B" w14:textId="77777777">
            <w:pPr>
              <w:pStyle w:val="Plattetekst"/>
            </w:pPr>
            <w:r>
              <w:t>…</w:t>
            </w:r>
          </w:p>
        </w:tc>
      </w:tr>
      <w:tr w:rsidR="00D737DA" w:rsidTr="00136181" w14:paraId="1D1395DD" w14:textId="77777777">
        <w:tc>
          <w:tcPr>
            <w:tcW w:w="1392" w:type="dxa"/>
          </w:tcPr>
          <w:p w:rsidR="00D737DA" w:rsidP="00D737DA" w:rsidRDefault="00D737DA" w14:paraId="2F1071C4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24E92A2C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200395C8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4495CB2F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41A0A663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4B1BF569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0AA2A7FF" w14:textId="77777777">
            <w:pPr>
              <w:pStyle w:val="Plattetekst"/>
            </w:pPr>
            <w:r>
              <w:t>…</w:t>
            </w:r>
          </w:p>
        </w:tc>
      </w:tr>
      <w:tr w:rsidR="00D737DA" w:rsidTr="00136181" w14:paraId="0AE1FDA5" w14:textId="77777777">
        <w:tc>
          <w:tcPr>
            <w:tcW w:w="1392" w:type="dxa"/>
          </w:tcPr>
          <w:p w:rsidR="00D737DA" w:rsidP="00D737DA" w:rsidRDefault="00D737DA" w14:paraId="136909EB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3FAE2C8D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17EFEF32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6AB82010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34B2E9EB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4EC4A99F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69AC1D03" w14:textId="77777777">
            <w:pPr>
              <w:pStyle w:val="Plattetekst"/>
            </w:pPr>
            <w:r>
              <w:t>…</w:t>
            </w:r>
          </w:p>
        </w:tc>
      </w:tr>
      <w:tr w:rsidR="00D737DA" w:rsidTr="00136181" w14:paraId="74A4F6F4" w14:textId="77777777">
        <w:tc>
          <w:tcPr>
            <w:tcW w:w="1392" w:type="dxa"/>
          </w:tcPr>
          <w:p w:rsidR="00D737DA" w:rsidP="00D737DA" w:rsidRDefault="00D737DA" w14:paraId="1ACC5898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2C6F74CB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4AE064B7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1D849993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03044EC2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574E1E59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6AEF2D2D" w14:textId="77777777">
            <w:pPr>
              <w:pStyle w:val="Plattetekst"/>
            </w:pPr>
            <w:r>
              <w:t>…</w:t>
            </w:r>
          </w:p>
        </w:tc>
      </w:tr>
    </w:tbl>
    <w:p w:rsidR="00D737DA" w:rsidP="00D737DA" w:rsidRDefault="00D737DA" w14:paraId="77A2E626" w14:textId="77777777"/>
    <w:p w:rsidR="00D737DA" w:rsidP="00D737DA" w:rsidRDefault="00D737DA" w14:paraId="3F643538" w14:textId="77777777">
      <w:pPr>
        <w:pStyle w:val="Kop3"/>
      </w:pPr>
      <w:r>
        <w:t>Actieplan 0–6 weken (maak concreet)</w:t>
      </w:r>
    </w:p>
    <w:tbl>
      <w:tblPr>
        <w:tblStyle w:val="Tabelraster"/>
        <w:tblW w:w="0" w:type="auto"/>
        <w:tblBorders>
          <w:top w:val="single" w:color="D6D6D6" w:sz="4" w:space="0"/>
          <w:left w:val="single" w:color="D6D6D6" w:sz="4" w:space="0"/>
          <w:bottom w:val="single" w:color="D6D6D6" w:sz="4" w:space="0"/>
          <w:right w:val="single" w:color="D6D6D6" w:sz="4" w:space="0"/>
          <w:insideH w:val="single" w:color="D6D6D6" w:sz="4" w:space="0"/>
          <w:insideV w:val="single" w:color="D6D6D6" w:sz="4" w:space="0"/>
        </w:tblBorders>
        <w:tblLook w:val="04A0" w:firstRow="1" w:lastRow="0" w:firstColumn="1" w:lastColumn="0" w:noHBand="0" w:noVBand="1"/>
      </w:tblPr>
      <w:tblGrid>
        <w:gridCol w:w="1650"/>
        <w:gridCol w:w="1720"/>
        <w:gridCol w:w="1708"/>
        <w:gridCol w:w="1711"/>
        <w:gridCol w:w="1849"/>
      </w:tblGrid>
      <w:tr w:rsidR="00D737DA" w:rsidTr="00136181" w14:paraId="74D41189" w14:textId="77777777">
        <w:trPr>
          <w:trHeight w:val="609"/>
        </w:trPr>
        <w:tc>
          <w:tcPr>
            <w:tcW w:w="1949" w:type="dxa"/>
            <w:shd w:val="clear" w:color="auto" w:fill="F8E9EA"/>
            <w:vAlign w:val="center"/>
          </w:tcPr>
          <w:p w:rsidR="00D737DA" w:rsidP="00D737DA" w:rsidRDefault="00D737DA" w14:paraId="025A711A" w14:textId="77777777">
            <w:r>
              <w:t>Actie</w:t>
            </w:r>
          </w:p>
        </w:tc>
        <w:tc>
          <w:tcPr>
            <w:tcW w:w="1949" w:type="dxa"/>
            <w:shd w:val="clear" w:color="auto" w:fill="F8E9EA"/>
            <w:vAlign w:val="center"/>
          </w:tcPr>
          <w:p w:rsidR="00D737DA" w:rsidP="00D737DA" w:rsidRDefault="00D737DA" w14:paraId="62B1980F" w14:textId="77777777">
            <w:r>
              <w:t>Resultaat</w:t>
            </w:r>
          </w:p>
        </w:tc>
        <w:tc>
          <w:tcPr>
            <w:tcW w:w="1949" w:type="dxa"/>
            <w:shd w:val="clear" w:color="auto" w:fill="F8E9EA"/>
            <w:vAlign w:val="center"/>
          </w:tcPr>
          <w:p w:rsidR="00D737DA" w:rsidP="00D737DA" w:rsidRDefault="00D737DA" w14:paraId="52235855" w14:textId="77777777">
            <w:r>
              <w:t>Eigenaar</w:t>
            </w:r>
          </w:p>
        </w:tc>
        <w:tc>
          <w:tcPr>
            <w:tcW w:w="1949" w:type="dxa"/>
            <w:shd w:val="clear" w:color="auto" w:fill="F8E9EA"/>
            <w:vAlign w:val="center"/>
          </w:tcPr>
          <w:p w:rsidR="00D737DA" w:rsidP="00D737DA" w:rsidRDefault="00D737DA" w14:paraId="3100A067" w14:textId="77777777">
            <w:r>
              <w:t>Deadline</w:t>
            </w:r>
          </w:p>
        </w:tc>
        <w:tc>
          <w:tcPr>
            <w:tcW w:w="1949" w:type="dxa"/>
            <w:shd w:val="clear" w:color="auto" w:fill="F8E9EA"/>
            <w:vAlign w:val="center"/>
          </w:tcPr>
          <w:p w:rsidR="00D737DA" w:rsidP="00D737DA" w:rsidRDefault="00D737DA" w14:paraId="00165C00" w14:textId="77777777">
            <w:r>
              <w:t>Afhankelijkheden</w:t>
            </w:r>
          </w:p>
        </w:tc>
      </w:tr>
      <w:tr w:rsidR="00D737DA" w:rsidTr="00136181" w14:paraId="49C4BB96" w14:textId="77777777">
        <w:tc>
          <w:tcPr>
            <w:tcW w:w="1949" w:type="dxa"/>
          </w:tcPr>
          <w:p w:rsidR="00D737DA" w:rsidP="00D737DA" w:rsidRDefault="00D737DA" w14:paraId="06B1B50D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6A7B73A2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1D100BBC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0B9EE4C5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69BB1941" w14:textId="77777777">
            <w:pPr>
              <w:pStyle w:val="Plattetekst"/>
            </w:pPr>
            <w:r>
              <w:t>…</w:t>
            </w:r>
          </w:p>
        </w:tc>
      </w:tr>
      <w:tr w:rsidR="00D737DA" w:rsidTr="00136181" w14:paraId="52C9BEC6" w14:textId="77777777">
        <w:tc>
          <w:tcPr>
            <w:tcW w:w="1949" w:type="dxa"/>
          </w:tcPr>
          <w:p w:rsidR="00D737DA" w:rsidP="00D737DA" w:rsidRDefault="00D737DA" w14:paraId="1B5D55B1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66AD25DD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1B9282D4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5EB1B5F0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629D977F" w14:textId="77777777">
            <w:pPr>
              <w:pStyle w:val="Plattetekst"/>
            </w:pPr>
            <w:r>
              <w:t>…</w:t>
            </w:r>
          </w:p>
        </w:tc>
      </w:tr>
      <w:tr w:rsidR="00D737DA" w:rsidTr="00136181" w14:paraId="1AE5A05F" w14:textId="77777777">
        <w:tc>
          <w:tcPr>
            <w:tcW w:w="1949" w:type="dxa"/>
          </w:tcPr>
          <w:p w:rsidR="00D737DA" w:rsidP="00D737DA" w:rsidRDefault="00D737DA" w14:paraId="20A89164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7DDE6C89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58F6C159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0D645DA9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5E69C634" w14:textId="77777777">
            <w:pPr>
              <w:pStyle w:val="Plattetekst"/>
            </w:pPr>
            <w:r>
              <w:t>…</w:t>
            </w:r>
          </w:p>
        </w:tc>
      </w:tr>
      <w:tr w:rsidR="00D737DA" w:rsidTr="00136181" w14:paraId="04F0A2B7" w14:textId="77777777">
        <w:tc>
          <w:tcPr>
            <w:tcW w:w="1949" w:type="dxa"/>
          </w:tcPr>
          <w:p w:rsidR="00D737DA" w:rsidP="00D737DA" w:rsidRDefault="00D737DA" w14:paraId="76460A11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77FD18CC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43AD363B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67065377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78BCFADB" w14:textId="77777777">
            <w:pPr>
              <w:pStyle w:val="Plattetekst"/>
            </w:pPr>
            <w:r>
              <w:t>…</w:t>
            </w:r>
          </w:p>
        </w:tc>
      </w:tr>
      <w:tr w:rsidR="00D737DA" w:rsidTr="00136181" w14:paraId="31F43709" w14:textId="77777777">
        <w:tc>
          <w:tcPr>
            <w:tcW w:w="1949" w:type="dxa"/>
          </w:tcPr>
          <w:p w:rsidR="00D737DA" w:rsidP="00D737DA" w:rsidRDefault="00D737DA" w14:paraId="1E9F0366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55522D61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4CA3CD76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430DFEEF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0AF9F337" w14:textId="77777777">
            <w:pPr>
              <w:pStyle w:val="Plattetekst"/>
            </w:pPr>
            <w:r>
              <w:t>…</w:t>
            </w:r>
          </w:p>
        </w:tc>
      </w:tr>
      <w:tr w:rsidR="00D737DA" w:rsidTr="00136181" w14:paraId="080446F8" w14:textId="77777777">
        <w:tc>
          <w:tcPr>
            <w:tcW w:w="1949" w:type="dxa"/>
          </w:tcPr>
          <w:p w:rsidR="00D737DA" w:rsidP="00D737DA" w:rsidRDefault="00D737DA" w14:paraId="00F014A3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155465D1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61D2CA08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6E9D88B5" w14:textId="77777777">
            <w:pPr>
              <w:pStyle w:val="Plattetekst"/>
            </w:pPr>
            <w:r>
              <w:t>…</w:t>
            </w:r>
          </w:p>
        </w:tc>
        <w:tc>
          <w:tcPr>
            <w:tcW w:w="1949" w:type="dxa"/>
          </w:tcPr>
          <w:p w:rsidR="00D737DA" w:rsidP="00D737DA" w:rsidRDefault="00D737DA" w14:paraId="2C926A49" w14:textId="77777777">
            <w:pPr>
              <w:pStyle w:val="Plattetekst"/>
            </w:pPr>
            <w:r>
              <w:t>…</w:t>
            </w:r>
          </w:p>
        </w:tc>
      </w:tr>
    </w:tbl>
    <w:p w:rsidR="00D737DA" w:rsidP="00D737DA" w:rsidRDefault="00D737DA" w14:paraId="27234068" w14:textId="77777777">
      <w:r>
        <w:br w:type="page"/>
      </w:r>
    </w:p>
    <w:p w:rsidRPr="00542F59" w:rsidR="00D737DA" w:rsidP="00D737DA" w:rsidRDefault="00D737DA" w14:paraId="0E6AA4FC" w14:textId="77777777">
      <w:pPr>
        <w:pStyle w:val="Kop2"/>
        <w:rPr>
          <w:lang w:val="it-IT"/>
        </w:rPr>
      </w:pPr>
      <w:proofErr w:type="spellStart"/>
      <w:r w:rsidRPr="00542F59">
        <w:rPr>
          <w:lang w:val="it-IT"/>
        </w:rPr>
        <w:lastRenderedPageBreak/>
        <w:t>Bijlage</w:t>
      </w:r>
      <w:proofErr w:type="spellEnd"/>
      <w:r w:rsidRPr="00542F59">
        <w:rPr>
          <w:lang w:val="it-IT"/>
        </w:rPr>
        <w:t xml:space="preserve"> D – RACI-lite per </w:t>
      </w:r>
      <w:proofErr w:type="spellStart"/>
      <w:r w:rsidRPr="00542F59">
        <w:rPr>
          <w:lang w:val="it-IT"/>
        </w:rPr>
        <w:t>processtap</w:t>
      </w:r>
      <w:proofErr w:type="spellEnd"/>
    </w:p>
    <w:p w:rsidR="00D737DA" w:rsidP="00D737DA" w:rsidRDefault="00D737DA" w14:paraId="41E592F4" w14:textId="0F313034">
      <w:pPr>
        <w:pStyle w:val="Plattetekst"/>
      </w:pPr>
      <w:r w:rsidRPr="00D737DA">
        <w:t>R = uitvoerder, A = eindverantwoordelijk, C = raadplegen, I = informeren.</w:t>
      </w:r>
    </w:p>
    <w:tbl>
      <w:tblPr>
        <w:tblStyle w:val="Tabelraster"/>
        <w:tblW w:w="0" w:type="auto"/>
        <w:tblBorders>
          <w:top w:val="single" w:color="D6D6D6" w:sz="4" w:space="0"/>
          <w:left w:val="single" w:color="D6D6D6" w:sz="4" w:space="0"/>
          <w:bottom w:val="single" w:color="D6D6D6" w:sz="4" w:space="0"/>
          <w:right w:val="single" w:color="D6D6D6" w:sz="4" w:space="0"/>
          <w:insideH w:val="single" w:color="D6D6D6" w:sz="4" w:space="0"/>
          <w:insideV w:val="single" w:color="D6D6D6" w:sz="4" w:space="0"/>
        </w:tblBorders>
        <w:tblLook w:val="04A0" w:firstRow="1" w:lastRow="0" w:firstColumn="1" w:lastColumn="0" w:noHBand="0" w:noVBand="1"/>
      </w:tblPr>
      <w:tblGrid>
        <w:gridCol w:w="1570"/>
        <w:gridCol w:w="1357"/>
        <w:gridCol w:w="1095"/>
        <w:gridCol w:w="1293"/>
        <w:gridCol w:w="1412"/>
        <w:gridCol w:w="901"/>
        <w:gridCol w:w="1010"/>
      </w:tblGrid>
      <w:tr w:rsidR="00D737DA" w:rsidTr="00136181" w14:paraId="56A611CE" w14:textId="77777777">
        <w:tc>
          <w:tcPr>
            <w:tcW w:w="1392" w:type="dxa"/>
            <w:shd w:val="clear" w:color="auto" w:fill="F8E9EA"/>
            <w:vAlign w:val="center"/>
          </w:tcPr>
          <w:p w:rsidR="00D737DA" w:rsidP="000E5D68" w:rsidRDefault="00D737DA" w14:paraId="62D3173D" w14:textId="77777777">
            <w:r>
              <w:t>Processtap</w:t>
            </w:r>
          </w:p>
        </w:tc>
        <w:tc>
          <w:tcPr>
            <w:tcW w:w="1392" w:type="dxa"/>
            <w:shd w:val="clear" w:color="auto" w:fill="F8E9EA"/>
            <w:vAlign w:val="center"/>
          </w:tcPr>
          <w:p w:rsidR="00D737DA" w:rsidP="000E5D68" w:rsidRDefault="00D737DA" w14:paraId="572F64E9" w14:textId="77777777">
            <w:r>
              <w:t>Docent/Examinator</w:t>
            </w:r>
          </w:p>
        </w:tc>
        <w:tc>
          <w:tcPr>
            <w:tcW w:w="1392" w:type="dxa"/>
            <w:shd w:val="clear" w:color="auto" w:fill="F8E9EA"/>
            <w:vAlign w:val="center"/>
          </w:tcPr>
          <w:p w:rsidR="00D737DA" w:rsidP="000E5D68" w:rsidRDefault="00D737DA" w14:paraId="503F321C" w14:textId="77777777">
            <w:r>
              <w:t>Examenbureau</w:t>
            </w:r>
          </w:p>
        </w:tc>
        <w:tc>
          <w:tcPr>
            <w:tcW w:w="1392" w:type="dxa"/>
            <w:shd w:val="clear" w:color="auto" w:fill="F8E9EA"/>
            <w:vAlign w:val="center"/>
          </w:tcPr>
          <w:p w:rsidR="00D737DA" w:rsidP="000E5D68" w:rsidRDefault="00D737DA" w14:paraId="2372327E" w14:textId="77777777">
            <w:r>
              <w:t>Examencommissie</w:t>
            </w:r>
          </w:p>
        </w:tc>
        <w:tc>
          <w:tcPr>
            <w:tcW w:w="1392" w:type="dxa"/>
            <w:shd w:val="clear" w:color="auto" w:fill="F8E9EA"/>
            <w:vAlign w:val="center"/>
          </w:tcPr>
          <w:p w:rsidR="00D737DA" w:rsidP="000E5D68" w:rsidRDefault="00D737DA" w14:paraId="6F07C8D6" w14:textId="77777777">
            <w:r>
              <w:t>Roostering/Logistiek</w:t>
            </w:r>
          </w:p>
        </w:tc>
        <w:tc>
          <w:tcPr>
            <w:tcW w:w="1392" w:type="dxa"/>
            <w:shd w:val="clear" w:color="auto" w:fill="F8E9EA"/>
            <w:vAlign w:val="center"/>
          </w:tcPr>
          <w:p w:rsidR="00D737DA" w:rsidP="000E5D68" w:rsidRDefault="00D737DA" w14:paraId="18B0BB5F" w14:textId="77777777">
            <w:r>
              <w:t>Functioneel beheer/ICT</w:t>
            </w:r>
          </w:p>
        </w:tc>
        <w:tc>
          <w:tcPr>
            <w:tcW w:w="1392" w:type="dxa"/>
            <w:shd w:val="clear" w:color="auto" w:fill="F8E9EA"/>
            <w:vAlign w:val="center"/>
          </w:tcPr>
          <w:p w:rsidR="00D737DA" w:rsidP="000E5D68" w:rsidRDefault="00D737DA" w14:paraId="4F10E821" w14:textId="77777777">
            <w:r>
              <w:t>Opmerkingen</w:t>
            </w:r>
          </w:p>
        </w:tc>
      </w:tr>
      <w:tr w:rsidR="00D737DA" w:rsidTr="00136181" w14:paraId="0C1FE037" w14:textId="77777777">
        <w:tc>
          <w:tcPr>
            <w:tcW w:w="1392" w:type="dxa"/>
            <w:shd w:val="clear" w:color="auto" w:fill="F2F2F2"/>
          </w:tcPr>
          <w:p w:rsidR="00D737DA" w:rsidP="00D737DA" w:rsidRDefault="00D737DA" w14:paraId="3C05E12E" w14:textId="77777777">
            <w:pPr>
              <w:pStyle w:val="Plattetekst"/>
            </w:pPr>
            <w:r>
              <w:t xml:space="preserve">Plannen/roosteren </w:t>
            </w:r>
            <w:proofErr w:type="spellStart"/>
            <w:r>
              <w:t>toetsmoment</w:t>
            </w:r>
            <w:proofErr w:type="spellEnd"/>
          </w:p>
        </w:tc>
        <w:tc>
          <w:tcPr>
            <w:tcW w:w="1392" w:type="dxa"/>
          </w:tcPr>
          <w:p w:rsidR="00D737DA" w:rsidP="00D737DA" w:rsidRDefault="00D737DA" w14:paraId="489C7747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3598C944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416E13D0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36FAF1CC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541AF3C7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2906FCE0" w14:textId="77777777">
            <w:pPr>
              <w:pStyle w:val="Plattetekst"/>
            </w:pPr>
            <w:r>
              <w:t>…</w:t>
            </w:r>
          </w:p>
        </w:tc>
      </w:tr>
      <w:tr w:rsidR="00D737DA" w:rsidTr="00136181" w14:paraId="6A731227" w14:textId="77777777">
        <w:tc>
          <w:tcPr>
            <w:tcW w:w="1392" w:type="dxa"/>
            <w:shd w:val="clear" w:color="auto" w:fill="F2F2F2"/>
          </w:tcPr>
          <w:p w:rsidR="00D737DA" w:rsidP="00D737DA" w:rsidRDefault="00D737DA" w14:paraId="3DE9525B" w14:textId="77777777">
            <w:pPr>
              <w:pStyle w:val="Plattetekst"/>
            </w:pPr>
            <w:r>
              <w:t>Aanmelden/inschrijven deelnemers</w:t>
            </w:r>
          </w:p>
        </w:tc>
        <w:tc>
          <w:tcPr>
            <w:tcW w:w="1392" w:type="dxa"/>
          </w:tcPr>
          <w:p w:rsidR="00D737DA" w:rsidP="00D737DA" w:rsidRDefault="00D737DA" w14:paraId="3B0945A0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6DC0D96C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1A61FD52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3C3FFAA5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7D7F6D32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1C8D0E87" w14:textId="77777777">
            <w:pPr>
              <w:pStyle w:val="Plattetekst"/>
            </w:pPr>
            <w:r>
              <w:t>…</w:t>
            </w:r>
          </w:p>
        </w:tc>
      </w:tr>
      <w:tr w:rsidR="00D737DA" w:rsidTr="00136181" w14:paraId="6B793345" w14:textId="77777777">
        <w:tc>
          <w:tcPr>
            <w:tcW w:w="1392" w:type="dxa"/>
            <w:shd w:val="clear" w:color="auto" w:fill="F2F2F2"/>
          </w:tcPr>
          <w:p w:rsidR="00D737DA" w:rsidP="00D737DA" w:rsidRDefault="00D737DA" w14:paraId="5B8C5C73" w14:textId="77777777">
            <w:pPr>
              <w:pStyle w:val="Plattetekst"/>
            </w:pPr>
            <w:r>
              <w:t>Informeren deelnemers en betrokkenen</w:t>
            </w:r>
          </w:p>
        </w:tc>
        <w:tc>
          <w:tcPr>
            <w:tcW w:w="1392" w:type="dxa"/>
          </w:tcPr>
          <w:p w:rsidR="00D737DA" w:rsidP="00D737DA" w:rsidRDefault="00D737DA" w14:paraId="32C39267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13D43F1B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50859F70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3142611B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5A942558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00698753" w14:textId="77777777">
            <w:pPr>
              <w:pStyle w:val="Plattetekst"/>
            </w:pPr>
            <w:r>
              <w:t>…</w:t>
            </w:r>
          </w:p>
        </w:tc>
      </w:tr>
      <w:tr w:rsidR="00D737DA" w:rsidTr="00136181" w14:paraId="2FA494BF" w14:textId="77777777">
        <w:tc>
          <w:tcPr>
            <w:tcW w:w="1392" w:type="dxa"/>
            <w:shd w:val="clear" w:color="auto" w:fill="F2F2F2"/>
          </w:tcPr>
          <w:p w:rsidR="00D737DA" w:rsidP="00D737DA" w:rsidRDefault="00D737DA" w14:paraId="23B0E025" w14:textId="77777777">
            <w:pPr>
              <w:pStyle w:val="Plattetekst"/>
            </w:pPr>
            <w:r>
              <w:t>Afnemen (digitaal) examineren</w:t>
            </w:r>
          </w:p>
        </w:tc>
        <w:tc>
          <w:tcPr>
            <w:tcW w:w="1392" w:type="dxa"/>
          </w:tcPr>
          <w:p w:rsidR="00D737DA" w:rsidP="00D737DA" w:rsidRDefault="00D737DA" w14:paraId="5393B9E4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654F407C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2C69BB07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6F38B72F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6DD87664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2442BEF5" w14:textId="77777777">
            <w:pPr>
              <w:pStyle w:val="Plattetekst"/>
            </w:pPr>
            <w:r>
              <w:t>…</w:t>
            </w:r>
          </w:p>
        </w:tc>
      </w:tr>
      <w:tr w:rsidR="00D737DA" w:rsidTr="00136181" w14:paraId="360F1022" w14:textId="77777777">
        <w:tc>
          <w:tcPr>
            <w:tcW w:w="1392" w:type="dxa"/>
            <w:shd w:val="clear" w:color="auto" w:fill="F2F2F2"/>
          </w:tcPr>
          <w:p w:rsidR="00D737DA" w:rsidP="00D737DA" w:rsidRDefault="00D737DA" w14:paraId="57EB31C3" w14:textId="77777777">
            <w:pPr>
              <w:pStyle w:val="Plattetekst"/>
            </w:pPr>
            <w:r>
              <w:t>Beoordelen en registreren</w:t>
            </w:r>
          </w:p>
        </w:tc>
        <w:tc>
          <w:tcPr>
            <w:tcW w:w="1392" w:type="dxa"/>
          </w:tcPr>
          <w:p w:rsidR="00D737DA" w:rsidP="00D737DA" w:rsidRDefault="00D737DA" w14:paraId="74E0DF87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71EC2824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0BCCCEB7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4B22E9AB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156B1EE3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498CB52B" w14:textId="77777777">
            <w:pPr>
              <w:pStyle w:val="Plattetekst"/>
            </w:pPr>
            <w:r>
              <w:t>…</w:t>
            </w:r>
          </w:p>
        </w:tc>
      </w:tr>
      <w:tr w:rsidR="00D737DA" w:rsidTr="00136181" w14:paraId="5719909E" w14:textId="77777777">
        <w:tc>
          <w:tcPr>
            <w:tcW w:w="1392" w:type="dxa"/>
            <w:shd w:val="clear" w:color="auto" w:fill="F2F2F2"/>
          </w:tcPr>
          <w:p w:rsidR="00D737DA" w:rsidP="00D737DA" w:rsidRDefault="00D737DA" w14:paraId="7AEAB633" w14:textId="77777777">
            <w:pPr>
              <w:pStyle w:val="Plattetekst"/>
            </w:pPr>
            <w:r>
              <w:t>Vaststellen resultaat</w:t>
            </w:r>
          </w:p>
        </w:tc>
        <w:tc>
          <w:tcPr>
            <w:tcW w:w="1392" w:type="dxa"/>
          </w:tcPr>
          <w:p w:rsidR="00D737DA" w:rsidP="00D737DA" w:rsidRDefault="00D737DA" w14:paraId="195CB82B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151203D8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6F2A2E1D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4037F4AA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3DB1E76A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6D079630" w14:textId="77777777">
            <w:pPr>
              <w:pStyle w:val="Plattetekst"/>
            </w:pPr>
            <w:r>
              <w:t>…</w:t>
            </w:r>
          </w:p>
        </w:tc>
      </w:tr>
      <w:tr w:rsidR="00D737DA" w:rsidTr="00136181" w14:paraId="323CA730" w14:textId="77777777">
        <w:tc>
          <w:tcPr>
            <w:tcW w:w="1392" w:type="dxa"/>
            <w:shd w:val="clear" w:color="auto" w:fill="F2F2F2"/>
          </w:tcPr>
          <w:p w:rsidR="00D737DA" w:rsidP="00D737DA" w:rsidRDefault="00D737DA" w14:paraId="0ACDEDDF" w14:textId="77777777">
            <w:pPr>
              <w:pStyle w:val="Plattetekst"/>
            </w:pPr>
            <w:r>
              <w:t>Zittingsverslag/PV opstellen</w:t>
            </w:r>
          </w:p>
        </w:tc>
        <w:tc>
          <w:tcPr>
            <w:tcW w:w="1392" w:type="dxa"/>
          </w:tcPr>
          <w:p w:rsidR="00D737DA" w:rsidP="00D737DA" w:rsidRDefault="00D737DA" w14:paraId="192B29C7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27EE7FC0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03A7B508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53D8A3EF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3915F239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19FA4BDA" w14:textId="77777777">
            <w:pPr>
              <w:pStyle w:val="Plattetekst"/>
            </w:pPr>
            <w:r>
              <w:t>…</w:t>
            </w:r>
          </w:p>
        </w:tc>
      </w:tr>
      <w:tr w:rsidR="00D737DA" w:rsidTr="00136181" w14:paraId="545B77CF" w14:textId="77777777">
        <w:tc>
          <w:tcPr>
            <w:tcW w:w="1392" w:type="dxa"/>
            <w:shd w:val="clear" w:color="auto" w:fill="F2F2F2"/>
          </w:tcPr>
          <w:p w:rsidR="00D737DA" w:rsidP="00D737DA" w:rsidRDefault="00D737DA" w14:paraId="5BE6B0BB" w14:textId="77777777">
            <w:pPr>
              <w:pStyle w:val="Plattetekst"/>
            </w:pPr>
            <w:r>
              <w:t>Archiveren examendossier</w:t>
            </w:r>
          </w:p>
        </w:tc>
        <w:tc>
          <w:tcPr>
            <w:tcW w:w="1392" w:type="dxa"/>
          </w:tcPr>
          <w:p w:rsidR="00D737DA" w:rsidP="00D737DA" w:rsidRDefault="00D737DA" w14:paraId="3C16DD09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542A79B6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7C8C13FB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24E76E5C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5D8181BB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4C5AD99F" w14:textId="77777777">
            <w:pPr>
              <w:pStyle w:val="Plattetekst"/>
            </w:pPr>
            <w:r>
              <w:t>…</w:t>
            </w:r>
          </w:p>
        </w:tc>
      </w:tr>
      <w:tr w:rsidR="00D737DA" w:rsidTr="00136181" w14:paraId="0E5EE498" w14:textId="77777777">
        <w:tc>
          <w:tcPr>
            <w:tcW w:w="1392" w:type="dxa"/>
            <w:shd w:val="clear" w:color="auto" w:fill="F2F2F2"/>
          </w:tcPr>
          <w:p w:rsidR="00D737DA" w:rsidP="00D737DA" w:rsidRDefault="00D737DA" w14:paraId="5410323D" w14:textId="77777777">
            <w:pPr>
              <w:pStyle w:val="Plattetekst"/>
            </w:pPr>
            <w:r>
              <w:t>Incident/storing afhandeling</w:t>
            </w:r>
          </w:p>
        </w:tc>
        <w:tc>
          <w:tcPr>
            <w:tcW w:w="1392" w:type="dxa"/>
          </w:tcPr>
          <w:p w:rsidR="00D737DA" w:rsidP="00D737DA" w:rsidRDefault="00D737DA" w14:paraId="0C643989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7BFFFB68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265CBF4A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4F23531F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1938B2EB" w14:textId="77777777">
            <w:pPr>
              <w:pStyle w:val="Plattetekst"/>
            </w:pPr>
            <w:r>
              <w:t>…</w:t>
            </w:r>
          </w:p>
        </w:tc>
        <w:tc>
          <w:tcPr>
            <w:tcW w:w="1392" w:type="dxa"/>
          </w:tcPr>
          <w:p w:rsidR="00D737DA" w:rsidP="00D737DA" w:rsidRDefault="00D737DA" w14:paraId="2F348F01" w14:textId="77777777">
            <w:pPr>
              <w:pStyle w:val="Plattetekst"/>
            </w:pPr>
            <w:r>
              <w:t>…</w:t>
            </w:r>
          </w:p>
        </w:tc>
      </w:tr>
    </w:tbl>
    <w:p w:rsidR="00D737DA" w:rsidP="00D737DA" w:rsidRDefault="00D737DA" w14:paraId="69745CC7" w14:textId="77777777"/>
    <w:p w:rsidR="00EB6F4B" w:rsidRDefault="00EB6F4B" w14:paraId="40465FDB" w14:textId="1FC5F81E">
      <w:bookmarkStart w:name="_Toc225093063" w:id="0"/>
    </w:p>
    <w:bookmarkEnd w:id="0"/>
    <w:p w:rsidR="00EB6F4B" w:rsidP="00EB6F4B" w:rsidRDefault="00EB6F4B" w14:paraId="155F2024" w14:textId="4AA41A31">
      <w:pPr>
        <w:widowControl/>
        <w:autoSpaceDE/>
        <w:autoSpaceDN/>
        <w:spacing w:after="160" w:line="259" w:lineRule="auto"/>
        <w:sectPr w:rsidR="00EB6F4B" w:rsidSect="000E5D68">
          <w:footerReference w:type="even" r:id="rId14"/>
          <w:footerReference w:type="default" r:id="rId15"/>
          <w:headerReference w:type="first" r:id="rId16"/>
          <w:pgSz w:w="11880" w:h="16840" w:orient="portrait" w:code="9"/>
          <w:pgMar w:top="1531" w:right="1616" w:bottom="1531" w:left="1616" w:header="170" w:footer="170" w:gutter="0"/>
          <w:pgNumType w:start="2"/>
          <w:cols w:space="708"/>
          <w:titlePg/>
          <w:docGrid w:linePitch="360"/>
        </w:sectPr>
      </w:pPr>
    </w:p>
    <w:p w:rsidRPr="00E04EE1" w:rsidR="00E04EE1" w:rsidP="00EB6F4B" w:rsidRDefault="00EB6F4B" w14:paraId="52D27D9A" w14:textId="0B359222">
      <w:pPr>
        <w:widowControl/>
        <w:autoSpaceDE/>
        <w:autoSpaceDN/>
        <w:spacing w:after="160" w:line="259" w:lineRule="auto"/>
      </w:pPr>
      <w:r>
        <w:rPr>
          <w:noProof/>
        </w:rPr>
        <w:lastRenderedPageBreak/>
        <w:drawing>
          <wp:anchor distT="0" distB="0" distL="114300" distR="114300" simplePos="0" relativeHeight="251652096" behindDoc="1" locked="0" layoutInCell="1" allowOverlap="1" wp14:anchorId="6EAF6065" wp14:editId="27177ABA">
            <wp:simplePos x="0" y="0"/>
            <wp:positionH relativeFrom="page">
              <wp:align>right</wp:align>
            </wp:positionH>
            <wp:positionV relativeFrom="paragraph">
              <wp:posOffset>-977767</wp:posOffset>
            </wp:positionV>
            <wp:extent cx="7560128" cy="10685690"/>
            <wp:effectExtent l="0" t="0" r="3175" b="1905"/>
            <wp:wrapNone/>
            <wp:docPr id="107360136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601361" name="Picture 1073601361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60128" cy="10685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0FA8" w:rsidP="006A0FA8" w:rsidRDefault="006A0FA8" w14:paraId="73BBDB21" w14:textId="3CB1C73F">
      <w:pPr>
        <w:pStyle w:val="BasistekstSURF"/>
      </w:pPr>
    </w:p>
    <w:p w:rsidR="006A0FA8" w:rsidP="006A0FA8" w:rsidRDefault="006A0FA8" w14:paraId="0B716C0E" w14:textId="77777777">
      <w:pPr>
        <w:pStyle w:val="BasistekstSURF"/>
      </w:pPr>
    </w:p>
    <w:p w:rsidR="006A0FA8" w:rsidP="006A0FA8" w:rsidRDefault="006A0FA8" w14:paraId="706E98A5" w14:textId="77777777">
      <w:pPr>
        <w:pStyle w:val="BasistekstSURF"/>
      </w:pPr>
    </w:p>
    <w:p w:rsidR="006A0FA8" w:rsidP="006A0FA8" w:rsidRDefault="006A0FA8" w14:paraId="623497DE" w14:textId="77777777">
      <w:pPr>
        <w:pStyle w:val="BasistekstSURF"/>
      </w:pPr>
    </w:p>
    <w:p w:rsidR="006A0FA8" w:rsidP="006A0FA8" w:rsidRDefault="006A0FA8" w14:paraId="6DE5C1E1" w14:textId="364DEEE1">
      <w:pPr>
        <w:pStyle w:val="BasistekstSURF"/>
      </w:pPr>
    </w:p>
    <w:p w:rsidRPr="006A0FA8" w:rsidR="006A0FA8" w:rsidP="006A0FA8" w:rsidRDefault="006A0FA8" w14:paraId="4DD6C588" w14:textId="76316275">
      <w:pPr>
        <w:pStyle w:val="BasistekstSURF"/>
      </w:pPr>
    </w:p>
    <w:sectPr w:rsidRPr="006A0FA8" w:rsidR="006A0FA8" w:rsidSect="00EB6F4B">
      <w:pgSz w:w="11901" w:h="16817" w:orient="portrait" w:code="9"/>
      <w:pgMar w:top="1531" w:right="1616" w:bottom="1531" w:left="1616" w:header="17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Pr="00410612" w:rsidR="00C065CC" w:rsidP="00410612" w:rsidRDefault="00C065CC" w14:paraId="7D7D38A4" w14:textId="77777777">
      <w:pPr>
        <w:pStyle w:val="Voettekst"/>
      </w:pPr>
    </w:p>
  </w:endnote>
  <w:endnote w:type="continuationSeparator" w:id="0">
    <w:p w:rsidRPr="00410612" w:rsidR="00C065CC" w:rsidP="00410612" w:rsidRDefault="00C065CC" w14:paraId="4A218DDF" w14:textId="77777777">
      <w:pPr>
        <w:pStyle w:val="Voettekst"/>
      </w:pPr>
    </w:p>
  </w:endnote>
  <w:endnote w:type="continuationNotice" w:id="1">
    <w:p w:rsidR="00C065CC" w:rsidRDefault="00C065CC" w14:paraId="082E2738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6D021C8F-81A4-417D-ACBF-EE68860E19A9}" r:id="rId1"/>
    <w:embedBold w:fontKey="{92431D80-73F5-4FD0-9177-89197B2DF976}" r:id="rId2"/>
    <w:embedItalic w:fontKey="{BC9B69AE-5A09-4A03-8846-F80EC7B846B3}" r:id="rId3"/>
    <w:embedBoldItalic w:fontKey="{74F320AC-0B19-4EB3-B8C8-66C9901225B9}" r:id="rId4"/>
  </w:font>
  <w:font w:name="General Sans Semibold">
    <w:altName w:val="Calibri"/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Maiandra GD">
    <w:panose1 w:val="020E0502030308020204"/>
    <w:charset w:val="00"/>
    <w:family w:val="swiss"/>
    <w:pitch w:val="variable"/>
    <w:sig w:usb0="00000003" w:usb1="00000000" w:usb2="00000000" w:usb3="00000000" w:csb0="00000001" w:csb1="00000000"/>
    <w:embedRegular w:fontKey="{C07E76CD-B890-4CE8-9A07-C8614767001D}" r:id="rId5"/>
    <w:embedBold w:fontKey="{8DF9C2CE-1009-4E02-B195-9CBE0FD84914}" r:id="rId6"/>
    <w:embedItalic w:fontKey="{C29E9D68-3B5A-41DC-A326-226AD1894074}" r:id="rId7"/>
    <w:embedBoldItalic w:fontKey="{D0FCE1F1-6750-4702-96C9-186B65A2024B}" r:id="rId8"/>
  </w:font>
  <w:font w:name="General Sans">
    <w:altName w:val="Calibri"/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Consolas">
    <w:panose1 w:val="020B0609020204030204"/>
    <w:charset w:val="00"/>
    <w:family w:val="modern"/>
    <w:pitch w:val="fixed"/>
    <w:sig w:usb0="E10006FF" w:usb1="4000FCFF" w:usb2="00000009" w:usb3="00000000" w:csb0="0000019F" w:csb1="00000000"/>
    <w:embedRegular w:fontKey="{0E296917-BFAB-4DC4-94D8-63D986B253CE}" r:id="rId9"/>
  </w:font>
  <w:font w:name="COOPER LIGHT BT">
    <w:altName w:val="Cooper Black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inanummer"/>
      </w:rPr>
      <w:id w:val="738052489"/>
      <w:docPartObj>
        <w:docPartGallery w:val="Page Numbers (Bottom of Page)"/>
        <w:docPartUnique/>
      </w:docPartObj>
    </w:sdtPr>
    <w:sdtEndPr>
      <w:rPr>
        <w:rStyle w:val="Paginanummer"/>
      </w:rPr>
    </w:sdtEndPr>
    <w:sdtContent>
      <w:p w:rsidR="00207E2E" w:rsidP="000E5D68" w:rsidRDefault="00207E2E" w14:paraId="5AB4071C" w14:textId="6F7C6596">
        <w:pPr>
          <w:pStyle w:val="Voettekst"/>
          <w:framePr w:wrap="none" w:hAnchor="margin" w:vAnchor="text" w:xAlign="right" w:y="1"/>
          <w:rPr>
            <w:rStyle w:val="Paginanummer"/>
          </w:rPr>
        </w:pPr>
        <w:r>
          <w:rPr>
            <w:rStyle w:val="Paginanummer"/>
          </w:rPr>
          <w:fldChar w:fldCharType="begin"/>
        </w:r>
        <w:r>
          <w:rPr>
            <w:rStyle w:val="Paginanummer"/>
          </w:rPr>
          <w:instrText xml:space="preserve"> PAGE </w:instrText>
        </w:r>
        <w:r>
          <w:rPr>
            <w:rStyle w:val="Paginanummer"/>
          </w:rPr>
          <w:fldChar w:fldCharType="separate"/>
        </w:r>
        <w:r w:rsidR="00CB2517">
          <w:rPr>
            <w:rStyle w:val="Paginanummer"/>
            <w:noProof/>
          </w:rPr>
          <w:t>2</w:t>
        </w:r>
        <w:r>
          <w:rPr>
            <w:rStyle w:val="Paginanummer"/>
          </w:rPr>
          <w:fldChar w:fldCharType="end"/>
        </w:r>
      </w:p>
    </w:sdtContent>
  </w:sdt>
  <w:sdt>
    <w:sdtPr>
      <w:rPr>
        <w:rStyle w:val="Paginanummer"/>
      </w:rPr>
      <w:id w:val="-1419784751"/>
      <w:docPartObj>
        <w:docPartGallery w:val="Page Numbers (Bottom of Page)"/>
        <w:docPartUnique/>
      </w:docPartObj>
    </w:sdtPr>
    <w:sdtEndPr>
      <w:rPr>
        <w:rStyle w:val="Paginanummer"/>
      </w:rPr>
    </w:sdtEndPr>
    <w:sdtContent>
      <w:p w:rsidR="00207E2E" w:rsidP="000E5D68" w:rsidRDefault="00207E2E" w14:paraId="48453E85" w14:textId="1252221B">
        <w:pPr>
          <w:pStyle w:val="Voettekst"/>
          <w:framePr w:wrap="none" w:hAnchor="margin" w:vAnchor="text" w:xAlign="right" w:y="1"/>
          <w:ind w:right="360"/>
          <w:rPr>
            <w:rStyle w:val="Paginanummer"/>
          </w:rPr>
        </w:pPr>
        <w:r>
          <w:rPr>
            <w:rStyle w:val="Paginanummer"/>
          </w:rPr>
          <w:fldChar w:fldCharType="begin"/>
        </w:r>
        <w:r>
          <w:rPr>
            <w:rStyle w:val="Paginanummer"/>
          </w:rPr>
          <w:instrText xml:space="preserve"> PAGE </w:instrText>
        </w:r>
        <w:r>
          <w:rPr>
            <w:rStyle w:val="Paginanummer"/>
          </w:rPr>
          <w:fldChar w:fldCharType="separate"/>
        </w:r>
        <w:r w:rsidR="00CB2517">
          <w:rPr>
            <w:rStyle w:val="Paginanummer"/>
            <w:noProof/>
          </w:rPr>
          <w:t>2</w:t>
        </w:r>
        <w:r>
          <w:rPr>
            <w:rStyle w:val="Paginanummer"/>
          </w:rPr>
          <w:fldChar w:fldCharType="end"/>
        </w:r>
      </w:p>
    </w:sdtContent>
  </w:sdt>
  <w:p w:rsidR="00207E2E" w:rsidP="00207E2E" w:rsidRDefault="00207E2E" w14:paraId="11B180F1" w14:textId="77777777">
    <w:pPr>
      <w:pStyle w:val="Voettekst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inanummer"/>
      </w:rPr>
      <w:id w:val="416677137"/>
      <w:docPartObj>
        <w:docPartGallery w:val="Page Numbers (Bottom of Page)"/>
        <w:docPartUnique/>
      </w:docPartObj>
    </w:sdtPr>
    <w:sdtEndPr>
      <w:rPr>
        <w:rStyle w:val="Paginanummer"/>
      </w:rPr>
    </w:sdtEndPr>
    <w:sdtContent>
      <w:p w:rsidR="00207E2E" w:rsidP="000E5D68" w:rsidRDefault="00207E2E" w14:paraId="763B02FA" w14:textId="42428BEB">
        <w:pPr>
          <w:pStyle w:val="Voettekst"/>
          <w:framePr w:wrap="none" w:hAnchor="margin" w:vAnchor="text" w:xAlign="right" w:y="1"/>
          <w:rPr>
            <w:rStyle w:val="Paginanummer"/>
          </w:rPr>
        </w:pPr>
        <w:r w:rsidRPr="00207E2E">
          <w:rPr>
            <w:rStyle w:val="Paginanummer"/>
            <w:rFonts w:ascii="General Sans" w:hAnsi="General Sans"/>
            <w:sz w:val="20"/>
            <w:szCs w:val="20"/>
          </w:rPr>
          <w:fldChar w:fldCharType="begin"/>
        </w:r>
        <w:r w:rsidRPr="00207E2E">
          <w:rPr>
            <w:rStyle w:val="Paginanummer"/>
            <w:rFonts w:ascii="General Sans" w:hAnsi="General Sans"/>
            <w:sz w:val="20"/>
            <w:szCs w:val="20"/>
          </w:rPr>
          <w:instrText xml:space="preserve"> PAGE </w:instrText>
        </w:r>
        <w:r w:rsidRPr="00207E2E">
          <w:rPr>
            <w:rStyle w:val="Paginanummer"/>
            <w:rFonts w:ascii="General Sans" w:hAnsi="General Sans"/>
            <w:sz w:val="20"/>
            <w:szCs w:val="20"/>
          </w:rPr>
          <w:fldChar w:fldCharType="separate"/>
        </w:r>
        <w:r w:rsidRPr="00207E2E">
          <w:rPr>
            <w:rStyle w:val="Paginanummer"/>
            <w:rFonts w:ascii="General Sans" w:hAnsi="General Sans"/>
            <w:noProof/>
            <w:sz w:val="20"/>
            <w:szCs w:val="20"/>
          </w:rPr>
          <w:t>3</w:t>
        </w:r>
        <w:r w:rsidRPr="00207E2E">
          <w:rPr>
            <w:rStyle w:val="Paginanummer"/>
            <w:rFonts w:ascii="General Sans" w:hAnsi="General Sans"/>
            <w:sz w:val="20"/>
            <w:szCs w:val="20"/>
          </w:rPr>
          <w:fldChar w:fldCharType="end"/>
        </w:r>
      </w:p>
    </w:sdtContent>
  </w:sdt>
  <w:sdt>
    <w:sdtPr>
      <w:alias w:val="Title"/>
      <w:tag w:val=""/>
      <w:id w:val="367805816"/>
      <w:placeholder>
        <w:docPart w:val="39C5AB76252D4446B5B53F97F86318B2"/>
      </w:placeholder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15:appearance w15:val="hidden"/>
      <w:text/>
    </w:sdtPr>
    <w:sdtEndPr/>
    <w:sdtContent>
      <w:p w:rsidR="00207E2E" w:rsidP="002E4960" w:rsidRDefault="0069029A" w14:paraId="4FA6D05B" w14:textId="10462B43">
        <w:pPr>
          <w:pStyle w:val="BasistekstSURF"/>
          <w:spacing w:before="0" w:after="0"/>
          <w:ind w:right="360"/>
          <w:jc w:val="both"/>
        </w:pPr>
        <w:r>
          <w:t>Beleidsworkshop</w:t>
        </w:r>
        <w:r w:rsidR="001B1375">
          <w:t xml:space="preserve"> OKE</w:t>
        </w:r>
        <w:r>
          <w:t xml:space="preserve"> in het mbo</w:t>
        </w:r>
      </w:p>
    </w:sdtContent>
  </w:sdt>
  <w:p w:rsidR="00207E2E" w:rsidP="00207E2E" w:rsidRDefault="00207E2E" w14:paraId="2A3490A6" w14:textId="2C7AAFFB">
    <w:pPr>
      <w:pStyle w:val="Voettekst"/>
      <w:ind w:right="36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Pr="00410612" w:rsidR="00C065CC" w:rsidP="00410612" w:rsidRDefault="00C065CC" w14:paraId="20019893" w14:textId="77777777">
      <w:pPr>
        <w:pStyle w:val="Voettekst"/>
      </w:pPr>
    </w:p>
  </w:footnote>
  <w:footnote w:type="continuationSeparator" w:id="0">
    <w:p w:rsidRPr="00410612" w:rsidR="00C065CC" w:rsidP="00410612" w:rsidRDefault="00C065CC" w14:paraId="59FF3870" w14:textId="77777777">
      <w:pPr>
        <w:pStyle w:val="Voettekst"/>
      </w:pPr>
    </w:p>
  </w:footnote>
  <w:footnote w:type="continuationNotice" w:id="1">
    <w:p w:rsidR="00C065CC" w:rsidRDefault="00C065CC" w14:paraId="38B19E75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EE0282" w:rsidRDefault="00813DE7" w14:paraId="7E78833D" w14:textId="47086983">
    <w:pPr>
      <w:pStyle w:val="Koptekst"/>
    </w:pPr>
    <w:r>
      <w:rPr>
        <w:rFonts w:ascii="Times New Roman"/>
        <w:noProof/>
        <w:spacing w:val="108"/>
        <w:position w:val="3"/>
        <w:sz w:val="20"/>
      </w:rPr>
      <mc:AlternateContent>
        <mc:Choice Requires="wpg">
          <w:drawing>
            <wp:anchor distT="0" distB="0" distL="114300" distR="114300" simplePos="0" relativeHeight="251658240" behindDoc="1" locked="0" layoutInCell="1" allowOverlap="1" wp14:anchorId="6C0B05B5" wp14:editId="1AEDBCE9">
              <wp:simplePos x="0" y="0"/>
              <wp:positionH relativeFrom="column">
                <wp:posOffset>4942840</wp:posOffset>
              </wp:positionH>
              <wp:positionV relativeFrom="paragraph">
                <wp:posOffset>311294</wp:posOffset>
              </wp:positionV>
              <wp:extent cx="972185" cy="432434"/>
              <wp:effectExtent l="0" t="0" r="5715" b="12700"/>
              <wp:wrapNone/>
              <wp:docPr id="5" name="Group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972185" cy="432434"/>
                        <a:chOff x="0" y="0"/>
                        <a:chExt cx="972185" cy="432434"/>
                      </a:xfrm>
                    </wpg:grpSpPr>
                    <wps:wsp>
                      <wps:cNvPr id="6" name="Graphic 6"/>
                      <wps:cNvSpPr/>
                      <wps:spPr>
                        <a:xfrm>
                          <a:off x="4660" y="4660"/>
                          <a:ext cx="963294" cy="42290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63294" h="422909">
                              <a:moveTo>
                                <a:pt x="211340" y="0"/>
                              </a:moveTo>
                              <a:lnTo>
                                <a:pt x="162880" y="5581"/>
                              </a:lnTo>
                              <a:lnTo>
                                <a:pt x="118396" y="21479"/>
                              </a:lnTo>
                              <a:lnTo>
                                <a:pt x="79155" y="46427"/>
                              </a:lnTo>
                              <a:lnTo>
                                <a:pt x="46427" y="79155"/>
                              </a:lnTo>
                              <a:lnTo>
                                <a:pt x="21479" y="118396"/>
                              </a:lnTo>
                              <a:lnTo>
                                <a:pt x="5581" y="162880"/>
                              </a:lnTo>
                              <a:lnTo>
                                <a:pt x="0" y="211340"/>
                              </a:lnTo>
                              <a:lnTo>
                                <a:pt x="5581" y="259800"/>
                              </a:lnTo>
                              <a:lnTo>
                                <a:pt x="21479" y="304285"/>
                              </a:lnTo>
                              <a:lnTo>
                                <a:pt x="46427" y="343525"/>
                              </a:lnTo>
                              <a:lnTo>
                                <a:pt x="79155" y="376253"/>
                              </a:lnTo>
                              <a:lnTo>
                                <a:pt x="118396" y="401201"/>
                              </a:lnTo>
                              <a:lnTo>
                                <a:pt x="162880" y="417100"/>
                              </a:lnTo>
                              <a:lnTo>
                                <a:pt x="211340" y="422681"/>
                              </a:lnTo>
                              <a:lnTo>
                                <a:pt x="751344" y="422681"/>
                              </a:lnTo>
                              <a:lnTo>
                                <a:pt x="799800" y="417100"/>
                              </a:lnTo>
                              <a:lnTo>
                                <a:pt x="844283" y="401201"/>
                              </a:lnTo>
                              <a:lnTo>
                                <a:pt x="883524" y="376253"/>
                              </a:lnTo>
                              <a:lnTo>
                                <a:pt x="916253" y="343525"/>
                              </a:lnTo>
                              <a:lnTo>
                                <a:pt x="941203" y="304285"/>
                              </a:lnTo>
                              <a:lnTo>
                                <a:pt x="957103" y="259800"/>
                              </a:lnTo>
                              <a:lnTo>
                                <a:pt x="962685" y="211340"/>
                              </a:lnTo>
                              <a:lnTo>
                                <a:pt x="957103" y="162880"/>
                              </a:lnTo>
                              <a:lnTo>
                                <a:pt x="941203" y="118396"/>
                              </a:lnTo>
                              <a:lnTo>
                                <a:pt x="916253" y="79155"/>
                              </a:lnTo>
                              <a:lnTo>
                                <a:pt x="883524" y="46427"/>
                              </a:lnTo>
                              <a:lnTo>
                                <a:pt x="844283" y="21479"/>
                              </a:lnTo>
                              <a:lnTo>
                                <a:pt x="799800" y="5581"/>
                              </a:lnTo>
                              <a:lnTo>
                                <a:pt x="751344" y="0"/>
                              </a:lnTo>
                              <a:lnTo>
                                <a:pt x="211340" y="0"/>
                              </a:lnTo>
                              <a:close/>
                            </a:path>
                          </a:pathLst>
                        </a:custGeom>
                        <a:ln w="9321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7" name="Textbox 7"/>
                      <wps:cNvSpPr txBox="1"/>
                      <wps:spPr>
                        <a:xfrm>
                          <a:off x="0" y="0"/>
                          <a:ext cx="972185" cy="43243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Pr="006E6708" w:rsidR="00813DE7" w:rsidP="00813DE7" w:rsidRDefault="00813DE7" w14:paraId="41997491" w14:textId="77777777">
                            <w:pPr>
                              <w:spacing w:before="145"/>
                              <w:ind w:left="317"/>
                              <w:rPr>
                                <w:b/>
                                <w:bCs/>
                                <w:sz w:val="24"/>
                              </w:rPr>
                            </w:pPr>
                            <w:r w:rsidRPr="006E6708">
                              <w:rPr>
                                <w:b/>
                                <w:bCs/>
                                <w:spacing w:val="-2"/>
                                <w:sz w:val="24"/>
                              </w:rPr>
                              <w:t>npuls.nl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5" style="position:absolute;margin-left:389.2pt;margin-top:24.5pt;width:76.55pt;height:34.05pt;z-index:-251658240" coordsize="9721,4324" o:spid="_x0000_s1026" w14:anchorId="6C0B05B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">
              <v:shape id="Graphic 6" style="position:absolute;left:46;top:46;width:9633;height:4229;visibility:visible;mso-wrap-style:square;v-text-anchor:top" coordsize="963294,422909" o:spid="_x0000_s1027" filled="f" strokecolor="#231f20" strokeweight=".25892mm" path="m211340,l162880,5581,118396,21479,79155,46427,46427,79155,21479,118396,5581,162880,,211340r5581,48460l21479,304285r24948,39240l79155,376253r39241,24948l162880,417100r48460,5581l751344,422681r48456,-5581l844283,401201r39241,-24948l916253,343525r24950,-39240l957103,259800r5582,-48460l957103,162880,941203,118396,916253,79155,883524,46427,844283,21479,799800,5581,751344,,211340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"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7" style="position:absolute;width:9721;height:4324;visibility:visible;mso-wrap-style:square;v-text-anchor:top" o:spid="_x0000_s1028" filled="f" stroked="f" type="#_x0000_t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">
                <v:textbox inset="0,0,0,0">
                  <w:txbxContent>
                    <w:p w:rsidRPr="006E6708" w:rsidR="00813DE7" w:rsidP="00813DE7" w:rsidRDefault="00813DE7" w14:paraId="41997491" w14:textId="77777777">
                      <w:pPr>
                        <w:spacing w:before="145"/>
                        <w:ind w:left="317"/>
                        <w:rPr>
                          <w:b/>
                          <w:bCs/>
                          <w:sz w:val="24"/>
                        </w:rPr>
                      </w:pPr>
                      <w:r w:rsidRPr="006E6708">
                        <w:rPr>
                          <w:b/>
                          <w:bCs/>
                          <w:spacing w:val="-2"/>
                          <w:sz w:val="24"/>
                        </w:rPr>
                        <w:t>npuls.nl</w:t>
                      </w:r>
                    </w:p>
                  </w:txbxContent>
                </v:textbox>
              </v:shape>
            </v:group>
          </w:pict>
        </mc:Fallback>
      </mc:AlternateContent>
    </w:r>
    <w:r w:rsidR="00CB2517">
      <w:rPr>
        <w:noProof/>
      </w:rPr>
      <w:drawing>
        <wp:anchor distT="0" distB="0" distL="114300" distR="114300" simplePos="0" relativeHeight="251657216" behindDoc="1" locked="0" layoutInCell="1" allowOverlap="1" wp14:anchorId="4E7FC99C" wp14:editId="54AD644D">
          <wp:simplePos x="0" y="0"/>
          <wp:positionH relativeFrom="column">
            <wp:posOffset>-460485</wp:posOffset>
          </wp:positionH>
          <wp:positionV relativeFrom="paragraph">
            <wp:posOffset>334191</wp:posOffset>
          </wp:positionV>
          <wp:extent cx="1533986" cy="522514"/>
          <wp:effectExtent l="0" t="0" r="3175" b="0"/>
          <wp:wrapNone/>
          <wp:docPr id="132737687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6791526" name="Picture 160679152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533986" cy="52251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B1FAF">
      <w:rPr>
        <w:rFonts w:ascii="Times New Roman"/>
        <w:noProof/>
        <w:position w:val="3"/>
        <w:sz w:val="20"/>
      </w:rPr>
      <mc:AlternateContent>
        <mc:Choice Requires="wps">
          <w:drawing>
            <wp:anchor distT="0" distB="0" distL="0" distR="0" simplePos="0" relativeHeight="251656192" behindDoc="1" locked="0" layoutInCell="1" allowOverlap="1" wp14:anchorId="2C5A6887" wp14:editId="01E1F62A">
              <wp:simplePos x="0" y="0"/>
              <wp:positionH relativeFrom="page">
                <wp:posOffset>0</wp:posOffset>
              </wp:positionH>
              <wp:positionV relativeFrom="page">
                <wp:posOffset>-13648</wp:posOffset>
              </wp:positionV>
              <wp:extent cx="8256896" cy="10735632"/>
              <wp:effectExtent l="0" t="0" r="0" b="0"/>
              <wp:wrapNone/>
              <wp:docPr id="1" name="Graphic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8256896" cy="10735632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 h="8640445">
                            <a:moveTo>
                              <a:pt x="6120003" y="0"/>
                            </a:moveTo>
                            <a:lnTo>
                              <a:pt x="0" y="0"/>
                            </a:lnTo>
                            <a:lnTo>
                              <a:pt x="0" y="8640000"/>
                            </a:lnTo>
                            <a:lnTo>
                              <a:pt x="6120003" y="8640000"/>
                            </a:lnTo>
                            <a:lnTo>
                              <a:pt x="6120003" y="0"/>
                            </a:lnTo>
                            <a:close/>
                          </a:path>
                        </a:pathLst>
                      </a:custGeom>
                      <a:solidFill>
                        <a:srgbClr val="EFD2D4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Graphic 1" style="position:absolute;margin-left:0;margin-top:-1.05pt;width:650.15pt;height:845.35pt;z-index:-251660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coordsize="6120130,8640445" o:spid="_x0000_s1026" fillcolor="#efd2d4" stroked="f" path="m6120003,l,,,8640000r6120003,l6120003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" w14:anchorId="42F0A862">
              <v:path arrowok="t"/>
              <w10:wrap anchorx="page" anchory="page"/>
            </v:shape>
          </w:pict>
        </mc:Fallback>
      </mc:AlternateContent>
    </w:r>
    <w:r w:rsidR="00EB396B">
      <w:rPr>
        <w:noProof/>
      </w:rPr>
      <w:drawing>
        <wp:anchor distT="0" distB="0" distL="114300" distR="114300" simplePos="0" relativeHeight="251655168" behindDoc="1" locked="0" layoutInCell="1" allowOverlap="1" wp14:anchorId="1B5FC8C5" wp14:editId="35E08884">
          <wp:simplePos x="0" y="0"/>
          <wp:positionH relativeFrom="column">
            <wp:posOffset>-1026160</wp:posOffset>
          </wp:positionH>
          <wp:positionV relativeFrom="paragraph">
            <wp:posOffset>10640060</wp:posOffset>
          </wp:positionV>
          <wp:extent cx="7727950" cy="10931525"/>
          <wp:effectExtent l="0" t="0" r="6350" b="3175"/>
          <wp:wrapNone/>
          <wp:docPr id="431759392" name="Picture 4317593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727950" cy="109315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29" style="width:51.45pt;height:87.45pt" o:bullet="t" type="#_x0000_t75">
        <v:imagedata o:title="JU bullet 01" r:id="rId1"/>
      </v:shape>
    </w:pict>
  </w:numPicBullet>
  <w:numPicBullet w:numPicBulletId="1">
    <w:pict>
      <v:shape id="_x0000_i1030" style="width:51.45pt;height:87.45pt" o:bullet="t" type="#_x0000_t75">
        <v:imagedata o:title="JU bullet 02" r:id="rId2"/>
      </v:shape>
    </w:pict>
  </w:numPicBullet>
  <w:numPicBullet w:numPicBulletId="2">
    <w:pict>
      <v:shape id="_x0000_i1031" style="width:51.45pt;height:87.45pt" o:bullet="t" type="#_x0000_t75">
        <v:imagedata o:title="JU bullet 03" r:id="rId3"/>
      </v:shape>
    </w:pict>
  </w:numPicBullet>
  <w:abstractNum w:abstractNumId="0" w15:restartNumberingAfterBreak="0">
    <w:nsid w:val="FFFFFF7C"/>
    <w:multiLevelType w:val="singleLevel"/>
    <w:tmpl w:val="B6A8CEA6"/>
    <w:lvl w:ilvl="0">
      <w:start w:val="1"/>
      <w:numFmt w:val="decimal"/>
      <w:pStyle w:val="Lijstnummering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6D966D86"/>
    <w:lvl w:ilvl="0">
      <w:start w:val="1"/>
      <w:numFmt w:val="decimal"/>
      <w:pStyle w:val="Lijstnummering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E3AF3CC"/>
    <w:lvl w:ilvl="0">
      <w:start w:val="1"/>
      <w:numFmt w:val="decimal"/>
      <w:pStyle w:val="Lijstnummering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E5A20A0"/>
    <w:lvl w:ilvl="0">
      <w:start w:val="1"/>
      <w:numFmt w:val="decimal"/>
      <w:pStyle w:val="Lijstnummering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9A03FC2"/>
    <w:lvl w:ilvl="0">
      <w:start w:val="1"/>
      <w:numFmt w:val="bullet"/>
      <w:pStyle w:val="Lijstopsomteken5"/>
      <w:lvlText w:val=""/>
      <w:lvlJc w:val="left"/>
      <w:pPr>
        <w:tabs>
          <w:tab w:val="num" w:pos="1492"/>
        </w:tabs>
        <w:ind w:left="1492" w:hanging="360"/>
      </w:pPr>
      <w:rPr>
        <w:rFonts w:hint="default" w:ascii="Symbol" w:hAnsi="Symbol"/>
      </w:rPr>
    </w:lvl>
  </w:abstractNum>
  <w:abstractNum w:abstractNumId="5" w15:restartNumberingAfterBreak="0">
    <w:nsid w:val="FFFFFF81"/>
    <w:multiLevelType w:val="singleLevel"/>
    <w:tmpl w:val="D2A8064A"/>
    <w:lvl w:ilvl="0">
      <w:start w:val="1"/>
      <w:numFmt w:val="bullet"/>
      <w:pStyle w:val="Lijstopsomteken4"/>
      <w:lvlText w:val=""/>
      <w:lvlJc w:val="left"/>
      <w:pPr>
        <w:tabs>
          <w:tab w:val="num" w:pos="1209"/>
        </w:tabs>
        <w:ind w:left="1209" w:hanging="360"/>
      </w:pPr>
      <w:rPr>
        <w:rFonts w:hint="default" w:ascii="Symbol" w:hAnsi="Symbol"/>
      </w:rPr>
    </w:lvl>
  </w:abstractNum>
  <w:abstractNum w:abstractNumId="6" w15:restartNumberingAfterBreak="0">
    <w:nsid w:val="FFFFFF82"/>
    <w:multiLevelType w:val="singleLevel"/>
    <w:tmpl w:val="874A86CC"/>
    <w:lvl w:ilvl="0">
      <w:start w:val="1"/>
      <w:numFmt w:val="bullet"/>
      <w:pStyle w:val="Lijstopsomteken3"/>
      <w:lvlText w:val=""/>
      <w:lvlJc w:val="left"/>
      <w:pPr>
        <w:tabs>
          <w:tab w:val="num" w:pos="926"/>
        </w:tabs>
        <w:ind w:left="926" w:hanging="360"/>
      </w:pPr>
      <w:rPr>
        <w:rFonts w:hint="default" w:ascii="Symbol" w:hAnsi="Symbol"/>
      </w:rPr>
    </w:lvl>
  </w:abstractNum>
  <w:abstractNum w:abstractNumId="7" w15:restartNumberingAfterBreak="0">
    <w:nsid w:val="FFFFFF83"/>
    <w:multiLevelType w:val="singleLevel"/>
    <w:tmpl w:val="8FE83CD8"/>
    <w:lvl w:ilvl="0">
      <w:start w:val="1"/>
      <w:numFmt w:val="bullet"/>
      <w:pStyle w:val="Lijstopsomteken2"/>
      <w:lvlText w:val=""/>
      <w:lvlJc w:val="left"/>
      <w:pPr>
        <w:tabs>
          <w:tab w:val="num" w:pos="643"/>
        </w:tabs>
        <w:ind w:left="643" w:hanging="360"/>
      </w:pPr>
      <w:rPr>
        <w:rFonts w:hint="default" w:ascii="Symbol" w:hAnsi="Symbol"/>
      </w:rPr>
    </w:lvl>
  </w:abstractNum>
  <w:abstractNum w:abstractNumId="8" w15:restartNumberingAfterBreak="0">
    <w:nsid w:val="FFFFFF88"/>
    <w:multiLevelType w:val="singleLevel"/>
    <w:tmpl w:val="DEE2380C"/>
    <w:lvl w:ilvl="0">
      <w:start w:val="1"/>
      <w:numFmt w:val="decimal"/>
      <w:pStyle w:val="Lijstnummering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13E234A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hint="default" w:ascii="Symbol" w:hAnsi="Symbol"/>
      </w:rPr>
    </w:lvl>
  </w:abstractNum>
  <w:abstractNum w:abstractNumId="10" w15:restartNumberingAfterBreak="0">
    <w:nsid w:val="01024EA2"/>
    <w:multiLevelType w:val="hybridMultilevel"/>
    <w:tmpl w:val="D9867036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0CCF1149"/>
    <w:multiLevelType w:val="multilevel"/>
    <w:tmpl w:val="90A8103A"/>
    <w:numStyleLink w:val="BijlagenummeringSURF"/>
  </w:abstractNum>
  <w:abstractNum w:abstractNumId="12" w15:restartNumberingAfterBreak="0">
    <w:nsid w:val="10B933AC"/>
    <w:multiLevelType w:val="multilevel"/>
    <w:tmpl w:val="04130023"/>
    <w:styleLink w:val="Artikelsectie"/>
    <w:lvl w:ilvl="0">
      <w:start w:val="1"/>
      <w:numFmt w:val="upperRoman"/>
      <w:lvlText w:val="Artikel %1."/>
      <w:lvlJc w:val="left"/>
      <w:pPr>
        <w:ind w:left="0" w:firstLine="0"/>
      </w:pPr>
    </w:lvl>
    <w:lvl w:ilvl="1">
      <w:start w:val="1"/>
      <w:numFmt w:val="decimalZero"/>
      <w:isLgl/>
      <w:lvlText w:val="Sectie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3" w15:restartNumberingAfterBreak="0">
    <w:nsid w:val="11E353F4"/>
    <w:multiLevelType w:val="multilevel"/>
    <w:tmpl w:val="0413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4" w15:restartNumberingAfterBreak="0">
    <w:nsid w:val="182879C7"/>
    <w:multiLevelType w:val="multilevel"/>
    <w:tmpl w:val="89367262"/>
    <w:numStyleLink w:val="OpsommingnummerSURF"/>
  </w:abstractNum>
  <w:abstractNum w:abstractNumId="15" w15:restartNumberingAfterBreak="0">
    <w:nsid w:val="20B86AA0"/>
    <w:multiLevelType w:val="multilevel"/>
    <w:tmpl w:val="BD2E0400"/>
    <w:numStyleLink w:val="KopnummeringSURF"/>
  </w:abstractNum>
  <w:abstractNum w:abstractNumId="16" w15:restartNumberingAfterBreak="0">
    <w:nsid w:val="2D665843"/>
    <w:multiLevelType w:val="multilevel"/>
    <w:tmpl w:val="90A8103A"/>
    <w:styleLink w:val="BijlagenummeringSURF"/>
    <w:lvl w:ilvl="0">
      <w:start w:val="1"/>
      <w:numFmt w:val="decimal"/>
      <w:pStyle w:val="Bijlagekop1SURF"/>
      <w:suff w:val="space"/>
      <w:lvlText w:val="Bijlage %1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pStyle w:val="Bijlagekop2SURF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3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4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5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84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84" w:hanging="284"/>
      </w:pPr>
      <w:rPr>
        <w:rFonts w:hint="default"/>
      </w:rPr>
    </w:lvl>
  </w:abstractNum>
  <w:abstractNum w:abstractNumId="17" w15:restartNumberingAfterBreak="0">
    <w:nsid w:val="2D7E06B0"/>
    <w:multiLevelType w:val="multilevel"/>
    <w:tmpl w:val="9200769E"/>
    <w:styleLink w:val="OpsommingkleineletterSURF"/>
    <w:lvl w:ilvl="0">
      <w:start w:val="1"/>
      <w:numFmt w:val="lowerLetter"/>
      <w:pStyle w:val="Opsommingkleineletter1eniveauSURF"/>
      <w:lvlText w:val="%1"/>
      <w:lvlJc w:val="left"/>
      <w:pPr>
        <w:ind w:left="284" w:hanging="284"/>
      </w:pPr>
      <w:rPr>
        <w:rFonts w:hint="default"/>
      </w:rPr>
    </w:lvl>
    <w:lvl w:ilvl="1">
      <w:start w:val="1"/>
      <w:numFmt w:val="lowerLetter"/>
      <w:pStyle w:val="Opsommingkleineletter2eniveauSURF"/>
      <w:lvlText w:val="%2"/>
      <w:lvlJc w:val="left"/>
      <w:pPr>
        <w:ind w:left="568" w:hanging="284"/>
      </w:pPr>
      <w:rPr>
        <w:rFonts w:hint="default"/>
      </w:rPr>
    </w:lvl>
    <w:lvl w:ilvl="2">
      <w:start w:val="1"/>
      <w:numFmt w:val="lowerLetter"/>
      <w:pStyle w:val="Opsommingkleineletter3eniveauSURF"/>
      <w:lvlText w:val="%3"/>
      <w:lvlJc w:val="left"/>
      <w:pPr>
        <w:ind w:left="852" w:hanging="284"/>
      </w:pPr>
      <w:rPr>
        <w:rFonts w:hint="default"/>
      </w:rPr>
    </w:lvl>
    <w:lvl w:ilvl="3">
      <w:start w:val="1"/>
      <w:numFmt w:val="lowerLetter"/>
      <w:lvlText w:val="%4"/>
      <w:lvlJc w:val="left"/>
      <w:pPr>
        <w:ind w:left="1136" w:hanging="284"/>
      </w:pPr>
      <w:rPr>
        <w:rFonts w:hint="default"/>
      </w:rPr>
    </w:lvl>
    <w:lvl w:ilvl="4">
      <w:start w:val="1"/>
      <w:numFmt w:val="lowerLetter"/>
      <w:lvlText w:val="%5"/>
      <w:lvlJc w:val="left"/>
      <w:pPr>
        <w:ind w:left="1420" w:hanging="284"/>
      </w:pPr>
      <w:rPr>
        <w:rFonts w:hint="default"/>
      </w:rPr>
    </w:lvl>
    <w:lvl w:ilvl="5">
      <w:start w:val="1"/>
      <w:numFmt w:val="lowerLetter"/>
      <w:lvlText w:val="%6"/>
      <w:lvlJc w:val="left"/>
      <w:pPr>
        <w:ind w:left="1704" w:hanging="284"/>
      </w:pPr>
      <w:rPr>
        <w:rFonts w:hint="default"/>
      </w:rPr>
    </w:lvl>
    <w:lvl w:ilvl="6">
      <w:start w:val="1"/>
      <w:numFmt w:val="lowerLetter"/>
      <w:lvlText w:val="%7"/>
      <w:lvlJc w:val="left"/>
      <w:pPr>
        <w:ind w:left="1985" w:hanging="284"/>
      </w:pPr>
      <w:rPr>
        <w:rFonts w:hint="default"/>
      </w:rPr>
    </w:lvl>
    <w:lvl w:ilvl="7">
      <w:start w:val="1"/>
      <w:numFmt w:val="lowerLetter"/>
      <w:lvlText w:val="%8"/>
      <w:lvlJc w:val="left"/>
      <w:pPr>
        <w:ind w:left="2268" w:hanging="283"/>
      </w:pPr>
      <w:rPr>
        <w:rFonts w:hint="default"/>
      </w:rPr>
    </w:lvl>
    <w:lvl w:ilvl="8">
      <w:start w:val="1"/>
      <w:numFmt w:val="lowerLetter"/>
      <w:lvlText w:val="%9"/>
      <w:lvlJc w:val="left"/>
      <w:pPr>
        <w:ind w:left="2552" w:hanging="284"/>
      </w:pPr>
      <w:rPr>
        <w:rFonts w:hint="default"/>
      </w:rPr>
    </w:lvl>
  </w:abstractNum>
  <w:abstractNum w:abstractNumId="18" w15:restartNumberingAfterBreak="0">
    <w:nsid w:val="398A2A0C"/>
    <w:multiLevelType w:val="multilevel"/>
    <w:tmpl w:val="89367262"/>
    <w:styleLink w:val="OpsommingnummerSURF"/>
    <w:lvl w:ilvl="0">
      <w:start w:val="1"/>
      <w:numFmt w:val="decimal"/>
      <w:pStyle w:val="Opsommingnummer1eniveauSURF"/>
      <w:lvlText w:val="%1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pStyle w:val="Opsommingnummer2eniveauSURF"/>
      <w:lvlText w:val="%2"/>
      <w:lvlJc w:val="left"/>
      <w:pPr>
        <w:ind w:left="568" w:hanging="284"/>
      </w:pPr>
      <w:rPr>
        <w:rFonts w:hint="default"/>
      </w:rPr>
    </w:lvl>
    <w:lvl w:ilvl="2">
      <w:start w:val="1"/>
      <w:numFmt w:val="decimal"/>
      <w:pStyle w:val="Opsommingnummer3eniveauSURF"/>
      <w:lvlText w:val="%3"/>
      <w:lvlJc w:val="left"/>
      <w:pPr>
        <w:ind w:left="852" w:hanging="284"/>
      </w:pPr>
      <w:rPr>
        <w:rFonts w:hint="default"/>
      </w:rPr>
    </w:lvl>
    <w:lvl w:ilvl="3">
      <w:start w:val="1"/>
      <w:numFmt w:val="decimal"/>
      <w:lvlText w:val="%4"/>
      <w:lvlJc w:val="left"/>
      <w:pPr>
        <w:ind w:left="1136" w:hanging="284"/>
      </w:pPr>
      <w:rPr>
        <w:rFonts w:hint="default"/>
      </w:rPr>
    </w:lvl>
    <w:lvl w:ilvl="4">
      <w:start w:val="1"/>
      <w:numFmt w:val="decimal"/>
      <w:lvlText w:val="%5"/>
      <w:lvlJc w:val="left"/>
      <w:pPr>
        <w:ind w:left="1420" w:hanging="284"/>
      </w:pPr>
      <w:rPr>
        <w:rFonts w:hint="default"/>
      </w:rPr>
    </w:lvl>
    <w:lvl w:ilvl="5">
      <w:start w:val="1"/>
      <w:numFmt w:val="decimal"/>
      <w:lvlText w:val="%6"/>
      <w:lvlJc w:val="left"/>
      <w:pPr>
        <w:ind w:left="1704" w:hanging="284"/>
      </w:pPr>
      <w:rPr>
        <w:rFonts w:hint="default"/>
      </w:rPr>
    </w:lvl>
    <w:lvl w:ilvl="6">
      <w:start w:val="1"/>
      <w:numFmt w:val="decimal"/>
      <w:lvlText w:val="%7"/>
      <w:lvlJc w:val="left"/>
      <w:pPr>
        <w:ind w:left="1988" w:hanging="284"/>
      </w:pPr>
      <w:rPr>
        <w:rFonts w:hint="default"/>
      </w:rPr>
    </w:lvl>
    <w:lvl w:ilvl="7">
      <w:start w:val="1"/>
      <w:numFmt w:val="decimal"/>
      <w:lvlText w:val="%8"/>
      <w:lvlJc w:val="left"/>
      <w:pPr>
        <w:ind w:left="2272" w:hanging="284"/>
      </w:pPr>
      <w:rPr>
        <w:rFonts w:hint="default"/>
      </w:rPr>
    </w:lvl>
    <w:lvl w:ilvl="8">
      <w:start w:val="1"/>
      <w:numFmt w:val="decimal"/>
      <w:lvlText w:val="%9"/>
      <w:lvlJc w:val="left"/>
      <w:pPr>
        <w:ind w:left="2556" w:hanging="284"/>
      </w:pPr>
      <w:rPr>
        <w:rFonts w:hint="default"/>
      </w:rPr>
    </w:lvl>
  </w:abstractNum>
  <w:abstractNum w:abstractNumId="19" w15:restartNumberingAfterBreak="0">
    <w:nsid w:val="3A1D2525"/>
    <w:multiLevelType w:val="hybridMultilevel"/>
    <w:tmpl w:val="55087F00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3EFE63DE"/>
    <w:multiLevelType w:val="multilevel"/>
    <w:tmpl w:val="ED406672"/>
    <w:numStyleLink w:val="111111"/>
  </w:abstractNum>
  <w:abstractNum w:abstractNumId="21" w15:restartNumberingAfterBreak="0">
    <w:nsid w:val="40EF61F8"/>
    <w:multiLevelType w:val="multilevel"/>
    <w:tmpl w:val="BD2E0400"/>
    <w:styleLink w:val="KopnummeringSURF"/>
    <w:lvl w:ilvl="0">
      <w:start w:val="1"/>
      <w:numFmt w:val="decimal"/>
      <w:pStyle w:val="Kop1"/>
      <w:lvlText w:val="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Kop2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Kop3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pStyle w:val="Kop4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pStyle w:val="Kop5"/>
      <w:lvlText w:val="%1.%2.%3.%4.%5"/>
      <w:lvlJc w:val="left"/>
      <w:pPr>
        <w:ind w:left="851" w:hanging="851"/>
      </w:pPr>
      <w:rPr>
        <w:rFonts w:hint="default"/>
      </w:rPr>
    </w:lvl>
    <w:lvl w:ilvl="5">
      <w:start w:val="1"/>
      <w:numFmt w:val="decimal"/>
      <w:pStyle w:val="Kop6"/>
      <w:lvlText w:val="%1.%2.%3.%4.%5.%6"/>
      <w:lvlJc w:val="left"/>
      <w:pPr>
        <w:ind w:left="992" w:hanging="992"/>
      </w:pPr>
      <w:rPr>
        <w:rFonts w:hint="default"/>
      </w:rPr>
    </w:lvl>
    <w:lvl w:ilvl="6">
      <w:start w:val="1"/>
      <w:numFmt w:val="decimal"/>
      <w:pStyle w:val="Kop7"/>
      <w:lvlText w:val="%1.%2.%3.%4.%5.%6.%7"/>
      <w:lvlJc w:val="left"/>
      <w:pPr>
        <w:ind w:left="1134" w:hanging="1134"/>
      </w:pPr>
      <w:rPr>
        <w:rFonts w:hint="default"/>
      </w:rPr>
    </w:lvl>
    <w:lvl w:ilvl="7">
      <w:start w:val="1"/>
      <w:numFmt w:val="decimal"/>
      <w:pStyle w:val="Kop8"/>
      <w:lvlText w:val="%1.%2.%3.%4.%5.%6.%7.%8"/>
      <w:lvlJc w:val="left"/>
      <w:pPr>
        <w:ind w:left="1276" w:hanging="1276"/>
      </w:pPr>
      <w:rPr>
        <w:rFonts w:hint="default"/>
      </w:rPr>
    </w:lvl>
    <w:lvl w:ilvl="8">
      <w:start w:val="1"/>
      <w:numFmt w:val="decimal"/>
      <w:pStyle w:val="Kop9"/>
      <w:lvlText w:val="%1.%2.%3.%4.%5.%6.%7.%8.%9"/>
      <w:lvlJc w:val="left"/>
      <w:pPr>
        <w:ind w:left="1418" w:hanging="1418"/>
      </w:pPr>
      <w:rPr>
        <w:rFonts w:hint="default"/>
      </w:rPr>
    </w:lvl>
  </w:abstractNum>
  <w:abstractNum w:abstractNumId="22" w15:restartNumberingAfterBreak="0">
    <w:nsid w:val="49E04A53"/>
    <w:multiLevelType w:val="multilevel"/>
    <w:tmpl w:val="7FB6E594"/>
    <w:styleLink w:val="AgendapuntlijstSURF"/>
    <w:lvl w:ilvl="0">
      <w:start w:val="1"/>
      <w:numFmt w:val="decimal"/>
      <w:pStyle w:val="AgendapuntSURF"/>
      <w:lvlText w:val="%1."/>
      <w:lvlJc w:val="left"/>
      <w:pPr>
        <w:ind w:left="454" w:hanging="45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680" w:hanging="680"/>
      </w:pPr>
      <w:rPr>
        <w:rFonts w:hint="default"/>
      </w:rPr>
    </w:lvl>
    <w:lvl w:ilvl="3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23" w15:restartNumberingAfterBreak="0">
    <w:nsid w:val="4C372459"/>
    <w:multiLevelType w:val="multilevel"/>
    <w:tmpl w:val="ED406672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4EE90EE5"/>
    <w:multiLevelType w:val="hybridMultilevel"/>
    <w:tmpl w:val="14E4F17E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5" w15:restartNumberingAfterBreak="0">
    <w:nsid w:val="63F335A0"/>
    <w:multiLevelType w:val="multilevel"/>
    <w:tmpl w:val="AC084EA8"/>
    <w:styleLink w:val="OpsommingtekenSURF"/>
    <w:lvl w:ilvl="0">
      <w:start w:val="1"/>
      <w:numFmt w:val="bullet"/>
      <w:lvlText w:val=""/>
      <w:lvlPicBulletId w:val="0"/>
      <w:lvlJc w:val="left"/>
      <w:pPr>
        <w:ind w:left="284" w:hanging="284"/>
      </w:pPr>
      <w:rPr>
        <w:rFonts w:ascii="Symbol" w:hAnsi="Symbol"/>
        <w:color w:val="auto"/>
        <w:position w:val="0"/>
      </w:rPr>
    </w:lvl>
    <w:lvl w:ilvl="1">
      <w:start w:val="1"/>
      <w:numFmt w:val="bullet"/>
      <w:lvlText w:val=""/>
      <w:lvlPicBulletId w:val="1"/>
      <w:lvlJc w:val="left"/>
      <w:pPr>
        <w:ind w:left="568" w:hanging="284"/>
      </w:pPr>
      <w:rPr>
        <w:rFonts w:ascii="Symbol" w:hAnsi="Symbol"/>
        <w:color w:val="auto"/>
        <w:position w:val="0"/>
      </w:rPr>
    </w:lvl>
    <w:lvl w:ilvl="2">
      <w:start w:val="1"/>
      <w:numFmt w:val="bullet"/>
      <w:lvlText w:val=""/>
      <w:lvlPicBulletId w:val="2"/>
      <w:lvlJc w:val="left"/>
      <w:pPr>
        <w:ind w:left="852" w:hanging="284"/>
      </w:pPr>
      <w:rPr>
        <w:rFonts w:ascii="Symbol" w:hAnsi="Symbol"/>
        <w:color w:val="auto"/>
        <w:position w:val="0"/>
      </w:rPr>
    </w:lvl>
    <w:lvl w:ilvl="3">
      <w:start w:val="1"/>
      <w:numFmt w:val="bullet"/>
      <w:lvlText w:val=""/>
      <w:lvlPicBulletId w:val="2"/>
      <w:lvlJc w:val="left"/>
      <w:pPr>
        <w:ind w:left="1136" w:hanging="284"/>
      </w:pPr>
      <w:rPr>
        <w:rFonts w:ascii="Symbol" w:hAnsi="Symbol"/>
        <w:color w:val="auto"/>
        <w:position w:val="0"/>
      </w:rPr>
    </w:lvl>
    <w:lvl w:ilvl="4">
      <w:start w:val="1"/>
      <w:numFmt w:val="bullet"/>
      <w:lvlText w:val=""/>
      <w:lvlPicBulletId w:val="2"/>
      <w:lvlJc w:val="left"/>
      <w:pPr>
        <w:ind w:left="1420" w:hanging="284"/>
      </w:pPr>
      <w:rPr>
        <w:rFonts w:ascii="Symbol" w:hAnsi="Symbol"/>
        <w:color w:val="auto"/>
        <w:position w:val="0"/>
      </w:rPr>
    </w:lvl>
    <w:lvl w:ilvl="5">
      <w:start w:val="1"/>
      <w:numFmt w:val="bullet"/>
      <w:lvlText w:val=""/>
      <w:lvlPicBulletId w:val="2"/>
      <w:lvlJc w:val="left"/>
      <w:pPr>
        <w:ind w:left="1704" w:hanging="284"/>
      </w:pPr>
      <w:rPr>
        <w:rFonts w:ascii="Symbol" w:hAnsi="Symbol"/>
        <w:color w:val="auto"/>
        <w:position w:val="0"/>
      </w:rPr>
    </w:lvl>
    <w:lvl w:ilvl="6">
      <w:start w:val="1"/>
      <w:numFmt w:val="bullet"/>
      <w:lvlText w:val=""/>
      <w:lvlPicBulletId w:val="2"/>
      <w:lvlJc w:val="left"/>
      <w:pPr>
        <w:ind w:left="1988" w:hanging="284"/>
      </w:pPr>
      <w:rPr>
        <w:rFonts w:ascii="Symbol" w:hAnsi="Symbol"/>
        <w:color w:val="auto"/>
        <w:position w:val="0"/>
      </w:rPr>
    </w:lvl>
    <w:lvl w:ilvl="7">
      <w:start w:val="1"/>
      <w:numFmt w:val="bullet"/>
      <w:lvlText w:val=""/>
      <w:lvlPicBulletId w:val="2"/>
      <w:lvlJc w:val="left"/>
      <w:pPr>
        <w:ind w:left="2272" w:hanging="284"/>
      </w:pPr>
      <w:rPr>
        <w:rFonts w:ascii="Symbol" w:hAnsi="Symbol"/>
        <w:color w:val="auto"/>
        <w:position w:val="0"/>
      </w:rPr>
    </w:lvl>
    <w:lvl w:ilvl="8">
      <w:start w:val="1"/>
      <w:numFmt w:val="bullet"/>
      <w:lvlText w:val=""/>
      <w:lvlPicBulletId w:val="2"/>
      <w:lvlJc w:val="left"/>
      <w:pPr>
        <w:ind w:left="2556" w:hanging="284"/>
      </w:pPr>
      <w:rPr>
        <w:rFonts w:ascii="Symbol" w:hAnsi="Symbol"/>
        <w:color w:val="auto"/>
        <w:position w:val="0"/>
      </w:rPr>
    </w:lvl>
  </w:abstractNum>
  <w:abstractNum w:abstractNumId="26" w15:restartNumberingAfterBreak="0">
    <w:nsid w:val="6CAB1E63"/>
    <w:multiLevelType w:val="multilevel"/>
    <w:tmpl w:val="7FB6E594"/>
    <w:numStyleLink w:val="AgendapuntlijstSURF"/>
  </w:abstractNum>
  <w:abstractNum w:abstractNumId="27" w15:restartNumberingAfterBreak="0">
    <w:nsid w:val="6E7370EC"/>
    <w:multiLevelType w:val="multilevel"/>
    <w:tmpl w:val="9200769E"/>
    <w:numStyleLink w:val="OpsommingkleineletterSURF"/>
  </w:abstractNum>
  <w:abstractNum w:abstractNumId="28" w15:restartNumberingAfterBreak="0">
    <w:nsid w:val="71C56A7F"/>
    <w:multiLevelType w:val="hybridMultilevel"/>
    <w:tmpl w:val="A4DAC708"/>
    <w:lvl w:ilvl="0" w:tplc="08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9" w15:restartNumberingAfterBreak="0">
    <w:nsid w:val="724220A8"/>
    <w:multiLevelType w:val="singleLevel"/>
    <w:tmpl w:val="527E0782"/>
    <w:lvl w:ilvl="0">
      <w:start w:val="1"/>
      <w:numFmt w:val="bullet"/>
      <w:pStyle w:val="Opsommingteken3eniveauSURF"/>
      <w:lvlText w:val=""/>
      <w:lvlJc w:val="left"/>
      <w:pPr>
        <w:ind w:left="360" w:hanging="360"/>
      </w:pPr>
      <w:rPr>
        <w:rFonts w:hint="default" w:ascii="Symbol" w:hAnsi="Symbol"/>
        <w:color w:val="auto"/>
        <w:position w:val="0"/>
      </w:rPr>
    </w:lvl>
  </w:abstractNum>
  <w:abstractNum w:abstractNumId="30" w15:restartNumberingAfterBreak="0">
    <w:nsid w:val="750E5947"/>
    <w:multiLevelType w:val="multilevel"/>
    <w:tmpl w:val="BD2E0400"/>
    <w:numStyleLink w:val="KopnummeringSURF"/>
  </w:abstractNum>
  <w:abstractNum w:abstractNumId="31" w15:restartNumberingAfterBreak="0">
    <w:nsid w:val="76B95877"/>
    <w:multiLevelType w:val="hybridMultilevel"/>
    <w:tmpl w:val="5D42355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E4326A9"/>
    <w:multiLevelType w:val="multilevel"/>
    <w:tmpl w:val="BD2E0400"/>
    <w:numStyleLink w:val="KopnummeringSURF"/>
  </w:abstractNum>
  <w:num w:numId="1" w16cid:durableId="433942039">
    <w:abstractNumId w:val="18"/>
  </w:num>
  <w:num w:numId="2" w16cid:durableId="943923343">
    <w:abstractNumId w:val="23"/>
  </w:num>
  <w:num w:numId="3" w16cid:durableId="1551066732">
    <w:abstractNumId w:val="13"/>
  </w:num>
  <w:num w:numId="4" w16cid:durableId="1583875196">
    <w:abstractNumId w:val="12"/>
  </w:num>
  <w:num w:numId="5" w16cid:durableId="174811866">
    <w:abstractNumId w:val="17"/>
  </w:num>
  <w:num w:numId="6" w16cid:durableId="1465460596">
    <w:abstractNumId w:val="21"/>
  </w:num>
  <w:num w:numId="7" w16cid:durableId="1128733">
    <w:abstractNumId w:val="25"/>
  </w:num>
  <w:num w:numId="8" w16cid:durableId="59792631">
    <w:abstractNumId w:val="16"/>
  </w:num>
  <w:num w:numId="9" w16cid:durableId="479151663">
    <w:abstractNumId w:val="9"/>
  </w:num>
  <w:num w:numId="10" w16cid:durableId="701787220">
    <w:abstractNumId w:val="7"/>
  </w:num>
  <w:num w:numId="11" w16cid:durableId="2118286570">
    <w:abstractNumId w:val="6"/>
  </w:num>
  <w:num w:numId="12" w16cid:durableId="1746104131">
    <w:abstractNumId w:val="5"/>
  </w:num>
  <w:num w:numId="13" w16cid:durableId="1907687602">
    <w:abstractNumId w:val="4"/>
  </w:num>
  <w:num w:numId="14" w16cid:durableId="1709602641">
    <w:abstractNumId w:val="8"/>
  </w:num>
  <w:num w:numId="15" w16cid:durableId="1838956374">
    <w:abstractNumId w:val="3"/>
  </w:num>
  <w:num w:numId="16" w16cid:durableId="1759206974">
    <w:abstractNumId w:val="2"/>
  </w:num>
  <w:num w:numId="17" w16cid:durableId="2143495662">
    <w:abstractNumId w:val="1"/>
  </w:num>
  <w:num w:numId="18" w16cid:durableId="1230454972">
    <w:abstractNumId w:val="0"/>
  </w:num>
  <w:num w:numId="19" w16cid:durableId="1689717094">
    <w:abstractNumId w:val="27"/>
  </w:num>
  <w:num w:numId="20" w16cid:durableId="718700189">
    <w:abstractNumId w:val="14"/>
  </w:num>
  <w:num w:numId="21" w16cid:durableId="931013721">
    <w:abstractNumId w:val="22"/>
  </w:num>
  <w:num w:numId="22" w16cid:durableId="818113464">
    <w:abstractNumId w:val="26"/>
  </w:num>
  <w:num w:numId="23" w16cid:durableId="1634480599">
    <w:abstractNumId w:val="32"/>
  </w:num>
  <w:num w:numId="24" w16cid:durableId="1534150012">
    <w:abstractNumId w:val="11"/>
  </w:num>
  <w:num w:numId="25" w16cid:durableId="2097744556">
    <w:abstractNumId w:val="29"/>
  </w:num>
  <w:num w:numId="26" w16cid:durableId="1503007215">
    <w:abstractNumId w:val="31"/>
  </w:num>
  <w:num w:numId="27" w16cid:durableId="213739943">
    <w:abstractNumId w:val="28"/>
  </w:num>
  <w:num w:numId="28" w16cid:durableId="1659260560">
    <w:abstractNumId w:val="20"/>
  </w:num>
  <w:num w:numId="29" w16cid:durableId="51731870">
    <w:abstractNumId w:val="24"/>
  </w:num>
  <w:num w:numId="30" w16cid:durableId="1669477600">
    <w:abstractNumId w:val="19"/>
  </w:num>
  <w:num w:numId="31" w16cid:durableId="1264922830">
    <w:abstractNumId w:val="10"/>
  </w:num>
  <w:num w:numId="32" w16cid:durableId="1153449965">
    <w:abstractNumId w:val="15"/>
  </w:num>
  <w:num w:numId="33" w16cid:durableId="1160317588">
    <w:abstractNumId w:val="30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"/>
  <w:embedTrueTypeFonts/>
  <w:activeWritingStyle w:lang="nl-NL" w:vendorID="1" w:dllVersion="512" w:checkStyle="1" w:appName="MSWord"/>
  <w:proofState w:spelling="clean" w:grammar="dirty"/>
  <w:stylePaneFormatFilter w:val="4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1" w:alternateStyleNames="0"/>
  <w:trackRevisions w:val="false"/>
  <w:defaultTabStop w:val="708"/>
  <w:hyphenationZone w:val="425"/>
  <w:doNotHyphenateCaps/>
  <w:characterSpacingControl w:val="doNotCompress"/>
  <w:hdrShapeDefaults>
    <o:shapedefaults v:ext="edit" spidmax="307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396B"/>
    <w:rsid w:val="00000E2F"/>
    <w:rsid w:val="00004562"/>
    <w:rsid w:val="00006237"/>
    <w:rsid w:val="0000663D"/>
    <w:rsid w:val="00010D95"/>
    <w:rsid w:val="00011BFA"/>
    <w:rsid w:val="00012581"/>
    <w:rsid w:val="0002562D"/>
    <w:rsid w:val="00031B2D"/>
    <w:rsid w:val="00032EC9"/>
    <w:rsid w:val="0003377A"/>
    <w:rsid w:val="00035232"/>
    <w:rsid w:val="000418EF"/>
    <w:rsid w:val="00042205"/>
    <w:rsid w:val="00044417"/>
    <w:rsid w:val="0004513F"/>
    <w:rsid w:val="00050D4B"/>
    <w:rsid w:val="00050F82"/>
    <w:rsid w:val="0005205D"/>
    <w:rsid w:val="00052426"/>
    <w:rsid w:val="00052FF4"/>
    <w:rsid w:val="00053E43"/>
    <w:rsid w:val="0005430B"/>
    <w:rsid w:val="0005732F"/>
    <w:rsid w:val="000618EC"/>
    <w:rsid w:val="00066DF0"/>
    <w:rsid w:val="00074DAC"/>
    <w:rsid w:val="0007714E"/>
    <w:rsid w:val="0008371A"/>
    <w:rsid w:val="00085BFB"/>
    <w:rsid w:val="00091527"/>
    <w:rsid w:val="00092AE4"/>
    <w:rsid w:val="0009698A"/>
    <w:rsid w:val="0009701B"/>
    <w:rsid w:val="000A1B78"/>
    <w:rsid w:val="000A31CD"/>
    <w:rsid w:val="000A6DE6"/>
    <w:rsid w:val="000B1FAF"/>
    <w:rsid w:val="000B7E29"/>
    <w:rsid w:val="000C0969"/>
    <w:rsid w:val="000C1A1A"/>
    <w:rsid w:val="000C524D"/>
    <w:rsid w:val="000C7889"/>
    <w:rsid w:val="000D6AB7"/>
    <w:rsid w:val="000D6B9B"/>
    <w:rsid w:val="000E1539"/>
    <w:rsid w:val="000E55A1"/>
    <w:rsid w:val="000E5D68"/>
    <w:rsid w:val="000E6CD1"/>
    <w:rsid w:val="000E6E43"/>
    <w:rsid w:val="000F213A"/>
    <w:rsid w:val="000F2D93"/>
    <w:rsid w:val="000F650E"/>
    <w:rsid w:val="00100B98"/>
    <w:rsid w:val="00106601"/>
    <w:rsid w:val="00110A9F"/>
    <w:rsid w:val="00110B9F"/>
    <w:rsid w:val="00115580"/>
    <w:rsid w:val="001170AE"/>
    <w:rsid w:val="001174E5"/>
    <w:rsid w:val="00117634"/>
    <w:rsid w:val="00122DED"/>
    <w:rsid w:val="00132265"/>
    <w:rsid w:val="00132FEA"/>
    <w:rsid w:val="00134462"/>
    <w:rsid w:val="00134E43"/>
    <w:rsid w:val="00135816"/>
    <w:rsid w:val="00135A2A"/>
    <w:rsid w:val="00135E7B"/>
    <w:rsid w:val="00136181"/>
    <w:rsid w:val="00137CBB"/>
    <w:rsid w:val="00145B8E"/>
    <w:rsid w:val="0014640F"/>
    <w:rsid w:val="00150726"/>
    <w:rsid w:val="001509C8"/>
    <w:rsid w:val="00152E4D"/>
    <w:rsid w:val="00153D1B"/>
    <w:rsid w:val="001579D8"/>
    <w:rsid w:val="00157DE3"/>
    <w:rsid w:val="001639F5"/>
    <w:rsid w:val="00165FF9"/>
    <w:rsid w:val="001716E9"/>
    <w:rsid w:val="00171E0A"/>
    <w:rsid w:val="001773DF"/>
    <w:rsid w:val="0018093D"/>
    <w:rsid w:val="001858E9"/>
    <w:rsid w:val="00187A59"/>
    <w:rsid w:val="001B1375"/>
    <w:rsid w:val="001B1B37"/>
    <w:rsid w:val="001B253D"/>
    <w:rsid w:val="001B4C7E"/>
    <w:rsid w:val="001B6792"/>
    <w:rsid w:val="001C0EDA"/>
    <w:rsid w:val="001C11BE"/>
    <w:rsid w:val="001C206E"/>
    <w:rsid w:val="001C6232"/>
    <w:rsid w:val="001C63E7"/>
    <w:rsid w:val="001D0C66"/>
    <w:rsid w:val="001D2384"/>
    <w:rsid w:val="001D2A06"/>
    <w:rsid w:val="001E2293"/>
    <w:rsid w:val="001E34AC"/>
    <w:rsid w:val="001E5F7F"/>
    <w:rsid w:val="001F127A"/>
    <w:rsid w:val="001F3116"/>
    <w:rsid w:val="001F5B4F"/>
    <w:rsid w:val="001F5C28"/>
    <w:rsid w:val="001F6547"/>
    <w:rsid w:val="0020548B"/>
    <w:rsid w:val="0020607F"/>
    <w:rsid w:val="00206E2A"/>
    <w:rsid w:val="00206FF8"/>
    <w:rsid w:val="002074B2"/>
    <w:rsid w:val="00207E2E"/>
    <w:rsid w:val="00211603"/>
    <w:rsid w:val="002116AB"/>
    <w:rsid w:val="00216489"/>
    <w:rsid w:val="00217DF3"/>
    <w:rsid w:val="00220A9C"/>
    <w:rsid w:val="00221B00"/>
    <w:rsid w:val="00225889"/>
    <w:rsid w:val="00230B64"/>
    <w:rsid w:val="0023139D"/>
    <w:rsid w:val="00231A0D"/>
    <w:rsid w:val="00236DE9"/>
    <w:rsid w:val="00240CCC"/>
    <w:rsid w:val="00242226"/>
    <w:rsid w:val="00245FB9"/>
    <w:rsid w:val="002462A1"/>
    <w:rsid w:val="002518D2"/>
    <w:rsid w:val="00252475"/>
    <w:rsid w:val="00252B9A"/>
    <w:rsid w:val="00254088"/>
    <w:rsid w:val="00256039"/>
    <w:rsid w:val="00257AA9"/>
    <w:rsid w:val="00262D4E"/>
    <w:rsid w:val="002646C8"/>
    <w:rsid w:val="00264E3F"/>
    <w:rsid w:val="00280D1D"/>
    <w:rsid w:val="00282B5D"/>
    <w:rsid w:val="00283592"/>
    <w:rsid w:val="00286914"/>
    <w:rsid w:val="002909CB"/>
    <w:rsid w:val="00294CD2"/>
    <w:rsid w:val="00295A7A"/>
    <w:rsid w:val="002A0E4D"/>
    <w:rsid w:val="002A2E44"/>
    <w:rsid w:val="002B08A4"/>
    <w:rsid w:val="002B0F6F"/>
    <w:rsid w:val="002B1908"/>
    <w:rsid w:val="002B2998"/>
    <w:rsid w:val="002B64EE"/>
    <w:rsid w:val="002C0D3A"/>
    <w:rsid w:val="002C46FB"/>
    <w:rsid w:val="002D0E88"/>
    <w:rsid w:val="002D12C0"/>
    <w:rsid w:val="002D2068"/>
    <w:rsid w:val="002D52B2"/>
    <w:rsid w:val="002E2611"/>
    <w:rsid w:val="002E274E"/>
    <w:rsid w:val="002E4960"/>
    <w:rsid w:val="002E68CD"/>
    <w:rsid w:val="002E6921"/>
    <w:rsid w:val="002F0AC4"/>
    <w:rsid w:val="002F678C"/>
    <w:rsid w:val="002F7B77"/>
    <w:rsid w:val="003063C0"/>
    <w:rsid w:val="00312D26"/>
    <w:rsid w:val="003145F6"/>
    <w:rsid w:val="00317DEA"/>
    <w:rsid w:val="00322A9F"/>
    <w:rsid w:val="00323121"/>
    <w:rsid w:val="00326653"/>
    <w:rsid w:val="003320FE"/>
    <w:rsid w:val="00333867"/>
    <w:rsid w:val="00334D4B"/>
    <w:rsid w:val="00335B5E"/>
    <w:rsid w:val="00337DDE"/>
    <w:rsid w:val="0034484B"/>
    <w:rsid w:val="00344960"/>
    <w:rsid w:val="00345315"/>
    <w:rsid w:val="00346631"/>
    <w:rsid w:val="00347094"/>
    <w:rsid w:val="003533F1"/>
    <w:rsid w:val="00353A77"/>
    <w:rsid w:val="0036336D"/>
    <w:rsid w:val="00364B2C"/>
    <w:rsid w:val="00364E1D"/>
    <w:rsid w:val="00365254"/>
    <w:rsid w:val="00365327"/>
    <w:rsid w:val="00365AD9"/>
    <w:rsid w:val="00371974"/>
    <w:rsid w:val="00374C23"/>
    <w:rsid w:val="00374D9A"/>
    <w:rsid w:val="00377612"/>
    <w:rsid w:val="00380E32"/>
    <w:rsid w:val="00382603"/>
    <w:rsid w:val="00382959"/>
    <w:rsid w:val="00383954"/>
    <w:rsid w:val="00386264"/>
    <w:rsid w:val="0039126D"/>
    <w:rsid w:val="003964D4"/>
    <w:rsid w:val="0039656A"/>
    <w:rsid w:val="003A0F98"/>
    <w:rsid w:val="003A18A2"/>
    <w:rsid w:val="003A5ED3"/>
    <w:rsid w:val="003A6677"/>
    <w:rsid w:val="003A7061"/>
    <w:rsid w:val="003B14A0"/>
    <w:rsid w:val="003B595E"/>
    <w:rsid w:val="003C0839"/>
    <w:rsid w:val="003C70B8"/>
    <w:rsid w:val="003D04B7"/>
    <w:rsid w:val="003D09E4"/>
    <w:rsid w:val="003D414A"/>
    <w:rsid w:val="003D49E5"/>
    <w:rsid w:val="003E30F2"/>
    <w:rsid w:val="003E3B7D"/>
    <w:rsid w:val="003E5829"/>
    <w:rsid w:val="003E766F"/>
    <w:rsid w:val="003F0A35"/>
    <w:rsid w:val="003F2071"/>
    <w:rsid w:val="003F2747"/>
    <w:rsid w:val="003F3E80"/>
    <w:rsid w:val="003F768C"/>
    <w:rsid w:val="004001AF"/>
    <w:rsid w:val="00402254"/>
    <w:rsid w:val="004069FF"/>
    <w:rsid w:val="00410612"/>
    <w:rsid w:val="00410F28"/>
    <w:rsid w:val="00415DDF"/>
    <w:rsid w:val="0041674F"/>
    <w:rsid w:val="0042594D"/>
    <w:rsid w:val="004360B4"/>
    <w:rsid w:val="00441382"/>
    <w:rsid w:val="00445B0F"/>
    <w:rsid w:val="00445ED9"/>
    <w:rsid w:val="00451FDB"/>
    <w:rsid w:val="004564A6"/>
    <w:rsid w:val="00460433"/>
    <w:rsid w:val="004656F6"/>
    <w:rsid w:val="004659D3"/>
    <w:rsid w:val="00466D71"/>
    <w:rsid w:val="00471C0F"/>
    <w:rsid w:val="00472444"/>
    <w:rsid w:val="00472E5E"/>
    <w:rsid w:val="0047304F"/>
    <w:rsid w:val="004733C3"/>
    <w:rsid w:val="0047392D"/>
    <w:rsid w:val="0047518D"/>
    <w:rsid w:val="0047584A"/>
    <w:rsid w:val="004804E1"/>
    <w:rsid w:val="00484C8E"/>
    <w:rsid w:val="00486319"/>
    <w:rsid w:val="00487543"/>
    <w:rsid w:val="004875E2"/>
    <w:rsid w:val="00487C7F"/>
    <w:rsid w:val="00490BBD"/>
    <w:rsid w:val="00495327"/>
    <w:rsid w:val="00495333"/>
    <w:rsid w:val="004B2C90"/>
    <w:rsid w:val="004B31CA"/>
    <w:rsid w:val="004B3E5B"/>
    <w:rsid w:val="004B4BE9"/>
    <w:rsid w:val="004B65CF"/>
    <w:rsid w:val="004B7778"/>
    <w:rsid w:val="004C51F8"/>
    <w:rsid w:val="004D0D6F"/>
    <w:rsid w:val="004D2412"/>
    <w:rsid w:val="004E03FE"/>
    <w:rsid w:val="004F4A4D"/>
    <w:rsid w:val="004F6A99"/>
    <w:rsid w:val="005017F3"/>
    <w:rsid w:val="00501A64"/>
    <w:rsid w:val="00503BFD"/>
    <w:rsid w:val="005043E5"/>
    <w:rsid w:val="00513D36"/>
    <w:rsid w:val="0051518F"/>
    <w:rsid w:val="005153F8"/>
    <w:rsid w:val="00515A3F"/>
    <w:rsid w:val="00515E2F"/>
    <w:rsid w:val="00521726"/>
    <w:rsid w:val="00526530"/>
    <w:rsid w:val="005327FA"/>
    <w:rsid w:val="0053645C"/>
    <w:rsid w:val="00541922"/>
    <w:rsid w:val="00542F59"/>
    <w:rsid w:val="00544572"/>
    <w:rsid w:val="00545244"/>
    <w:rsid w:val="00553801"/>
    <w:rsid w:val="005615BE"/>
    <w:rsid w:val="00562E3D"/>
    <w:rsid w:val="00575FFC"/>
    <w:rsid w:val="0057697F"/>
    <w:rsid w:val="005801F2"/>
    <w:rsid w:val="005818B8"/>
    <w:rsid w:val="00585771"/>
    <w:rsid w:val="0059027A"/>
    <w:rsid w:val="00594937"/>
    <w:rsid w:val="005A1BD7"/>
    <w:rsid w:val="005A2BEC"/>
    <w:rsid w:val="005B0D39"/>
    <w:rsid w:val="005B4FAF"/>
    <w:rsid w:val="005C08C0"/>
    <w:rsid w:val="005C5603"/>
    <w:rsid w:val="005C6668"/>
    <w:rsid w:val="005C75B0"/>
    <w:rsid w:val="005D2FBC"/>
    <w:rsid w:val="005D4151"/>
    <w:rsid w:val="005D5E21"/>
    <w:rsid w:val="005D5FAC"/>
    <w:rsid w:val="005D719A"/>
    <w:rsid w:val="005E157B"/>
    <w:rsid w:val="005E3E58"/>
    <w:rsid w:val="005E792A"/>
    <w:rsid w:val="005F1AE8"/>
    <w:rsid w:val="005F1E97"/>
    <w:rsid w:val="00603338"/>
    <w:rsid w:val="006040DB"/>
    <w:rsid w:val="00606D41"/>
    <w:rsid w:val="006076B5"/>
    <w:rsid w:val="00610FF8"/>
    <w:rsid w:val="00612C22"/>
    <w:rsid w:val="00616CD4"/>
    <w:rsid w:val="00624485"/>
    <w:rsid w:val="006315E0"/>
    <w:rsid w:val="00641E45"/>
    <w:rsid w:val="00647A67"/>
    <w:rsid w:val="0065181E"/>
    <w:rsid w:val="00653D01"/>
    <w:rsid w:val="00656EFB"/>
    <w:rsid w:val="00664EE1"/>
    <w:rsid w:val="0066590F"/>
    <w:rsid w:val="00666197"/>
    <w:rsid w:val="006662ED"/>
    <w:rsid w:val="00673F07"/>
    <w:rsid w:val="006756D9"/>
    <w:rsid w:val="006767B2"/>
    <w:rsid w:val="00676AF6"/>
    <w:rsid w:val="00682A40"/>
    <w:rsid w:val="006845C5"/>
    <w:rsid w:val="00685EED"/>
    <w:rsid w:val="00686092"/>
    <w:rsid w:val="0068750D"/>
    <w:rsid w:val="0069029A"/>
    <w:rsid w:val="006953A2"/>
    <w:rsid w:val="00696671"/>
    <w:rsid w:val="006A02E4"/>
    <w:rsid w:val="006A0FA8"/>
    <w:rsid w:val="006A6676"/>
    <w:rsid w:val="006B4CBC"/>
    <w:rsid w:val="006B6044"/>
    <w:rsid w:val="006C24CA"/>
    <w:rsid w:val="006C6A9D"/>
    <w:rsid w:val="006D1154"/>
    <w:rsid w:val="006D2ECD"/>
    <w:rsid w:val="006D3807"/>
    <w:rsid w:val="006E3E2D"/>
    <w:rsid w:val="006E4059"/>
    <w:rsid w:val="006E6708"/>
    <w:rsid w:val="006F09DE"/>
    <w:rsid w:val="006F131C"/>
    <w:rsid w:val="006F3236"/>
    <w:rsid w:val="00703BD3"/>
    <w:rsid w:val="0070511A"/>
    <w:rsid w:val="00705849"/>
    <w:rsid w:val="00706308"/>
    <w:rsid w:val="00712665"/>
    <w:rsid w:val="0071359B"/>
    <w:rsid w:val="0071386B"/>
    <w:rsid w:val="00715E08"/>
    <w:rsid w:val="00723521"/>
    <w:rsid w:val="0072479C"/>
    <w:rsid w:val="00731A90"/>
    <w:rsid w:val="0073233B"/>
    <w:rsid w:val="007358BA"/>
    <w:rsid w:val="007361EE"/>
    <w:rsid w:val="00743326"/>
    <w:rsid w:val="00745208"/>
    <w:rsid w:val="00750733"/>
    <w:rsid w:val="00750780"/>
    <w:rsid w:val="007525D1"/>
    <w:rsid w:val="00752725"/>
    <w:rsid w:val="00754C84"/>
    <w:rsid w:val="00756C31"/>
    <w:rsid w:val="0075717F"/>
    <w:rsid w:val="00760A65"/>
    <w:rsid w:val="00761E3E"/>
    <w:rsid w:val="00762113"/>
    <w:rsid w:val="00763B35"/>
    <w:rsid w:val="00764AF2"/>
    <w:rsid w:val="00766E99"/>
    <w:rsid w:val="00770652"/>
    <w:rsid w:val="00775717"/>
    <w:rsid w:val="00776618"/>
    <w:rsid w:val="007865DD"/>
    <w:rsid w:val="00787205"/>
    <w:rsid w:val="00787B55"/>
    <w:rsid w:val="0079179F"/>
    <w:rsid w:val="0079249B"/>
    <w:rsid w:val="00793E98"/>
    <w:rsid w:val="00796A8D"/>
    <w:rsid w:val="007A6DC7"/>
    <w:rsid w:val="007B0C68"/>
    <w:rsid w:val="007B3114"/>
    <w:rsid w:val="007B5373"/>
    <w:rsid w:val="007C0010"/>
    <w:rsid w:val="007C037C"/>
    <w:rsid w:val="007C156B"/>
    <w:rsid w:val="007C51EB"/>
    <w:rsid w:val="007D4A7D"/>
    <w:rsid w:val="007D4DCE"/>
    <w:rsid w:val="007E22EC"/>
    <w:rsid w:val="007E5739"/>
    <w:rsid w:val="007E5FBE"/>
    <w:rsid w:val="007E7724"/>
    <w:rsid w:val="007F0A2A"/>
    <w:rsid w:val="007F1417"/>
    <w:rsid w:val="007F4169"/>
    <w:rsid w:val="007F48F0"/>
    <w:rsid w:val="007F653F"/>
    <w:rsid w:val="00801A17"/>
    <w:rsid w:val="00805F7B"/>
    <w:rsid w:val="008064EE"/>
    <w:rsid w:val="00806FBA"/>
    <w:rsid w:val="00807EDB"/>
    <w:rsid w:val="00810585"/>
    <w:rsid w:val="00813DE7"/>
    <w:rsid w:val="00813FDF"/>
    <w:rsid w:val="00822167"/>
    <w:rsid w:val="008222EE"/>
    <w:rsid w:val="00823AC1"/>
    <w:rsid w:val="00826EA4"/>
    <w:rsid w:val="00830BEC"/>
    <w:rsid w:val="00830D99"/>
    <w:rsid w:val="00832239"/>
    <w:rsid w:val="008372D1"/>
    <w:rsid w:val="00843B35"/>
    <w:rsid w:val="00854B34"/>
    <w:rsid w:val="0086137E"/>
    <w:rsid w:val="0086291D"/>
    <w:rsid w:val="008663F0"/>
    <w:rsid w:val="008664DD"/>
    <w:rsid w:val="008736AE"/>
    <w:rsid w:val="008775D3"/>
    <w:rsid w:val="00877BD5"/>
    <w:rsid w:val="008802D3"/>
    <w:rsid w:val="00882013"/>
    <w:rsid w:val="0088514E"/>
    <w:rsid w:val="00886BB9"/>
    <w:rsid w:val="008870F0"/>
    <w:rsid w:val="008931CF"/>
    <w:rsid w:val="00893934"/>
    <w:rsid w:val="0089493B"/>
    <w:rsid w:val="008A0ACC"/>
    <w:rsid w:val="008A2A1D"/>
    <w:rsid w:val="008A410A"/>
    <w:rsid w:val="008A5E5E"/>
    <w:rsid w:val="008A6D09"/>
    <w:rsid w:val="008B5CD1"/>
    <w:rsid w:val="008C05AA"/>
    <w:rsid w:val="008C2F90"/>
    <w:rsid w:val="008C5834"/>
    <w:rsid w:val="008C6251"/>
    <w:rsid w:val="008D7BDD"/>
    <w:rsid w:val="008E1D3C"/>
    <w:rsid w:val="008E335E"/>
    <w:rsid w:val="0090254C"/>
    <w:rsid w:val="0090724E"/>
    <w:rsid w:val="00907516"/>
    <w:rsid w:val="00907888"/>
    <w:rsid w:val="00910D57"/>
    <w:rsid w:val="00920004"/>
    <w:rsid w:val="009221AC"/>
    <w:rsid w:val="009225D7"/>
    <w:rsid w:val="009261FD"/>
    <w:rsid w:val="00932FEC"/>
    <w:rsid w:val="00934750"/>
    <w:rsid w:val="00934E30"/>
    <w:rsid w:val="00935271"/>
    <w:rsid w:val="0094313B"/>
    <w:rsid w:val="00943209"/>
    <w:rsid w:val="0094509D"/>
    <w:rsid w:val="00945318"/>
    <w:rsid w:val="00950DB4"/>
    <w:rsid w:val="00952A7F"/>
    <w:rsid w:val="009534C6"/>
    <w:rsid w:val="00955BF7"/>
    <w:rsid w:val="00957CCB"/>
    <w:rsid w:val="009606EB"/>
    <w:rsid w:val="009628BD"/>
    <w:rsid w:val="00963973"/>
    <w:rsid w:val="00971786"/>
    <w:rsid w:val="00971B3B"/>
    <w:rsid w:val="00986B7C"/>
    <w:rsid w:val="00992D10"/>
    <w:rsid w:val="00994BDE"/>
    <w:rsid w:val="00997AE6"/>
    <w:rsid w:val="009A20EF"/>
    <w:rsid w:val="009A6646"/>
    <w:rsid w:val="009B386D"/>
    <w:rsid w:val="009C1976"/>
    <w:rsid w:val="009C2F9E"/>
    <w:rsid w:val="009D33D5"/>
    <w:rsid w:val="009D5AE2"/>
    <w:rsid w:val="009F1CB9"/>
    <w:rsid w:val="00A028B1"/>
    <w:rsid w:val="00A07FEF"/>
    <w:rsid w:val="00A1497C"/>
    <w:rsid w:val="00A21956"/>
    <w:rsid w:val="00A41876"/>
    <w:rsid w:val="00A42EEC"/>
    <w:rsid w:val="00A50406"/>
    <w:rsid w:val="00A50767"/>
    <w:rsid w:val="00A50801"/>
    <w:rsid w:val="00A57593"/>
    <w:rsid w:val="00A60A58"/>
    <w:rsid w:val="00A615AB"/>
    <w:rsid w:val="00A61919"/>
    <w:rsid w:val="00A61B21"/>
    <w:rsid w:val="00A65B09"/>
    <w:rsid w:val="00A670BB"/>
    <w:rsid w:val="00A67C52"/>
    <w:rsid w:val="00A71291"/>
    <w:rsid w:val="00A7569A"/>
    <w:rsid w:val="00A76E7C"/>
    <w:rsid w:val="00A871D6"/>
    <w:rsid w:val="00AA1A5C"/>
    <w:rsid w:val="00AA2F6F"/>
    <w:rsid w:val="00AA4136"/>
    <w:rsid w:val="00AB0414"/>
    <w:rsid w:val="00AB0D90"/>
    <w:rsid w:val="00AB0E1F"/>
    <w:rsid w:val="00AB1E21"/>
    <w:rsid w:val="00AB1E30"/>
    <w:rsid w:val="00AB2477"/>
    <w:rsid w:val="00AB490A"/>
    <w:rsid w:val="00AB56F0"/>
    <w:rsid w:val="00AB5DBD"/>
    <w:rsid w:val="00AB5F0C"/>
    <w:rsid w:val="00AB77BB"/>
    <w:rsid w:val="00AC273E"/>
    <w:rsid w:val="00AD24E6"/>
    <w:rsid w:val="00AD31A0"/>
    <w:rsid w:val="00AD44F1"/>
    <w:rsid w:val="00AD4DF7"/>
    <w:rsid w:val="00AD6712"/>
    <w:rsid w:val="00AE0183"/>
    <w:rsid w:val="00AE1307"/>
    <w:rsid w:val="00AE1A81"/>
    <w:rsid w:val="00AE2110"/>
    <w:rsid w:val="00AE2EB1"/>
    <w:rsid w:val="00AF6ED8"/>
    <w:rsid w:val="00B01892"/>
    <w:rsid w:val="00B01DA1"/>
    <w:rsid w:val="00B02711"/>
    <w:rsid w:val="00B07AAE"/>
    <w:rsid w:val="00B11A76"/>
    <w:rsid w:val="00B13148"/>
    <w:rsid w:val="00B13884"/>
    <w:rsid w:val="00B22610"/>
    <w:rsid w:val="00B233E3"/>
    <w:rsid w:val="00B30352"/>
    <w:rsid w:val="00B30C6C"/>
    <w:rsid w:val="00B346DF"/>
    <w:rsid w:val="00B43DFA"/>
    <w:rsid w:val="00B441C6"/>
    <w:rsid w:val="00B460C2"/>
    <w:rsid w:val="00B47460"/>
    <w:rsid w:val="00B51B84"/>
    <w:rsid w:val="00B63750"/>
    <w:rsid w:val="00B63EB9"/>
    <w:rsid w:val="00B72E93"/>
    <w:rsid w:val="00B75ED8"/>
    <w:rsid w:val="00B77809"/>
    <w:rsid w:val="00B83B98"/>
    <w:rsid w:val="00B860DC"/>
    <w:rsid w:val="00B9307B"/>
    <w:rsid w:val="00B949B9"/>
    <w:rsid w:val="00B9540B"/>
    <w:rsid w:val="00BA1CBA"/>
    <w:rsid w:val="00BA22CA"/>
    <w:rsid w:val="00BA3794"/>
    <w:rsid w:val="00BA3F4D"/>
    <w:rsid w:val="00BA797E"/>
    <w:rsid w:val="00BA79E3"/>
    <w:rsid w:val="00BB0DAB"/>
    <w:rsid w:val="00BB158D"/>
    <w:rsid w:val="00BB1FC1"/>
    <w:rsid w:val="00BB239A"/>
    <w:rsid w:val="00BB31CE"/>
    <w:rsid w:val="00BB69BF"/>
    <w:rsid w:val="00BC0188"/>
    <w:rsid w:val="00BC6FB7"/>
    <w:rsid w:val="00BD227B"/>
    <w:rsid w:val="00BE55A7"/>
    <w:rsid w:val="00BE64B3"/>
    <w:rsid w:val="00BE6947"/>
    <w:rsid w:val="00BE6FE4"/>
    <w:rsid w:val="00BF117F"/>
    <w:rsid w:val="00BF6A7B"/>
    <w:rsid w:val="00BF6B3C"/>
    <w:rsid w:val="00C065CC"/>
    <w:rsid w:val="00C06D9A"/>
    <w:rsid w:val="00C0702B"/>
    <w:rsid w:val="00C11B08"/>
    <w:rsid w:val="00C12133"/>
    <w:rsid w:val="00C12A81"/>
    <w:rsid w:val="00C17A25"/>
    <w:rsid w:val="00C201EB"/>
    <w:rsid w:val="00C23344"/>
    <w:rsid w:val="00C23C67"/>
    <w:rsid w:val="00C24777"/>
    <w:rsid w:val="00C252D4"/>
    <w:rsid w:val="00C33308"/>
    <w:rsid w:val="00C346C9"/>
    <w:rsid w:val="00C3702A"/>
    <w:rsid w:val="00C4003A"/>
    <w:rsid w:val="00C41422"/>
    <w:rsid w:val="00C421DA"/>
    <w:rsid w:val="00C45E40"/>
    <w:rsid w:val="00C50828"/>
    <w:rsid w:val="00C51137"/>
    <w:rsid w:val="00C57AB9"/>
    <w:rsid w:val="00C6206C"/>
    <w:rsid w:val="00C70827"/>
    <w:rsid w:val="00C72D11"/>
    <w:rsid w:val="00C81733"/>
    <w:rsid w:val="00C85508"/>
    <w:rsid w:val="00C85FA2"/>
    <w:rsid w:val="00C863AE"/>
    <w:rsid w:val="00C87372"/>
    <w:rsid w:val="00C8765F"/>
    <w:rsid w:val="00C92E08"/>
    <w:rsid w:val="00C93473"/>
    <w:rsid w:val="00C93C95"/>
    <w:rsid w:val="00C971C1"/>
    <w:rsid w:val="00CA1FE3"/>
    <w:rsid w:val="00CA332D"/>
    <w:rsid w:val="00CB2517"/>
    <w:rsid w:val="00CB254D"/>
    <w:rsid w:val="00CB3533"/>
    <w:rsid w:val="00CB7600"/>
    <w:rsid w:val="00CB7D61"/>
    <w:rsid w:val="00CC657B"/>
    <w:rsid w:val="00CC6A4B"/>
    <w:rsid w:val="00CD0C63"/>
    <w:rsid w:val="00CD7A5A"/>
    <w:rsid w:val="00CD7AAF"/>
    <w:rsid w:val="00CE1C77"/>
    <w:rsid w:val="00CE2BA6"/>
    <w:rsid w:val="00CE564D"/>
    <w:rsid w:val="00CF276E"/>
    <w:rsid w:val="00CF2B0C"/>
    <w:rsid w:val="00CF529F"/>
    <w:rsid w:val="00CF7CF8"/>
    <w:rsid w:val="00D016A6"/>
    <w:rsid w:val="00D023A0"/>
    <w:rsid w:val="00D16E87"/>
    <w:rsid w:val="00D25AA0"/>
    <w:rsid w:val="00D27D0E"/>
    <w:rsid w:val="00D35DA7"/>
    <w:rsid w:val="00D40EAC"/>
    <w:rsid w:val="00D47AD0"/>
    <w:rsid w:val="00D517F6"/>
    <w:rsid w:val="00D576D6"/>
    <w:rsid w:val="00D57A57"/>
    <w:rsid w:val="00D613A9"/>
    <w:rsid w:val="00D658D3"/>
    <w:rsid w:val="00D6679B"/>
    <w:rsid w:val="00D66D93"/>
    <w:rsid w:val="00D67F1C"/>
    <w:rsid w:val="00D7238E"/>
    <w:rsid w:val="00D73003"/>
    <w:rsid w:val="00D737DA"/>
    <w:rsid w:val="00D73C03"/>
    <w:rsid w:val="00D76903"/>
    <w:rsid w:val="00D81A72"/>
    <w:rsid w:val="00D92EDA"/>
    <w:rsid w:val="00D9359B"/>
    <w:rsid w:val="00D94B0E"/>
    <w:rsid w:val="00D964BD"/>
    <w:rsid w:val="00DA0751"/>
    <w:rsid w:val="00DA2953"/>
    <w:rsid w:val="00DA5661"/>
    <w:rsid w:val="00DA6E07"/>
    <w:rsid w:val="00DA7584"/>
    <w:rsid w:val="00DA7A62"/>
    <w:rsid w:val="00DB0413"/>
    <w:rsid w:val="00DB0F15"/>
    <w:rsid w:val="00DB3292"/>
    <w:rsid w:val="00DB70A6"/>
    <w:rsid w:val="00DC2F99"/>
    <w:rsid w:val="00DC3B21"/>
    <w:rsid w:val="00DC489D"/>
    <w:rsid w:val="00DC6A0D"/>
    <w:rsid w:val="00DD140B"/>
    <w:rsid w:val="00DD2123"/>
    <w:rsid w:val="00DD2A9E"/>
    <w:rsid w:val="00DD509E"/>
    <w:rsid w:val="00DE14C5"/>
    <w:rsid w:val="00DE2331"/>
    <w:rsid w:val="00DE293A"/>
    <w:rsid w:val="00DE2FD1"/>
    <w:rsid w:val="00DE4BD3"/>
    <w:rsid w:val="00DE5157"/>
    <w:rsid w:val="00DE57CC"/>
    <w:rsid w:val="00DE5F2B"/>
    <w:rsid w:val="00DF1BBC"/>
    <w:rsid w:val="00E032F0"/>
    <w:rsid w:val="00E04EE1"/>
    <w:rsid w:val="00E04FA6"/>
    <w:rsid w:val="00E05BA5"/>
    <w:rsid w:val="00E068B9"/>
    <w:rsid w:val="00E07762"/>
    <w:rsid w:val="00E101E7"/>
    <w:rsid w:val="00E11DF6"/>
    <w:rsid w:val="00E1215F"/>
    <w:rsid w:val="00E12CAA"/>
    <w:rsid w:val="00E21D37"/>
    <w:rsid w:val="00E21F44"/>
    <w:rsid w:val="00E239D8"/>
    <w:rsid w:val="00E25D04"/>
    <w:rsid w:val="00E27600"/>
    <w:rsid w:val="00E30E0A"/>
    <w:rsid w:val="00E318F2"/>
    <w:rsid w:val="00E334BB"/>
    <w:rsid w:val="00E3395B"/>
    <w:rsid w:val="00E40C1E"/>
    <w:rsid w:val="00E43A3F"/>
    <w:rsid w:val="00E4520C"/>
    <w:rsid w:val="00E458AB"/>
    <w:rsid w:val="00E45F90"/>
    <w:rsid w:val="00E47E3C"/>
    <w:rsid w:val="00E51632"/>
    <w:rsid w:val="00E52291"/>
    <w:rsid w:val="00E527BE"/>
    <w:rsid w:val="00E56EFE"/>
    <w:rsid w:val="00E60CE6"/>
    <w:rsid w:val="00E61D02"/>
    <w:rsid w:val="00E61DB5"/>
    <w:rsid w:val="00E62D48"/>
    <w:rsid w:val="00E6431C"/>
    <w:rsid w:val="00E64BFF"/>
    <w:rsid w:val="00E64C22"/>
    <w:rsid w:val="00E64F2B"/>
    <w:rsid w:val="00E65592"/>
    <w:rsid w:val="00E65900"/>
    <w:rsid w:val="00E65D32"/>
    <w:rsid w:val="00E678A0"/>
    <w:rsid w:val="00E7078D"/>
    <w:rsid w:val="00E7085E"/>
    <w:rsid w:val="00E76843"/>
    <w:rsid w:val="00E85C96"/>
    <w:rsid w:val="00E87FB4"/>
    <w:rsid w:val="00E93FCF"/>
    <w:rsid w:val="00E96BF0"/>
    <w:rsid w:val="00E9778E"/>
    <w:rsid w:val="00EB396B"/>
    <w:rsid w:val="00EB6F4B"/>
    <w:rsid w:val="00EB7C66"/>
    <w:rsid w:val="00EC42E3"/>
    <w:rsid w:val="00EC7295"/>
    <w:rsid w:val="00EC72BE"/>
    <w:rsid w:val="00EE0282"/>
    <w:rsid w:val="00EE3113"/>
    <w:rsid w:val="00EE35E4"/>
    <w:rsid w:val="00EE53EC"/>
    <w:rsid w:val="00EF55EB"/>
    <w:rsid w:val="00EF69C1"/>
    <w:rsid w:val="00F005C9"/>
    <w:rsid w:val="00F02A28"/>
    <w:rsid w:val="00F1404D"/>
    <w:rsid w:val="00F16B2B"/>
    <w:rsid w:val="00F16EDB"/>
    <w:rsid w:val="00F16F6F"/>
    <w:rsid w:val="00F208DC"/>
    <w:rsid w:val="00F22CB3"/>
    <w:rsid w:val="00F234F5"/>
    <w:rsid w:val="00F3166C"/>
    <w:rsid w:val="00F33259"/>
    <w:rsid w:val="00F37624"/>
    <w:rsid w:val="00F44F61"/>
    <w:rsid w:val="00F44FB8"/>
    <w:rsid w:val="00F45927"/>
    <w:rsid w:val="00F502CA"/>
    <w:rsid w:val="00F519B9"/>
    <w:rsid w:val="00F55E8B"/>
    <w:rsid w:val="00F564F9"/>
    <w:rsid w:val="00F57919"/>
    <w:rsid w:val="00F669BA"/>
    <w:rsid w:val="00F7766C"/>
    <w:rsid w:val="00F82076"/>
    <w:rsid w:val="00F900B2"/>
    <w:rsid w:val="00F94FCC"/>
    <w:rsid w:val="00FA1C80"/>
    <w:rsid w:val="00FA269F"/>
    <w:rsid w:val="00FB21F7"/>
    <w:rsid w:val="00FB22AF"/>
    <w:rsid w:val="00FB2AAE"/>
    <w:rsid w:val="00FB52EE"/>
    <w:rsid w:val="00FB7F9C"/>
    <w:rsid w:val="00FC25E1"/>
    <w:rsid w:val="00FC3FA5"/>
    <w:rsid w:val="00FC6260"/>
    <w:rsid w:val="00FD1A9D"/>
    <w:rsid w:val="00FD2C03"/>
    <w:rsid w:val="00FD3E94"/>
    <w:rsid w:val="00FD63B3"/>
    <w:rsid w:val="00FE119B"/>
    <w:rsid w:val="00FE1BFD"/>
    <w:rsid w:val="00FF5EF5"/>
    <w:rsid w:val="00FF7307"/>
    <w:rsid w:val="00FF7DC8"/>
    <w:rsid w:val="0A81CAC8"/>
    <w:rsid w:val="0AF5C2D0"/>
    <w:rsid w:val="150F5ACB"/>
    <w:rsid w:val="1A6DBBB3"/>
    <w:rsid w:val="1BA652B3"/>
    <w:rsid w:val="3713BD1A"/>
    <w:rsid w:val="3E833EB6"/>
    <w:rsid w:val="44597435"/>
    <w:rsid w:val="468025AE"/>
    <w:rsid w:val="5BD6F707"/>
    <w:rsid w:val="62F0B410"/>
    <w:rsid w:val="63967AEF"/>
    <w:rsid w:val="745CCB30"/>
    <w:rsid w:val="75269D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3"/>
    <o:shapelayout v:ext="edit">
      <o:idmap v:ext="edit" data="2"/>
    </o:shapelayout>
  </w:shapeDefaults>
  <w:decimalSymbol w:val=","/>
  <w:listSeparator w:val=";"/>
  <w14:docId w14:val="08A51D2D"/>
  <w15:chartTrackingRefBased/>
  <w15:docId w15:val="{A1F00632-15C0-EB44-8F2E-123808C86E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8" w:defSemiHidden="0" w:defUnhideWhenUsed="0" w:defQFormat="0" w:count="376">
    <w:lsdException w:name="Normal" w:uiPriority="0" w:qFormat="1"/>
    <w:lsdException w:name="heading 1" w:uiPriority="4" w:qFormat="1"/>
    <w:lsdException w:name="heading 2" w:uiPriority="4" w:qFormat="1"/>
    <w:lsdException w:name="heading 3" w:uiPriority="4" w:qFormat="1"/>
    <w:lsdException w:name="heading 4" w:uiPriority="4" w:qFormat="1"/>
    <w:lsdException w:name="heading 5" w:uiPriority="4"/>
    <w:lsdException w:name="heading 6" w:uiPriority="4"/>
    <w:lsdException w:name="heading 7" w:uiPriority="4" w:semiHidden="1" w:unhideWhenUsed="1"/>
    <w:lsdException w:name="heading 8" w:uiPriority="4" w:semiHidden="1" w:unhideWhenUsed="1"/>
    <w:lsdException w:name="heading 9" w:uiPriority="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4" w:semiHidden="1" w:unhideWhenUsed="1"/>
    <w:lsdException w:name="toc 5" w:uiPriority="4" w:semiHidden="1" w:unhideWhenUsed="1"/>
    <w:lsdException w:name="toc 6" w:uiPriority="4" w:semiHidden="1" w:unhideWhenUsed="1"/>
    <w:lsdException w:name="toc 7" w:uiPriority="4" w:semiHidden="1" w:unhideWhenUsed="1"/>
    <w:lsdException w:name="toc 8" w:uiPriority="4" w:semiHidden="1" w:unhideWhenUsed="1"/>
    <w:lsdException w:name="toc 9" w:uiPriority="4" w:semiHidden="1" w:unhideWhenUsed="1"/>
    <w:lsdException w:name="Normal Indent" w:semiHidden="1" w:unhideWhenUsed="1"/>
    <w:lsdException w:name="footnote text" w:uiPriority="4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4" w:semiHidden="1" w:unhideWhenUsed="1" w:qFormat="1"/>
    <w:lsdException w:name="table of figures" w:uiPriority="4" w:semiHidden="1" w:unhideWhenUsed="1"/>
    <w:lsdException w:name="envelope address" w:semiHidden="1" w:unhideWhenUsed="1"/>
    <w:lsdException w:name="envelope return" w:semiHidden="1" w:unhideWhenUsed="1"/>
    <w:lsdException w:name="footnote reference" w:uiPriority="4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uiPriority="4" w:semiHidden="1" w:unhideWhenUsed="1"/>
    <w:lsdException w:name="endnote text" w:uiPriority="4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uiPriority="1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99" w:semiHidden="1" w:unhideWhenUsed="1"/>
    <w:lsdException w:name="FollowedHyperlink" w:uiPriority="4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uiPriority="0" w:semiHidden="1" w:unhideWhenUsed="1"/>
    <w:lsdException w:name="HTML Bottom of Form" w:uiPriority="0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uiPriority="0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uiPriority="0" w:semiHidden="1" w:unhideWhenUsed="1"/>
    <w:lsdException w:name="Table Simple 2" w:uiPriority="0" w:semiHidden="1" w:unhideWhenUsed="1"/>
    <w:lsdException w:name="Table Simple 3" w:uiPriority="0" w:semiHidden="1" w:unhideWhenUsed="1"/>
    <w:lsdException w:name="Table Classic 1" w:uiPriority="0" w:semiHidden="1" w:unhideWhenUsed="1"/>
    <w:lsdException w:name="Table Classic 2" w:uiPriority="0" w:semiHidden="1" w:unhideWhenUsed="1"/>
    <w:lsdException w:name="Table Classic 3" w:uiPriority="0" w:semiHidden="1" w:unhideWhenUsed="1"/>
    <w:lsdException w:name="Table Classic 4" w:uiPriority="0" w:semiHidden="1" w:unhideWhenUsed="1"/>
    <w:lsdException w:name="Table Colorful 1" w:uiPriority="0" w:semiHidden="1" w:unhideWhenUsed="1"/>
    <w:lsdException w:name="Table Colorful 2" w:uiPriority="0" w:semiHidden="1" w:unhideWhenUsed="1"/>
    <w:lsdException w:name="Table Colorful 3" w:uiPriority="0" w:semiHidden="1" w:unhideWhenUsed="1"/>
    <w:lsdException w:name="Table Columns 1" w:uiPriority="0" w:semiHidden="1" w:unhideWhenUsed="1"/>
    <w:lsdException w:name="Table Columns 2" w:uiPriority="0" w:semiHidden="1" w:unhideWhenUsed="1"/>
    <w:lsdException w:name="Table Columns 3" w:uiPriority="0" w:semiHidden="1" w:unhideWhenUsed="1"/>
    <w:lsdException w:name="Table Columns 4" w:uiPriority="0" w:semiHidden="1" w:unhideWhenUsed="1"/>
    <w:lsdException w:name="Table Columns 5" w:uiPriority="0" w:semiHidden="1" w:unhideWhenUsed="1"/>
    <w:lsdException w:name="Table Grid 1" w:uiPriority="0" w:semiHidden="1" w:unhideWhenUsed="1"/>
    <w:lsdException w:name="Table Grid 2" w:uiPriority="0" w:semiHidden="1" w:unhideWhenUsed="1"/>
    <w:lsdException w:name="Table Grid 3" w:uiPriority="0" w:semiHidden="1" w:unhideWhenUsed="1"/>
    <w:lsdException w:name="Table Grid 4" w:uiPriority="0" w:semiHidden="1" w:unhideWhenUsed="1"/>
    <w:lsdException w:name="Table Grid 5" w:uiPriority="0" w:semiHidden="1" w:unhideWhenUsed="1"/>
    <w:lsdException w:name="Table Grid 6" w:uiPriority="0" w:semiHidden="1" w:unhideWhenUsed="1"/>
    <w:lsdException w:name="Table Grid 7" w:uiPriority="0" w:semiHidden="1" w:unhideWhenUsed="1"/>
    <w:lsdException w:name="Table Grid 8" w:uiPriority="0" w:semiHidden="1" w:unhideWhenUsed="1"/>
    <w:lsdException w:name="Table List 1" w:uiPriority="0" w:semiHidden="1" w:unhideWhenUsed="1"/>
    <w:lsdException w:name="Table List 2" w:uiPriority="0" w:semiHidden="1" w:unhideWhenUsed="1"/>
    <w:lsdException w:name="Table List 3" w:uiPriority="0" w:semiHidden="1" w:unhideWhenUsed="1"/>
    <w:lsdException w:name="Table List 4" w:uiPriority="0" w:semiHidden="1" w:unhideWhenUsed="1"/>
    <w:lsdException w:name="Table List 5" w:uiPriority="0" w:semiHidden="1" w:unhideWhenUsed="1"/>
    <w:lsdException w:name="Table List 6" w:uiPriority="0" w:semiHidden="1" w:unhideWhenUsed="1"/>
    <w:lsdException w:name="Table List 7" w:uiPriority="0" w:semiHidden="1" w:unhideWhenUsed="1"/>
    <w:lsdException w:name="Table List 8" w:uiPriority="0" w:semiHidden="1" w:unhideWhenUsed="1"/>
    <w:lsdException w:name="Table 3D effects 1" w:uiPriority="0" w:semiHidden="1" w:unhideWhenUsed="1"/>
    <w:lsdException w:name="Table 3D effects 2" w:uiPriority="0" w:semiHidden="1" w:unhideWhenUsed="1"/>
    <w:lsdException w:name="Table 3D effects 3" w:uiPriority="0" w:semiHidden="1" w:unhideWhenUsed="1"/>
    <w:lsdException w:name="Table Contemporary" w:uiPriority="0" w:semiHidden="1" w:unhideWhenUsed="1"/>
    <w:lsdException w:name="Table Elegant" w:uiPriority="0" w:semiHidden="1" w:unhideWhenUsed="1"/>
    <w:lsdException w:name="Table Professional" w:uiPriority="0" w:semiHidden="1" w:unhideWhenUsed="1"/>
    <w:lsdException w:name="Table Subtle 1" w:uiPriority="0" w:semiHidden="1" w:unhideWhenUsed="1"/>
    <w:lsdException w:name="Table Subtle 2" w:uiPriority="0" w:semiHidden="1" w:unhideWhenUsed="1"/>
    <w:lsdException w:name="Table Web 1" w:uiPriority="0" w:semiHidden="1" w:unhideWhenUsed="1"/>
    <w:lsdException w:name="Table Web 2" w:uiPriority="0" w:semiHidden="1" w:unhideWhenUsed="1"/>
    <w:lsdException w:name="Table Web 3" w:uiPriority="0" w:semiHidden="1" w:unhideWhenUsed="1"/>
    <w:lsdException w:name="Balloon Text" w:semiHidden="1" w:unhideWhenUsed="1"/>
    <w:lsdException w:name="Table Grid" w:uiPriority="59"/>
    <w:lsdException w:name="Table Theme" w:uiPriority="0" w:semiHidden="1" w:unhideWhenUsed="1"/>
    <w:lsdException w:name="Placeholder Text" w:semiHidden="1"/>
    <w:lsdException w:name="No Spacing" w:uiPriority="1" w:semiHidden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Bibliography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Standaard" w:default="1">
    <w:name w:val="Normal"/>
    <w:aliases w:val="Standaard SURF"/>
    <w:qFormat/>
    <w:rsid w:val="00B441C6"/>
    <w:pPr>
      <w:widowControl w:val="0"/>
      <w:autoSpaceDE w:val="0"/>
      <w:autoSpaceDN w:val="0"/>
      <w:spacing w:after="0" w:line="240" w:lineRule="auto"/>
    </w:pPr>
    <w:rPr>
      <w:rFonts w:ascii="General Sans Semibold" w:hAnsi="General Sans Semibold" w:eastAsia="General Sans Semibold" w:cs="General Sans Semibold"/>
      <w:sz w:val="18"/>
      <w14:ligatures w14:val="none"/>
    </w:rPr>
  </w:style>
  <w:style w:type="paragraph" w:styleId="Kop1">
    <w:name w:val="heading 1"/>
    <w:aliases w:val="Kop 1 SURF"/>
    <w:basedOn w:val="ZsysbasisSURF"/>
    <w:next w:val="BasistekstSURF"/>
    <w:uiPriority w:val="4"/>
    <w:qFormat/>
    <w:rsid w:val="0069029A"/>
    <w:pPr>
      <w:keepNext/>
      <w:keepLines/>
      <w:numPr>
        <w:numId w:val="33"/>
      </w:numPr>
      <w:spacing w:before="480" w:after="260" w:line="240" w:lineRule="auto"/>
      <w:outlineLvl w:val="0"/>
    </w:pPr>
    <w:rPr>
      <w:rFonts w:ascii="General Sans Semibold" w:hAnsi="General Sans Semibold"/>
      <w:b/>
      <w:bCs/>
      <w:sz w:val="40"/>
      <w:szCs w:val="32"/>
    </w:rPr>
  </w:style>
  <w:style w:type="paragraph" w:styleId="Kop2">
    <w:name w:val="heading 2"/>
    <w:aliases w:val="Kop 2 SURF"/>
    <w:basedOn w:val="ZsysbasisSURF"/>
    <w:next w:val="BasistekstSURF"/>
    <w:uiPriority w:val="4"/>
    <w:qFormat/>
    <w:rsid w:val="0069029A"/>
    <w:pPr>
      <w:keepNext/>
      <w:keepLines/>
      <w:numPr>
        <w:ilvl w:val="1"/>
        <w:numId w:val="32"/>
      </w:numPr>
      <w:spacing w:before="270" w:line="240" w:lineRule="auto"/>
      <w:outlineLvl w:val="1"/>
    </w:pPr>
    <w:rPr>
      <w:rFonts w:ascii="General Sans Semibold" w:hAnsi="General Sans Semibold"/>
      <w:b/>
      <w:bCs/>
      <w:iCs/>
      <w:sz w:val="26"/>
      <w:szCs w:val="28"/>
    </w:rPr>
  </w:style>
  <w:style w:type="paragraph" w:styleId="Kop3">
    <w:name w:val="heading 3"/>
    <w:aliases w:val="Kop 3 SURF"/>
    <w:basedOn w:val="ZsysbasisSURF"/>
    <w:next w:val="BasistekstSURF"/>
    <w:uiPriority w:val="4"/>
    <w:qFormat/>
    <w:rsid w:val="00CD0C63"/>
    <w:pPr>
      <w:keepNext/>
      <w:keepLines/>
      <w:numPr>
        <w:ilvl w:val="2"/>
        <w:numId w:val="23"/>
      </w:numPr>
      <w:spacing w:before="270"/>
      <w:outlineLvl w:val="2"/>
    </w:pPr>
    <w:rPr>
      <w:rFonts w:ascii="General Sans Semibold" w:hAnsi="General Sans Semibold"/>
      <w:b/>
      <w:iCs/>
    </w:rPr>
  </w:style>
  <w:style w:type="paragraph" w:styleId="Kop4">
    <w:name w:val="heading 4"/>
    <w:aliases w:val="Kop 4 SURF"/>
    <w:basedOn w:val="ZsysbasisSURF"/>
    <w:next w:val="BasistekstSURF"/>
    <w:uiPriority w:val="4"/>
    <w:qFormat/>
    <w:rsid w:val="00AB0414"/>
    <w:pPr>
      <w:keepNext/>
      <w:keepLines/>
      <w:numPr>
        <w:ilvl w:val="3"/>
        <w:numId w:val="23"/>
      </w:numPr>
      <w:spacing w:before="270"/>
      <w:outlineLvl w:val="3"/>
    </w:pPr>
    <w:rPr>
      <w:bCs/>
      <w:i/>
      <w:szCs w:val="24"/>
    </w:rPr>
  </w:style>
  <w:style w:type="paragraph" w:styleId="Kop5">
    <w:name w:val="heading 5"/>
    <w:aliases w:val="Kop 5 SURF"/>
    <w:basedOn w:val="ZsysbasisSURF"/>
    <w:next w:val="BasistekstSURF"/>
    <w:uiPriority w:val="4"/>
    <w:rsid w:val="002B0F6F"/>
    <w:pPr>
      <w:keepNext/>
      <w:keepLines/>
      <w:numPr>
        <w:ilvl w:val="4"/>
        <w:numId w:val="23"/>
      </w:numPr>
      <w:outlineLvl w:val="4"/>
    </w:pPr>
    <w:rPr>
      <w:bCs/>
      <w:iCs/>
      <w:szCs w:val="22"/>
    </w:rPr>
  </w:style>
  <w:style w:type="paragraph" w:styleId="Kop6">
    <w:name w:val="heading 6"/>
    <w:aliases w:val="Kop 6 SURF"/>
    <w:basedOn w:val="ZsysbasisSURF"/>
    <w:next w:val="BasistekstSURF"/>
    <w:uiPriority w:val="4"/>
    <w:rsid w:val="002B0F6F"/>
    <w:pPr>
      <w:keepNext/>
      <w:keepLines/>
      <w:numPr>
        <w:ilvl w:val="5"/>
        <w:numId w:val="23"/>
      </w:numPr>
      <w:outlineLvl w:val="5"/>
    </w:pPr>
  </w:style>
  <w:style w:type="paragraph" w:styleId="Kop7">
    <w:name w:val="heading 7"/>
    <w:aliases w:val="Kop 7 SURF"/>
    <w:basedOn w:val="ZsysbasisSURF"/>
    <w:next w:val="BasistekstSURF"/>
    <w:uiPriority w:val="4"/>
    <w:rsid w:val="002B0F6F"/>
    <w:pPr>
      <w:keepNext/>
      <w:keepLines/>
      <w:numPr>
        <w:ilvl w:val="6"/>
        <w:numId w:val="23"/>
      </w:numPr>
      <w:outlineLvl w:val="6"/>
    </w:pPr>
    <w:rPr>
      <w:bCs/>
      <w:szCs w:val="20"/>
    </w:rPr>
  </w:style>
  <w:style w:type="paragraph" w:styleId="Kop8">
    <w:name w:val="heading 8"/>
    <w:aliases w:val="Kop 8 SURF"/>
    <w:basedOn w:val="ZsysbasisSURF"/>
    <w:next w:val="BasistekstSURF"/>
    <w:uiPriority w:val="4"/>
    <w:rsid w:val="002B0F6F"/>
    <w:pPr>
      <w:keepNext/>
      <w:keepLines/>
      <w:numPr>
        <w:ilvl w:val="7"/>
        <w:numId w:val="23"/>
      </w:numPr>
      <w:outlineLvl w:val="7"/>
    </w:pPr>
    <w:rPr>
      <w:iCs/>
      <w:szCs w:val="20"/>
    </w:rPr>
  </w:style>
  <w:style w:type="paragraph" w:styleId="Kop9">
    <w:name w:val="heading 9"/>
    <w:aliases w:val="Kop 9 SURF"/>
    <w:basedOn w:val="ZsysbasisSURF"/>
    <w:next w:val="BasistekstSURF"/>
    <w:uiPriority w:val="4"/>
    <w:rsid w:val="002B0F6F"/>
    <w:pPr>
      <w:keepNext/>
      <w:keepLines/>
      <w:numPr>
        <w:ilvl w:val="8"/>
        <w:numId w:val="23"/>
      </w:numPr>
      <w:outlineLvl w:val="8"/>
    </w:pPr>
    <w:rPr>
      <w:bCs/>
    </w:rPr>
  </w:style>
  <w:style w:type="character" w:styleId="Standaardalinea-lettertype" w:default="1">
    <w:name w:val="Default Paragraph Font"/>
    <w:uiPriority w:val="1"/>
    <w:semiHidden/>
    <w:unhideWhenUsed/>
  </w:style>
  <w:style w:type="table" w:styleId="Standaardtabe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Geenlijst" w:default="1">
    <w:name w:val="No List"/>
    <w:uiPriority w:val="99"/>
    <w:semiHidden/>
    <w:unhideWhenUsed/>
  </w:style>
  <w:style w:type="paragraph" w:styleId="BasistekstSURF" w:customStyle="1">
    <w:name w:val="Basistekst SURF"/>
    <w:basedOn w:val="ZsysbasisSURF"/>
    <w:qFormat/>
    <w:rsid w:val="00E04EE1"/>
    <w:pPr>
      <w:spacing w:before="120" w:after="280" w:line="360" w:lineRule="atLeast"/>
    </w:pPr>
    <w:rPr>
      <w:rFonts w:ascii="General Sans" w:hAnsi="General Sans"/>
      <w:sz w:val="18"/>
    </w:rPr>
  </w:style>
  <w:style w:type="paragraph" w:styleId="ZsysbasisSURF" w:customStyle="1">
    <w:name w:val="Zsysbasis SURF"/>
    <w:next w:val="BasistekstSURF"/>
    <w:link w:val="ZsysbasisSURFChar"/>
    <w:uiPriority w:val="4"/>
    <w:semiHidden/>
    <w:rsid w:val="0068750D"/>
    <w:pPr>
      <w:spacing w:line="270" w:lineRule="atLeast"/>
    </w:pPr>
    <w:rPr>
      <w:rFonts w:ascii="Calibri" w:hAnsi="Calibri" w:cs="Maiandra GD"/>
      <w:color w:val="000000" w:themeColor="text1"/>
      <w:szCs w:val="18"/>
    </w:rPr>
  </w:style>
  <w:style w:type="paragraph" w:styleId="BasistekstvetSURF" w:customStyle="1">
    <w:name w:val="Basistekst vet SURF"/>
    <w:basedOn w:val="ZsysbasisSURF"/>
    <w:next w:val="BasistekstSURF"/>
    <w:uiPriority w:val="1"/>
    <w:qFormat/>
    <w:rsid w:val="00122DED"/>
    <w:rPr>
      <w:b/>
      <w:bCs/>
    </w:rPr>
  </w:style>
  <w:style w:type="character" w:styleId="GevolgdeHyperlink">
    <w:name w:val="FollowedHyperlink"/>
    <w:aliases w:val="GevolgdeHyperlink SURF"/>
    <w:basedOn w:val="Standaardalinea-lettertype"/>
    <w:uiPriority w:val="4"/>
    <w:rsid w:val="0073233B"/>
    <w:rPr>
      <w:color w:val="0077C8" w:themeColor="accent3"/>
      <w:u w:val="none"/>
    </w:rPr>
  </w:style>
  <w:style w:type="character" w:styleId="Hyperlink">
    <w:name w:val="Hyperlink"/>
    <w:aliases w:val="Hyperlink SURF"/>
    <w:basedOn w:val="Standaardalinea-lettertype"/>
    <w:uiPriority w:val="99"/>
    <w:rsid w:val="0073233B"/>
    <w:rPr>
      <w:color w:val="0077C8" w:themeColor="accent3"/>
      <w:u w:val="none"/>
    </w:rPr>
  </w:style>
  <w:style w:type="paragraph" w:styleId="AdresvakSURF" w:customStyle="1">
    <w:name w:val="Adresvak SURF"/>
    <w:basedOn w:val="ZsysbasisSURF"/>
    <w:uiPriority w:val="4"/>
    <w:rsid w:val="00731A90"/>
    <w:pPr>
      <w:spacing w:line="240" w:lineRule="exact"/>
    </w:pPr>
    <w:rPr>
      <w:noProof/>
    </w:rPr>
  </w:style>
  <w:style w:type="paragraph" w:styleId="Koptekst">
    <w:name w:val="header"/>
    <w:basedOn w:val="ZsysbasisSURF"/>
    <w:next w:val="BasistekstSURF"/>
    <w:uiPriority w:val="98"/>
    <w:semiHidden/>
    <w:rsid w:val="00122DED"/>
  </w:style>
  <w:style w:type="paragraph" w:styleId="Voettekst">
    <w:name w:val="footer"/>
    <w:basedOn w:val="ZsysbasisSURF"/>
    <w:next w:val="BasistekstSURF"/>
    <w:uiPriority w:val="98"/>
    <w:semiHidden/>
    <w:rsid w:val="00122DED"/>
    <w:pPr>
      <w:jc w:val="right"/>
    </w:pPr>
  </w:style>
  <w:style w:type="paragraph" w:styleId="KoptekstSURF" w:customStyle="1">
    <w:name w:val="Koptekst SURF"/>
    <w:basedOn w:val="ZsysbasisdocumentgegevensSURF"/>
    <w:uiPriority w:val="4"/>
    <w:rsid w:val="00955BF7"/>
    <w:rPr>
      <w:sz w:val="19"/>
    </w:rPr>
  </w:style>
  <w:style w:type="paragraph" w:styleId="VoettekstSURF" w:customStyle="1">
    <w:name w:val="Voettekst SURF"/>
    <w:basedOn w:val="ZsysbasisdocumentgegevensSURF"/>
    <w:uiPriority w:val="4"/>
    <w:rsid w:val="00E334BB"/>
  </w:style>
  <w:style w:type="numbering" w:styleId="111111">
    <w:name w:val="Outline List 2"/>
    <w:basedOn w:val="Geenlijst"/>
    <w:uiPriority w:val="98"/>
    <w:semiHidden/>
    <w:rsid w:val="00E07762"/>
    <w:pPr>
      <w:numPr>
        <w:numId w:val="2"/>
      </w:numPr>
    </w:pPr>
  </w:style>
  <w:style w:type="numbering" w:styleId="1ai">
    <w:name w:val="Outline List 1"/>
    <w:basedOn w:val="Geenlijst"/>
    <w:uiPriority w:val="98"/>
    <w:semiHidden/>
    <w:rsid w:val="00E07762"/>
    <w:pPr>
      <w:numPr>
        <w:numId w:val="3"/>
      </w:numPr>
    </w:pPr>
  </w:style>
  <w:style w:type="paragraph" w:styleId="BasistekstcursiefSURF" w:customStyle="1">
    <w:name w:val="Basistekst cursief SURF"/>
    <w:basedOn w:val="ZsysbasisSURF"/>
    <w:next w:val="BasistekstSURF"/>
    <w:uiPriority w:val="2"/>
    <w:qFormat/>
    <w:rsid w:val="00122DED"/>
    <w:rPr>
      <w:i/>
      <w:iCs/>
    </w:rPr>
  </w:style>
  <w:style w:type="table" w:styleId="3D-effectenvoortabel1">
    <w:name w:val="Table 3D effects 1"/>
    <w:basedOn w:val="Standaardtabel"/>
    <w:semiHidden/>
    <w:rsid w:val="00451FDB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color="808080" w:sz="6" w:space="0"/>
          <w:tl2br w:val="none" w:color="auto" w:sz="0" w:space="0"/>
          <w:tr2bl w:val="none" w:color="auto" w:sz="0" w:space="0"/>
        </w:tcBorders>
      </w:tcPr>
    </w:tblStylePr>
    <w:tblStylePr w:type="lastRow">
      <w:tblPr/>
      <w:tcPr>
        <w:tcBorders>
          <w:top w:val="single" w:color="FFFFFF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/>
        <w:bCs/>
      </w:rPr>
      <w:tblPr/>
      <w:tcPr>
        <w:tcBorders>
          <w:right w:val="single" w:color="808080" w:sz="6" w:space="0"/>
          <w:tl2br w:val="none" w:color="auto" w:sz="0" w:space="0"/>
          <w:tr2bl w:val="none" w:color="auto" w:sz="0" w:space="0"/>
        </w:tcBorders>
      </w:tcPr>
    </w:tblStylePr>
    <w:tblStylePr w:type="lastCol">
      <w:tblPr/>
      <w:tcPr>
        <w:tcBorders>
          <w:left w:val="single" w:color="FFFFFF" w:sz="6" w:space="0"/>
          <w:tl2br w:val="none" w:color="auto" w:sz="0" w:space="0"/>
          <w:tr2bl w:val="none" w:color="auto" w:sz="0" w:space="0"/>
        </w:tcBorders>
      </w:tcPr>
    </w:tblStylePr>
    <w:tblStylePr w:type="neCell">
      <w:tblPr/>
      <w:tcPr>
        <w:tcBorders>
          <w:left w:val="none" w:color="auto" w:sz="0" w:space="0"/>
          <w:bottom w:val="none" w:color="auto" w:sz="0" w:space="0"/>
          <w:tl2br w:val="none" w:color="auto" w:sz="0" w:space="0"/>
          <w:tr2bl w:val="none" w:color="auto" w:sz="0" w:space="0"/>
        </w:tcBorders>
      </w:tcPr>
    </w:tblStylePr>
    <w:tblStylePr w:type="nwCell">
      <w:tblPr/>
      <w:tcPr>
        <w:tcBorders>
          <w:bottom w:val="none" w:color="auto" w:sz="0" w:space="0"/>
          <w:right w:val="none" w:color="auto" w:sz="0" w:space="0"/>
          <w:tl2br w:val="none" w:color="auto" w:sz="0" w:space="0"/>
          <w:tr2bl w:val="none" w:color="auto" w:sz="0" w:space="0"/>
        </w:tcBorders>
      </w:tcPr>
    </w:tblStylePr>
    <w:tblStylePr w:type="seCell">
      <w:tblPr/>
      <w:tcPr>
        <w:tcBorders>
          <w:top w:val="none" w:color="auto" w:sz="0" w:space="0"/>
          <w:left w:val="none" w:color="auto" w:sz="0" w:space="0"/>
          <w:tl2br w:val="none" w:color="auto" w:sz="0" w:space="0"/>
          <w:tr2bl w:val="none" w:color="auto" w:sz="0" w:space="0"/>
        </w:tcBorders>
      </w:tcPr>
    </w:tblStylePr>
    <w:tblStylePr w:type="swCell">
      <w:rPr>
        <w:color w:val="000080"/>
      </w:rPr>
      <w:tblPr/>
      <w:tcPr>
        <w:tcBorders>
          <w:top w:val="none" w:color="auto" w:sz="0" w:space="0"/>
          <w:right w:val="none" w:color="auto" w:sz="0" w:space="0"/>
          <w:tl2br w:val="none" w:color="auto" w:sz="0" w:space="0"/>
          <w:tr2bl w:val="none" w:color="auto" w:sz="0" w:space="0"/>
        </w:tcBorders>
      </w:tcPr>
    </w:tblStylePr>
  </w:style>
  <w:style w:type="table" w:styleId="3D-effectenvoortabel2">
    <w:name w:val="Table 3D effects 2"/>
    <w:basedOn w:val="Standaardtabel"/>
    <w:semiHidden/>
    <w:rsid w:val="00451FDB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firstCol">
      <w:tblPr/>
      <w:tcPr>
        <w:tcBorders>
          <w:top w:val="none" w:color="auto" w:sz="0" w:space="0"/>
          <w:bottom w:val="none" w:color="auto" w:sz="0" w:space="0"/>
          <w:right w:val="single" w:color="808080" w:sz="6" w:space="0"/>
          <w:tl2br w:val="none" w:color="auto" w:sz="0" w:space="0"/>
          <w:tr2bl w:val="none" w:color="auto" w:sz="0" w:space="0"/>
        </w:tcBorders>
      </w:tcPr>
    </w:tblStylePr>
    <w:tblStylePr w:type="lastCol">
      <w:tblPr/>
      <w:tcPr>
        <w:tcBorders>
          <w:right w:val="single" w:color="FFFFFF" w:sz="6" w:space="0"/>
          <w:tl2br w:val="none" w:color="auto" w:sz="0" w:space="0"/>
          <w:tr2bl w:val="none" w:color="auto" w:sz="0" w:space="0"/>
        </w:tcBorders>
      </w:tcPr>
    </w:tblStylePr>
    <w:tblStylePr w:type="band1Horz">
      <w:tblPr/>
      <w:tcPr>
        <w:tcBorders>
          <w:top w:val="single" w:color="808080" w:sz="6" w:space="0"/>
          <w:bottom w:val="single" w:color="FFFFFF" w:sz="6" w:space="0"/>
          <w:tl2br w:val="none" w:color="auto" w:sz="0" w:space="0"/>
          <w:tr2bl w:val="none" w:color="auto" w:sz="0" w:space="0"/>
        </w:tcBorders>
      </w:tcPr>
    </w:tblStylePr>
    <w:tblStylePr w:type="sw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3D-effectenvoortabel3">
    <w:name w:val="Table 3D effects 3"/>
    <w:basedOn w:val="Standaardtabel"/>
    <w:semiHidden/>
    <w:rsid w:val="00451FDB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firstCol">
      <w:tblPr/>
      <w:tcPr>
        <w:tcBorders>
          <w:top w:val="none" w:color="auto" w:sz="0" w:space="0"/>
          <w:bottom w:val="none" w:color="auto" w:sz="0" w:space="0"/>
          <w:right w:val="single" w:color="808080" w:sz="6" w:space="0"/>
          <w:tl2br w:val="none" w:color="auto" w:sz="0" w:space="0"/>
          <w:tr2bl w:val="none" w:color="auto" w:sz="0" w:space="0"/>
        </w:tcBorders>
      </w:tcPr>
    </w:tblStylePr>
    <w:tblStylePr w:type="lastCol">
      <w:tblPr/>
      <w:tcPr>
        <w:tcBorders>
          <w:right w:val="single" w:color="FFFFFF" w:sz="6" w:space="0"/>
          <w:tl2br w:val="none" w:color="auto" w:sz="0" w:space="0"/>
          <w:tr2bl w:val="none" w:color="auto" w:sz="0" w:space="0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color="808080" w:sz="6" w:space="0"/>
          <w:bottom w:val="single" w:color="FFFFFF" w:sz="6" w:space="0"/>
          <w:tl2br w:val="none" w:color="auto" w:sz="0" w:space="0"/>
          <w:tr2bl w:val="none" w:color="auto" w:sz="0" w:space="0"/>
        </w:tcBorders>
      </w:tcPr>
    </w:tblStylePr>
    <w:tblStylePr w:type="sw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paragraph" w:styleId="Aanhef">
    <w:name w:val="Salutation"/>
    <w:basedOn w:val="ZsysbasisSURF"/>
    <w:next w:val="BasistekstSURF"/>
    <w:uiPriority w:val="98"/>
    <w:semiHidden/>
    <w:rsid w:val="0020607F"/>
  </w:style>
  <w:style w:type="paragraph" w:styleId="Adresenvelop">
    <w:name w:val="envelope address"/>
    <w:basedOn w:val="ZsysbasisSURF"/>
    <w:next w:val="BasistekstSURF"/>
    <w:uiPriority w:val="98"/>
    <w:semiHidden/>
    <w:rsid w:val="0020607F"/>
  </w:style>
  <w:style w:type="paragraph" w:styleId="Afsluiting">
    <w:name w:val="Closing"/>
    <w:basedOn w:val="ZsysbasisSURF"/>
    <w:next w:val="BasistekstSURF"/>
    <w:uiPriority w:val="98"/>
    <w:semiHidden/>
    <w:rsid w:val="0020607F"/>
  </w:style>
  <w:style w:type="paragraph" w:styleId="Inspring1eniveauSURF" w:customStyle="1">
    <w:name w:val="Inspring 1e niveau SURF"/>
    <w:basedOn w:val="ZsysbasisSURF"/>
    <w:uiPriority w:val="4"/>
    <w:qFormat/>
    <w:rsid w:val="00122DED"/>
    <w:pPr>
      <w:tabs>
        <w:tab w:val="left" w:pos="284"/>
      </w:tabs>
      <w:ind w:left="284" w:hanging="284"/>
    </w:pPr>
  </w:style>
  <w:style w:type="paragraph" w:styleId="Inspring2eniveauSURF" w:customStyle="1">
    <w:name w:val="Inspring 2e niveau SURF"/>
    <w:basedOn w:val="ZsysbasisSURF"/>
    <w:uiPriority w:val="4"/>
    <w:qFormat/>
    <w:rsid w:val="00122DED"/>
    <w:pPr>
      <w:tabs>
        <w:tab w:val="left" w:pos="567"/>
      </w:tabs>
      <w:ind w:left="568" w:hanging="284"/>
    </w:pPr>
  </w:style>
  <w:style w:type="paragraph" w:styleId="Inspring3eniveauSURF" w:customStyle="1">
    <w:name w:val="Inspring 3e niveau SURF"/>
    <w:basedOn w:val="ZsysbasisSURF"/>
    <w:uiPriority w:val="4"/>
    <w:qFormat/>
    <w:rsid w:val="00122DED"/>
    <w:pPr>
      <w:tabs>
        <w:tab w:val="left" w:pos="851"/>
      </w:tabs>
      <w:ind w:left="851" w:hanging="284"/>
    </w:pPr>
  </w:style>
  <w:style w:type="paragraph" w:styleId="Zwevend1eniveauSURF" w:customStyle="1">
    <w:name w:val="Zwevend 1e niveau SURF"/>
    <w:basedOn w:val="ZsysbasisSURF"/>
    <w:uiPriority w:val="4"/>
    <w:qFormat/>
    <w:rsid w:val="00122DED"/>
    <w:pPr>
      <w:ind w:left="284"/>
    </w:pPr>
  </w:style>
  <w:style w:type="paragraph" w:styleId="Zwevend2eniveauSURF" w:customStyle="1">
    <w:name w:val="Zwevend 2e niveau SURF"/>
    <w:basedOn w:val="ZsysbasisSURF"/>
    <w:uiPriority w:val="4"/>
    <w:qFormat/>
    <w:rsid w:val="00122DED"/>
    <w:pPr>
      <w:ind w:left="567"/>
    </w:pPr>
  </w:style>
  <w:style w:type="paragraph" w:styleId="Zwevend3eniveauSURF" w:customStyle="1">
    <w:name w:val="Zwevend 3e niveau SURF"/>
    <w:basedOn w:val="ZsysbasisSURF"/>
    <w:uiPriority w:val="4"/>
    <w:qFormat/>
    <w:rsid w:val="00122DED"/>
    <w:pPr>
      <w:ind w:left="851"/>
    </w:pPr>
  </w:style>
  <w:style w:type="paragraph" w:styleId="Inhopg1">
    <w:name w:val="toc 1"/>
    <w:aliases w:val="Inhopg 1 SURF"/>
    <w:basedOn w:val="ZsysbasistocSURF"/>
    <w:next w:val="BasistekstSURF"/>
    <w:uiPriority w:val="39"/>
    <w:rsid w:val="00E04EE1"/>
    <w:pPr>
      <w:widowControl w:val="0"/>
      <w:tabs>
        <w:tab w:val="clear" w:pos="9270"/>
      </w:tabs>
      <w:autoSpaceDE w:val="0"/>
      <w:autoSpaceDN w:val="0"/>
      <w:spacing w:before="120" w:after="0" w:line="240" w:lineRule="auto"/>
      <w:ind w:left="0" w:right="0" w:firstLine="0"/>
    </w:pPr>
    <w:rPr>
      <w:rFonts w:ascii="General Sans" w:hAnsi="General Sans" w:eastAsia="General Sans Semibold" w:cstheme="minorHAnsi"/>
      <w:bCs/>
      <w:iCs/>
      <w:color w:val="auto"/>
      <w:sz w:val="20"/>
      <w:szCs w:val="24"/>
      <w14:ligatures w14:val="none"/>
    </w:rPr>
  </w:style>
  <w:style w:type="paragraph" w:styleId="Inhopg2">
    <w:name w:val="toc 2"/>
    <w:aliases w:val="Inhopg 2 SURF"/>
    <w:basedOn w:val="ZsysbasistocSURF"/>
    <w:next w:val="BasistekstSURF"/>
    <w:uiPriority w:val="39"/>
    <w:rsid w:val="00E04EE1"/>
    <w:pPr>
      <w:widowControl w:val="0"/>
      <w:tabs>
        <w:tab w:val="clear" w:pos="9270"/>
      </w:tabs>
      <w:autoSpaceDE w:val="0"/>
      <w:autoSpaceDN w:val="0"/>
      <w:spacing w:before="120" w:after="0" w:line="240" w:lineRule="auto"/>
      <w:ind w:left="220" w:right="0" w:firstLine="0"/>
    </w:pPr>
    <w:rPr>
      <w:rFonts w:ascii="General Sans" w:hAnsi="General Sans" w:eastAsia="General Sans Semibold" w:cstheme="minorHAnsi"/>
      <w:bCs/>
      <w:color w:val="auto"/>
      <w:sz w:val="20"/>
      <w:szCs w:val="22"/>
      <w14:ligatures w14:val="none"/>
    </w:rPr>
  </w:style>
  <w:style w:type="paragraph" w:styleId="Inhopg3">
    <w:name w:val="toc 3"/>
    <w:aliases w:val="Inhopg 3 SURF"/>
    <w:basedOn w:val="ZsysbasistocSURF"/>
    <w:next w:val="BasistekstSURF"/>
    <w:uiPriority w:val="39"/>
    <w:rsid w:val="00E04EE1"/>
    <w:pPr>
      <w:widowControl w:val="0"/>
      <w:tabs>
        <w:tab w:val="clear" w:pos="9270"/>
      </w:tabs>
      <w:autoSpaceDE w:val="0"/>
      <w:autoSpaceDN w:val="0"/>
      <w:spacing w:after="0" w:line="240" w:lineRule="auto"/>
      <w:ind w:left="440" w:right="0" w:firstLine="0"/>
    </w:pPr>
    <w:rPr>
      <w:rFonts w:ascii="General Sans" w:hAnsi="General Sans" w:eastAsia="General Sans Semibold" w:cstheme="minorHAnsi"/>
      <w:color w:val="auto"/>
      <w:sz w:val="20"/>
      <w:szCs w:val="20"/>
      <w14:ligatures w14:val="none"/>
    </w:rPr>
  </w:style>
  <w:style w:type="paragraph" w:styleId="Inhopg4">
    <w:name w:val="toc 4"/>
    <w:aliases w:val="Inhopg 4 SURF"/>
    <w:basedOn w:val="ZsysbasistocSURF"/>
    <w:next w:val="BasistekstSURF"/>
    <w:uiPriority w:val="4"/>
    <w:rsid w:val="00B01892"/>
    <w:pPr>
      <w:widowControl w:val="0"/>
      <w:tabs>
        <w:tab w:val="clear" w:pos="9270"/>
      </w:tabs>
      <w:autoSpaceDE w:val="0"/>
      <w:autoSpaceDN w:val="0"/>
      <w:spacing w:after="0" w:line="240" w:lineRule="auto"/>
      <w:ind w:left="660" w:right="0" w:firstLine="0"/>
    </w:pPr>
    <w:rPr>
      <w:rFonts w:eastAsia="General Sans Semibold" w:asciiTheme="minorHAnsi" w:hAnsiTheme="minorHAnsi" w:cstheme="minorHAnsi"/>
      <w:color w:val="auto"/>
      <w:sz w:val="20"/>
      <w:szCs w:val="20"/>
      <w14:ligatures w14:val="none"/>
    </w:rPr>
  </w:style>
  <w:style w:type="paragraph" w:styleId="Bronvermelding">
    <w:name w:val="table of authorities"/>
    <w:basedOn w:val="ZsysbasisSURF"/>
    <w:next w:val="BasistekstSURF"/>
    <w:uiPriority w:val="98"/>
    <w:semiHidden/>
    <w:rsid w:val="00F33259"/>
    <w:pPr>
      <w:ind w:left="180" w:hanging="180"/>
    </w:pPr>
  </w:style>
  <w:style w:type="paragraph" w:styleId="Index2">
    <w:name w:val="index 2"/>
    <w:basedOn w:val="ZsysbasisSURF"/>
    <w:next w:val="BasistekstSURF"/>
    <w:uiPriority w:val="98"/>
    <w:semiHidden/>
    <w:rsid w:val="00122DED"/>
  </w:style>
  <w:style w:type="paragraph" w:styleId="Index3">
    <w:name w:val="index 3"/>
    <w:basedOn w:val="ZsysbasisSURF"/>
    <w:next w:val="BasistekstSURF"/>
    <w:uiPriority w:val="98"/>
    <w:semiHidden/>
    <w:rsid w:val="00122DED"/>
  </w:style>
  <w:style w:type="paragraph" w:styleId="Ondertitel">
    <w:name w:val="Subtitle"/>
    <w:basedOn w:val="ZsysbasisSURF"/>
    <w:next w:val="BasistekstSURF"/>
    <w:uiPriority w:val="98"/>
    <w:semiHidden/>
    <w:rsid w:val="00122DED"/>
  </w:style>
  <w:style w:type="paragraph" w:styleId="Titel">
    <w:name w:val="Title"/>
    <w:basedOn w:val="ZsysbasisSURF"/>
    <w:next w:val="BasistekstSURF"/>
    <w:uiPriority w:val="98"/>
    <w:semiHidden/>
    <w:rsid w:val="00122DED"/>
  </w:style>
  <w:style w:type="paragraph" w:styleId="Kop2zondernummerSURF" w:customStyle="1">
    <w:name w:val="Kop 2 zonder nummer SURF"/>
    <w:basedOn w:val="ZsysbasisSURF"/>
    <w:next w:val="BasistekstSURF"/>
    <w:uiPriority w:val="4"/>
    <w:qFormat/>
    <w:rsid w:val="00050F82"/>
    <w:pPr>
      <w:keepNext/>
      <w:keepLines/>
      <w:spacing w:before="420" w:line="320" w:lineRule="exact"/>
      <w:outlineLvl w:val="1"/>
    </w:pPr>
    <w:rPr>
      <w:rFonts w:ascii="General Sans Semibold" w:hAnsi="General Sans Semibold"/>
      <w:b/>
      <w:bCs/>
      <w:iCs/>
      <w:sz w:val="26"/>
      <w:szCs w:val="28"/>
    </w:rPr>
  </w:style>
  <w:style w:type="character" w:styleId="Paginanummer">
    <w:name w:val="page number"/>
    <w:basedOn w:val="Standaardalinea-lettertype"/>
    <w:uiPriority w:val="98"/>
    <w:semiHidden/>
    <w:rsid w:val="00122DED"/>
  </w:style>
  <w:style w:type="character" w:styleId="zsysVeldMarkering" w:customStyle="1">
    <w:name w:val="zsysVeldMarkering"/>
    <w:basedOn w:val="Standaardalinea-lettertype"/>
    <w:uiPriority w:val="97"/>
    <w:semiHidden/>
    <w:rsid w:val="00DF1BBC"/>
    <w:rPr>
      <w:color w:val="000000"/>
      <w:bdr w:val="none" w:color="auto" w:sz="0" w:space="0"/>
      <w:shd w:val="clear" w:color="auto" w:fill="FFFF00"/>
    </w:rPr>
  </w:style>
  <w:style w:type="paragraph" w:styleId="Kop1zondernummerSURF" w:customStyle="1">
    <w:name w:val="Kop 1 zonder nummer SURF"/>
    <w:basedOn w:val="ZsysbasisSURF"/>
    <w:next w:val="BasistekstSURF"/>
    <w:uiPriority w:val="4"/>
    <w:qFormat/>
    <w:rsid w:val="006A0FA8"/>
    <w:pPr>
      <w:keepNext/>
      <w:keepLines/>
      <w:pageBreakBefore/>
      <w:spacing w:after="260" w:line="240" w:lineRule="auto"/>
      <w:outlineLvl w:val="0"/>
    </w:pPr>
    <w:rPr>
      <w:rFonts w:ascii="General Sans Semibold" w:hAnsi="General Sans Semibold"/>
      <w:b/>
      <w:bCs/>
      <w:sz w:val="32"/>
      <w:szCs w:val="32"/>
    </w:rPr>
  </w:style>
  <w:style w:type="paragraph" w:styleId="Kop3zondernummerSURF" w:customStyle="1">
    <w:name w:val="Kop 3 zonder nummer SURF"/>
    <w:basedOn w:val="ZsysbasisSURF"/>
    <w:next w:val="BasistekstSURF"/>
    <w:uiPriority w:val="4"/>
    <w:qFormat/>
    <w:rsid w:val="00955BF7"/>
    <w:pPr>
      <w:keepNext/>
      <w:keepLines/>
      <w:spacing w:before="270"/>
      <w:outlineLvl w:val="2"/>
    </w:pPr>
    <w:rPr>
      <w:b/>
      <w:iCs/>
    </w:rPr>
  </w:style>
  <w:style w:type="paragraph" w:styleId="Index4">
    <w:name w:val="index 4"/>
    <w:basedOn w:val="Standaard"/>
    <w:next w:val="Standaard"/>
    <w:uiPriority w:val="98"/>
    <w:semiHidden/>
    <w:rsid w:val="00122DED"/>
    <w:pPr>
      <w:ind w:left="720" w:hanging="180"/>
    </w:pPr>
  </w:style>
  <w:style w:type="paragraph" w:styleId="Index5">
    <w:name w:val="index 5"/>
    <w:basedOn w:val="Standaard"/>
    <w:next w:val="Standaard"/>
    <w:uiPriority w:val="98"/>
    <w:semiHidden/>
    <w:rsid w:val="00122DED"/>
    <w:pPr>
      <w:ind w:left="900" w:hanging="180"/>
    </w:pPr>
  </w:style>
  <w:style w:type="paragraph" w:styleId="Index6">
    <w:name w:val="index 6"/>
    <w:basedOn w:val="Standaard"/>
    <w:next w:val="Standaard"/>
    <w:uiPriority w:val="98"/>
    <w:semiHidden/>
    <w:rsid w:val="00122DED"/>
    <w:pPr>
      <w:ind w:left="1080" w:hanging="180"/>
    </w:pPr>
  </w:style>
  <w:style w:type="paragraph" w:styleId="Index7">
    <w:name w:val="index 7"/>
    <w:basedOn w:val="Standaard"/>
    <w:next w:val="Standaard"/>
    <w:uiPriority w:val="98"/>
    <w:semiHidden/>
    <w:rsid w:val="00122DED"/>
    <w:pPr>
      <w:ind w:left="1260" w:hanging="180"/>
    </w:pPr>
  </w:style>
  <w:style w:type="paragraph" w:styleId="Index8">
    <w:name w:val="index 8"/>
    <w:basedOn w:val="Standaard"/>
    <w:next w:val="Standaard"/>
    <w:uiPriority w:val="98"/>
    <w:semiHidden/>
    <w:rsid w:val="00122DED"/>
    <w:pPr>
      <w:ind w:left="1440" w:hanging="180"/>
    </w:pPr>
  </w:style>
  <w:style w:type="paragraph" w:styleId="Index9">
    <w:name w:val="index 9"/>
    <w:basedOn w:val="Standaard"/>
    <w:next w:val="Standaard"/>
    <w:uiPriority w:val="98"/>
    <w:semiHidden/>
    <w:rsid w:val="00122DED"/>
    <w:pPr>
      <w:ind w:left="1620" w:hanging="180"/>
    </w:pPr>
  </w:style>
  <w:style w:type="paragraph" w:styleId="Inhopg5">
    <w:name w:val="toc 5"/>
    <w:aliases w:val="Inhopg 5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880" w:right="0" w:firstLine="0"/>
    </w:pPr>
    <w:rPr>
      <w:rFonts w:eastAsia="General Sans Semibold" w:asciiTheme="minorHAnsi" w:hAnsiTheme="minorHAnsi" w:cstheme="minorHAnsi"/>
      <w:color w:val="auto"/>
      <w:sz w:val="20"/>
      <w:szCs w:val="20"/>
      <w14:ligatures w14:val="none"/>
    </w:rPr>
  </w:style>
  <w:style w:type="paragraph" w:styleId="Inhopg6">
    <w:name w:val="toc 6"/>
    <w:aliases w:val="Inhopg 6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100" w:right="0" w:firstLine="0"/>
    </w:pPr>
    <w:rPr>
      <w:rFonts w:eastAsia="General Sans Semibold" w:asciiTheme="minorHAnsi" w:hAnsiTheme="minorHAnsi" w:cstheme="minorHAnsi"/>
      <w:color w:val="auto"/>
      <w:sz w:val="20"/>
      <w:szCs w:val="20"/>
      <w14:ligatures w14:val="none"/>
    </w:rPr>
  </w:style>
  <w:style w:type="paragraph" w:styleId="Inhopg7">
    <w:name w:val="toc 7"/>
    <w:aliases w:val="Inhopg 7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320" w:right="0" w:firstLine="0"/>
    </w:pPr>
    <w:rPr>
      <w:rFonts w:eastAsia="General Sans Semibold" w:asciiTheme="minorHAnsi" w:hAnsiTheme="minorHAnsi" w:cstheme="minorHAnsi"/>
      <w:color w:val="auto"/>
      <w:sz w:val="20"/>
      <w:szCs w:val="20"/>
      <w14:ligatures w14:val="none"/>
    </w:rPr>
  </w:style>
  <w:style w:type="paragraph" w:styleId="Inhopg8">
    <w:name w:val="toc 8"/>
    <w:aliases w:val="Inhopg 8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540" w:right="0" w:firstLine="0"/>
    </w:pPr>
    <w:rPr>
      <w:rFonts w:eastAsia="General Sans Semibold" w:asciiTheme="minorHAnsi" w:hAnsiTheme="minorHAnsi" w:cstheme="minorHAnsi"/>
      <w:color w:val="auto"/>
      <w:sz w:val="20"/>
      <w:szCs w:val="20"/>
      <w14:ligatures w14:val="none"/>
    </w:rPr>
  </w:style>
  <w:style w:type="paragraph" w:styleId="Inhopg9">
    <w:name w:val="toc 9"/>
    <w:aliases w:val="Inhopg 9 SURF"/>
    <w:basedOn w:val="ZsysbasistocSURF"/>
    <w:next w:val="BasistekstSURF"/>
    <w:uiPriority w:val="4"/>
    <w:rsid w:val="00CE1C77"/>
    <w:pPr>
      <w:widowControl w:val="0"/>
      <w:tabs>
        <w:tab w:val="clear" w:pos="9270"/>
      </w:tabs>
      <w:autoSpaceDE w:val="0"/>
      <w:autoSpaceDN w:val="0"/>
      <w:spacing w:after="0" w:line="240" w:lineRule="auto"/>
      <w:ind w:left="1760" w:right="0" w:firstLine="0"/>
    </w:pPr>
    <w:rPr>
      <w:rFonts w:eastAsia="General Sans Semibold" w:asciiTheme="minorHAnsi" w:hAnsiTheme="minorHAnsi" w:cstheme="minorHAnsi"/>
      <w:color w:val="auto"/>
      <w:sz w:val="20"/>
      <w:szCs w:val="20"/>
      <w14:ligatures w14:val="none"/>
    </w:rPr>
  </w:style>
  <w:style w:type="paragraph" w:styleId="Afzender">
    <w:name w:val="envelope return"/>
    <w:basedOn w:val="ZsysbasisSURF"/>
    <w:next w:val="BasistekstSURF"/>
    <w:uiPriority w:val="98"/>
    <w:semiHidden/>
    <w:rsid w:val="0020607F"/>
  </w:style>
  <w:style w:type="numbering" w:styleId="Artikelsectie">
    <w:name w:val="Outline List 3"/>
    <w:basedOn w:val="Geenlijst"/>
    <w:uiPriority w:val="98"/>
    <w:semiHidden/>
    <w:rsid w:val="00E07762"/>
    <w:pPr>
      <w:numPr>
        <w:numId w:val="4"/>
      </w:numPr>
    </w:pPr>
  </w:style>
  <w:style w:type="paragraph" w:styleId="Berichtkop">
    <w:name w:val="Message Header"/>
    <w:basedOn w:val="ZsysbasisSURF"/>
    <w:next w:val="BasistekstSURF"/>
    <w:uiPriority w:val="98"/>
    <w:semiHidden/>
    <w:rsid w:val="0020607F"/>
  </w:style>
  <w:style w:type="paragraph" w:styleId="Bloktekst">
    <w:name w:val="Block Text"/>
    <w:basedOn w:val="ZsysbasisSURF"/>
    <w:next w:val="BasistekstSURF"/>
    <w:uiPriority w:val="98"/>
    <w:semiHidden/>
    <w:rsid w:val="0020607F"/>
  </w:style>
  <w:style w:type="table" w:styleId="Eenvoudigetabel1">
    <w:name w:val="Table Simple 1"/>
    <w:basedOn w:val="Standaardtabel"/>
    <w:semiHidden/>
    <w:rsid w:val="008D7BDD"/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blPr/>
      <w:tcPr>
        <w:tcBorders>
          <w:bottom w:val="single" w:color="008000" w:sz="6" w:space="0"/>
          <w:tl2br w:val="none" w:color="auto" w:sz="0" w:space="0"/>
          <w:tr2bl w:val="none" w:color="auto" w:sz="0" w:space="0"/>
        </w:tcBorders>
      </w:tcPr>
    </w:tblStylePr>
    <w:tblStylePr w:type="lastRow">
      <w:tblPr/>
      <w:tcPr>
        <w:tcBorders>
          <w:top w:val="single" w:color="008000" w:sz="6" w:space="0"/>
          <w:tl2br w:val="none" w:color="auto" w:sz="0" w:space="0"/>
          <w:tr2bl w:val="none" w:color="auto" w:sz="0" w:space="0"/>
        </w:tcBorders>
      </w:tcPr>
    </w:tblStylePr>
  </w:style>
  <w:style w:type="table" w:styleId="Eenvoudigetabel2">
    <w:name w:val="Table Simple 2"/>
    <w:basedOn w:val="Standaardtabel"/>
    <w:semiHidden/>
    <w:rsid w:val="008D7BDD"/>
    <w:tblPr/>
    <w:tblStylePr w:type="firstRow">
      <w:rPr>
        <w:b/>
        <w:bCs/>
      </w:rPr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Col">
      <w:rPr>
        <w:b/>
        <w:bCs/>
      </w:rPr>
      <w:tblPr/>
      <w:tcPr>
        <w:tcBorders>
          <w:left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neCell">
      <w:rPr>
        <w:b/>
        <w:bCs/>
      </w:rPr>
      <w:tblPr/>
      <w:tcPr>
        <w:tcBorders>
          <w:left w:val="none" w:color="auto" w:sz="0" w:space="0"/>
          <w:tl2br w:val="none" w:color="auto" w:sz="0" w:space="0"/>
          <w:tr2bl w:val="none" w:color="auto" w:sz="0" w:space="0"/>
        </w:tcBorders>
      </w:tcPr>
    </w:tblStylePr>
    <w:tblStylePr w:type="swCell">
      <w:rPr>
        <w:b/>
        <w:bCs/>
      </w:rPr>
      <w:tblPr/>
      <w:tcPr>
        <w:tcBorders>
          <w:top w:val="none" w:color="auto" w:sz="0" w:space="0"/>
          <w:tl2br w:val="none" w:color="auto" w:sz="0" w:space="0"/>
          <w:tr2bl w:val="none" w:color="auto" w:sz="0" w:space="0"/>
        </w:tcBorders>
      </w:tcPr>
    </w:tblStylePr>
  </w:style>
  <w:style w:type="table" w:styleId="Eenvoudigetabel3">
    <w:name w:val="Table Simple 3"/>
    <w:basedOn w:val="Standaardtabel"/>
    <w:semiHidden/>
    <w:rsid w:val="008D7BDD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color="auto" w:sz="0" w:space="0"/>
          <w:tr2bl w:val="none" w:color="auto" w:sz="0" w:space="0"/>
        </w:tcBorders>
        <w:shd w:val="solid" w:color="000000" w:fill="FFFFFF"/>
      </w:tcPr>
    </w:tblStylePr>
  </w:style>
  <w:style w:type="table" w:styleId="Eigentijdsetabel">
    <w:name w:val="Table Contemporary"/>
    <w:basedOn w:val="Standaardtabel"/>
    <w:semiHidden/>
    <w:rsid w:val="008D7BDD"/>
    <w:tblPr>
      <w:tblStyleRowBandSize w:val="1"/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blPr/>
      <w:tcPr>
        <w:tcBorders>
          <w:tl2br w:val="none" w:color="auto" w:sz="0" w:space="0"/>
          <w:tr2bl w:val="none" w:color="auto" w:sz="0" w:space="0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color="auto" w:sz="0" w:space="0"/>
          <w:tr2bl w:val="none" w:color="auto" w:sz="0" w:space="0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color="auto" w:sz="0" w:space="0"/>
          <w:tr2bl w:val="none" w:color="auto" w:sz="0" w:space="0"/>
        </w:tcBorders>
        <w:shd w:val="pct20" w:color="000000" w:fill="FFFFFF"/>
      </w:tcPr>
    </w:tblStylePr>
  </w:style>
  <w:style w:type="table" w:styleId="Elegantetabel">
    <w:name w:val="Table Elegant"/>
    <w:basedOn w:val="Standaardtabel"/>
    <w:semiHidden/>
    <w:rsid w:val="008D7BDD"/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paragraph" w:styleId="E-mailhandtekening">
    <w:name w:val="E-mail Signature"/>
    <w:basedOn w:val="ZsysbasisSURF"/>
    <w:next w:val="BasistekstSURF"/>
    <w:uiPriority w:val="98"/>
    <w:semiHidden/>
    <w:rsid w:val="0020607F"/>
  </w:style>
  <w:style w:type="paragraph" w:styleId="Handtekening">
    <w:name w:val="Signature"/>
    <w:basedOn w:val="ZsysbasisSURF"/>
    <w:next w:val="BasistekstSURF"/>
    <w:uiPriority w:val="98"/>
    <w:semiHidden/>
    <w:rsid w:val="0020607F"/>
  </w:style>
  <w:style w:type="paragraph" w:styleId="HTML-voorafopgemaakt">
    <w:name w:val="HTML Preformatted"/>
    <w:basedOn w:val="ZsysbasisSURF"/>
    <w:next w:val="BasistekstSURF"/>
    <w:uiPriority w:val="98"/>
    <w:semiHidden/>
    <w:rsid w:val="0020607F"/>
  </w:style>
  <w:style w:type="table" w:styleId="Lichtelijst-accent6">
    <w:name w:val="Light List Accent 6"/>
    <w:basedOn w:val="Standaardtabe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A9C23F" w:themeColor="accent6" w:sz="8" w:space="0"/>
        <w:left w:val="single" w:color="A9C23F" w:themeColor="accent6" w:sz="8" w:space="0"/>
        <w:bottom w:val="single" w:color="A9C23F" w:themeColor="accent6" w:sz="8" w:space="0"/>
        <w:right w:val="single" w:color="A9C23F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9C23F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A9C23F" w:themeColor="accent6" w:sz="6" w:space="0"/>
          <w:left w:val="single" w:color="A9C23F" w:themeColor="accent6" w:sz="8" w:space="0"/>
          <w:bottom w:val="single" w:color="A9C23F" w:themeColor="accent6" w:sz="8" w:space="0"/>
          <w:right w:val="single" w:color="A9C23F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A9C23F" w:themeColor="accent6" w:sz="8" w:space="0"/>
          <w:left w:val="single" w:color="A9C23F" w:themeColor="accent6" w:sz="8" w:space="0"/>
          <w:bottom w:val="single" w:color="A9C23F" w:themeColor="accent6" w:sz="8" w:space="0"/>
          <w:right w:val="single" w:color="A9C23F" w:themeColor="accent6" w:sz="8" w:space="0"/>
        </w:tcBorders>
      </w:tcPr>
    </w:tblStylePr>
    <w:tblStylePr w:type="band1Horz">
      <w:tblPr/>
      <w:tcPr>
        <w:tcBorders>
          <w:top w:val="single" w:color="A9C23F" w:themeColor="accent6" w:sz="8" w:space="0"/>
          <w:left w:val="single" w:color="A9C23F" w:themeColor="accent6" w:sz="8" w:space="0"/>
          <w:bottom w:val="single" w:color="A9C23F" w:themeColor="accent6" w:sz="8" w:space="0"/>
          <w:right w:val="single" w:color="A9C23F" w:themeColor="accent6" w:sz="8" w:space="0"/>
        </w:tcBorders>
      </w:tcPr>
    </w:tblStylePr>
  </w:style>
  <w:style w:type="table" w:styleId="Lichtelijst-accent5">
    <w:name w:val="Light List Accent 5"/>
    <w:basedOn w:val="Standaardtabe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FEDB00" w:themeColor="accent5" w:sz="8" w:space="0"/>
        <w:left w:val="single" w:color="FEDB00" w:themeColor="accent5" w:sz="8" w:space="0"/>
        <w:bottom w:val="single" w:color="FEDB00" w:themeColor="accent5" w:sz="8" w:space="0"/>
        <w:right w:val="single" w:color="FEDB00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EDB00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EDB00" w:themeColor="accent5" w:sz="6" w:space="0"/>
          <w:left w:val="single" w:color="FEDB00" w:themeColor="accent5" w:sz="8" w:space="0"/>
          <w:bottom w:val="single" w:color="FEDB00" w:themeColor="accent5" w:sz="8" w:space="0"/>
          <w:right w:val="single" w:color="FEDB00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EDB00" w:themeColor="accent5" w:sz="8" w:space="0"/>
          <w:left w:val="single" w:color="FEDB00" w:themeColor="accent5" w:sz="8" w:space="0"/>
          <w:bottom w:val="single" w:color="FEDB00" w:themeColor="accent5" w:sz="8" w:space="0"/>
          <w:right w:val="single" w:color="FEDB00" w:themeColor="accent5" w:sz="8" w:space="0"/>
        </w:tcBorders>
      </w:tcPr>
    </w:tblStylePr>
    <w:tblStylePr w:type="band1Horz">
      <w:tblPr/>
      <w:tcPr>
        <w:tcBorders>
          <w:top w:val="single" w:color="FEDB00" w:themeColor="accent5" w:sz="8" w:space="0"/>
          <w:left w:val="single" w:color="FEDB00" w:themeColor="accent5" w:sz="8" w:space="0"/>
          <w:bottom w:val="single" w:color="FEDB00" w:themeColor="accent5" w:sz="8" w:space="0"/>
          <w:right w:val="single" w:color="FEDB00" w:themeColor="accent5" w:sz="8" w:space="0"/>
        </w:tcBorders>
      </w:tcPr>
    </w:tblStylePr>
  </w:style>
  <w:style w:type="table" w:styleId="Lichtelijst-accent4">
    <w:name w:val="Light List Accent 4"/>
    <w:basedOn w:val="Standaardtabe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009F4D" w:themeColor="accent4" w:sz="8" w:space="0"/>
        <w:left w:val="single" w:color="009F4D" w:themeColor="accent4" w:sz="8" w:space="0"/>
        <w:bottom w:val="single" w:color="009F4D" w:themeColor="accent4" w:sz="8" w:space="0"/>
        <w:right w:val="single" w:color="009F4D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9F4D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9F4D" w:themeColor="accent4" w:sz="6" w:space="0"/>
          <w:left w:val="single" w:color="009F4D" w:themeColor="accent4" w:sz="8" w:space="0"/>
          <w:bottom w:val="single" w:color="009F4D" w:themeColor="accent4" w:sz="8" w:space="0"/>
          <w:right w:val="single" w:color="009F4D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9F4D" w:themeColor="accent4" w:sz="8" w:space="0"/>
          <w:left w:val="single" w:color="009F4D" w:themeColor="accent4" w:sz="8" w:space="0"/>
          <w:bottom w:val="single" w:color="009F4D" w:themeColor="accent4" w:sz="8" w:space="0"/>
          <w:right w:val="single" w:color="009F4D" w:themeColor="accent4" w:sz="8" w:space="0"/>
        </w:tcBorders>
      </w:tcPr>
    </w:tblStylePr>
    <w:tblStylePr w:type="band1Horz">
      <w:tblPr/>
      <w:tcPr>
        <w:tcBorders>
          <w:top w:val="single" w:color="009F4D" w:themeColor="accent4" w:sz="8" w:space="0"/>
          <w:left w:val="single" w:color="009F4D" w:themeColor="accent4" w:sz="8" w:space="0"/>
          <w:bottom w:val="single" w:color="009F4D" w:themeColor="accent4" w:sz="8" w:space="0"/>
          <w:right w:val="single" w:color="009F4D" w:themeColor="accent4" w:sz="8" w:space="0"/>
        </w:tcBorders>
      </w:tcPr>
    </w:tblStylePr>
  </w:style>
  <w:style w:type="table" w:styleId="Lichtelijst-accent3">
    <w:name w:val="Light List Accent 3"/>
    <w:basedOn w:val="Standaardtabe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0077C8" w:themeColor="accent3" w:sz="8" w:space="0"/>
        <w:left w:val="single" w:color="0077C8" w:themeColor="accent3" w:sz="8" w:space="0"/>
        <w:bottom w:val="single" w:color="0077C8" w:themeColor="accent3" w:sz="8" w:space="0"/>
        <w:right w:val="single" w:color="0077C8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77C8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77C8" w:themeColor="accent3" w:sz="6" w:space="0"/>
          <w:left w:val="single" w:color="0077C8" w:themeColor="accent3" w:sz="8" w:space="0"/>
          <w:bottom w:val="single" w:color="0077C8" w:themeColor="accent3" w:sz="8" w:space="0"/>
          <w:right w:val="single" w:color="0077C8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77C8" w:themeColor="accent3" w:sz="8" w:space="0"/>
          <w:left w:val="single" w:color="0077C8" w:themeColor="accent3" w:sz="8" w:space="0"/>
          <w:bottom w:val="single" w:color="0077C8" w:themeColor="accent3" w:sz="8" w:space="0"/>
          <w:right w:val="single" w:color="0077C8" w:themeColor="accent3" w:sz="8" w:space="0"/>
        </w:tcBorders>
      </w:tcPr>
    </w:tblStylePr>
    <w:tblStylePr w:type="band1Horz">
      <w:tblPr/>
      <w:tcPr>
        <w:tcBorders>
          <w:top w:val="single" w:color="0077C8" w:themeColor="accent3" w:sz="8" w:space="0"/>
          <w:left w:val="single" w:color="0077C8" w:themeColor="accent3" w:sz="8" w:space="0"/>
          <w:bottom w:val="single" w:color="0077C8" w:themeColor="accent3" w:sz="8" w:space="0"/>
          <w:right w:val="single" w:color="0077C8" w:themeColor="accent3" w:sz="8" w:space="0"/>
        </w:tcBorders>
      </w:tcPr>
    </w:tblStylePr>
  </w:style>
  <w:style w:type="paragraph" w:styleId="HTML-adres">
    <w:name w:val="HTML Address"/>
    <w:basedOn w:val="ZsysbasisSURF"/>
    <w:next w:val="BasistekstSURF"/>
    <w:uiPriority w:val="98"/>
    <w:semiHidden/>
    <w:rsid w:val="0020607F"/>
  </w:style>
  <w:style w:type="table" w:styleId="Lichtelijst-accent2">
    <w:name w:val="Light List Accent 2"/>
    <w:basedOn w:val="Standaardtabel"/>
    <w:uiPriority w:val="61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E03C31" w:themeColor="accent2" w:sz="8" w:space="0"/>
        <w:left w:val="single" w:color="E03C31" w:themeColor="accent2" w:sz="8" w:space="0"/>
        <w:bottom w:val="single" w:color="E03C31" w:themeColor="accent2" w:sz="8" w:space="0"/>
        <w:right w:val="single" w:color="E03C31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03C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03C31" w:themeColor="accent2" w:sz="6" w:space="0"/>
          <w:left w:val="single" w:color="E03C31" w:themeColor="accent2" w:sz="8" w:space="0"/>
          <w:bottom w:val="single" w:color="E03C31" w:themeColor="accent2" w:sz="8" w:space="0"/>
          <w:right w:val="single" w:color="E03C31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E03C31" w:themeColor="accent2" w:sz="8" w:space="0"/>
          <w:left w:val="single" w:color="E03C31" w:themeColor="accent2" w:sz="8" w:space="0"/>
          <w:bottom w:val="single" w:color="E03C31" w:themeColor="accent2" w:sz="8" w:space="0"/>
          <w:right w:val="single" w:color="E03C31" w:themeColor="accent2" w:sz="8" w:space="0"/>
        </w:tcBorders>
      </w:tcPr>
    </w:tblStylePr>
    <w:tblStylePr w:type="band1Horz">
      <w:tblPr/>
      <w:tcPr>
        <w:tcBorders>
          <w:top w:val="single" w:color="E03C31" w:themeColor="accent2" w:sz="8" w:space="0"/>
          <w:left w:val="single" w:color="E03C31" w:themeColor="accent2" w:sz="8" w:space="0"/>
          <w:bottom w:val="single" w:color="E03C31" w:themeColor="accent2" w:sz="8" w:space="0"/>
          <w:right w:val="single" w:color="E03C31" w:themeColor="accent2" w:sz="8" w:space="0"/>
        </w:tcBorders>
      </w:tcPr>
    </w:tblStylePr>
  </w:style>
  <w:style w:type="table" w:styleId="Lichtearcering-accent6">
    <w:name w:val="Light Shading Accent 6"/>
    <w:basedOn w:val="Standaardtabel"/>
    <w:uiPriority w:val="60"/>
    <w:semiHidden/>
    <w:rsid w:val="00E0776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color="A9C23F" w:themeColor="accent6" w:sz="8" w:space="0"/>
        <w:bottom w:val="single" w:color="A9C23F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A9C23F" w:themeColor="accent6" w:sz="8" w:space="0"/>
          <w:left w:val="nil"/>
          <w:bottom w:val="single" w:color="A9C23F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A9C23F" w:themeColor="accent6" w:sz="8" w:space="0"/>
          <w:left w:val="nil"/>
          <w:bottom w:val="single" w:color="A9C23F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</w:style>
  <w:style w:type="table" w:styleId="Klassieketabel1">
    <w:name w:val="Table Classic 1"/>
    <w:basedOn w:val="Standaardtabel"/>
    <w:semiHidden/>
    <w:rsid w:val="008D7BDD"/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firstCol">
      <w:tblPr/>
      <w:tcPr>
        <w:tcBorders>
          <w:right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sw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Klassieketabel2">
    <w:name w:val="Table Classic 2"/>
    <w:basedOn w:val="Standaardtabel"/>
    <w:semiHidden/>
    <w:rsid w:val="008D7BDD"/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nwCell">
      <w:tblPr/>
      <w:tcPr>
        <w:tcBorders>
          <w:tl2br w:val="none" w:color="auto" w:sz="0" w:space="0"/>
          <w:tr2bl w:val="none" w:color="auto" w:sz="0" w:space="0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Klassieketabel3">
    <w:name w:val="Table Classic 3"/>
    <w:basedOn w:val="Standaardtabel"/>
    <w:semiHidden/>
    <w:rsid w:val="008D7BDD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color="000000" w:sz="12" w:space="0"/>
          <w:tl2br w:val="none" w:color="auto" w:sz="0" w:space="0"/>
          <w:tr2bl w:val="none" w:color="auto" w:sz="0" w:space="0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Klassieketabel4">
    <w:name w:val="Table Classic 4"/>
    <w:basedOn w:val="Standaardtabel"/>
    <w:semiHidden/>
    <w:rsid w:val="008D7BDD"/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nw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swCell">
      <w:rPr>
        <w:color w:val="000080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Kleurrijketabel1">
    <w:name w:val="Table Colorful 1"/>
    <w:basedOn w:val="Standaardtabel"/>
    <w:semiHidden/>
    <w:rsid w:val="008D7BDD"/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color="auto" w:sz="0" w:space="0"/>
          <w:tr2bl w:val="none" w:color="auto" w:sz="0" w:space="0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color="auto" w:sz="0" w:space="0"/>
          <w:tr2bl w:val="none" w:color="auto" w:sz="0" w:space="0"/>
        </w:tcBorders>
        <w:shd w:val="solid" w:color="000080" w:fill="FFFFFF"/>
      </w:tcPr>
    </w:tblStylePr>
    <w:tblStylePr w:type="nwCell">
      <w:tblPr/>
      <w:tcPr>
        <w:tcBorders>
          <w:tl2br w:val="none" w:color="auto" w:sz="0" w:space="0"/>
          <w:tr2bl w:val="none" w:color="auto" w:sz="0" w:space="0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Kleurrijketabel2">
    <w:name w:val="Table Colorful 2"/>
    <w:basedOn w:val="Standaardtabel"/>
    <w:semiHidden/>
    <w:rsid w:val="008D7BDD"/>
    <w:tblPr>
      <w:tblBorders>
        <w:bottom w:val="single" w:color="000000" w:sz="12" w:space="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tblPr/>
      <w:tcPr>
        <w:tcBorders>
          <w:tl2br w:val="none" w:color="auto" w:sz="0" w:space="0"/>
          <w:tr2bl w:val="none" w:color="auto" w:sz="0" w:space="0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Kleurrijketabel3">
    <w:name w:val="Table Colorful 3"/>
    <w:basedOn w:val="Standaardtabel"/>
    <w:semiHidden/>
    <w:rsid w:val="008D7BDD"/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</w:tblPr>
    <w:tcPr>
      <w:shd w:val="pct25" w:color="008080" w:fill="FFFFFF"/>
    </w:tcPr>
    <w:tblStylePr w:type="firstRow"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solid" w:color="008080" w:fill="FFFFFF"/>
      </w:tcPr>
    </w:tblStylePr>
    <w:tblStylePr w:type="firstCol">
      <w:tblPr/>
      <w:tcPr>
        <w:tcBorders>
          <w:left w:val="single" w:color="000000" w:sz="36" w:space="0"/>
          <w:right w:val="single" w:color="000000" w:sz="6" w:space="0"/>
          <w:tl2br w:val="none" w:color="auto" w:sz="0" w:space="0"/>
          <w:tr2bl w:val="none" w:color="auto" w:sz="0" w:space="0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color="auto" w:sz="0" w:space="0"/>
          <w:tr2bl w:val="none" w:color="auto" w:sz="0" w:space="0"/>
        </w:tcBorders>
        <w:shd w:val="solid" w:color="000000" w:fill="FFFFFF"/>
      </w:tcPr>
    </w:tblStylePr>
  </w:style>
  <w:style w:type="paragraph" w:styleId="Lijst">
    <w:name w:val="List"/>
    <w:basedOn w:val="ZsysbasisSURF"/>
    <w:next w:val="BasistekstSURF"/>
    <w:uiPriority w:val="98"/>
    <w:semiHidden/>
    <w:rsid w:val="00F33259"/>
    <w:pPr>
      <w:ind w:left="284" w:hanging="284"/>
    </w:pPr>
  </w:style>
  <w:style w:type="paragraph" w:styleId="Lijst2">
    <w:name w:val="List 2"/>
    <w:basedOn w:val="ZsysbasisSURF"/>
    <w:next w:val="BasistekstSURF"/>
    <w:uiPriority w:val="98"/>
    <w:semiHidden/>
    <w:rsid w:val="00F33259"/>
    <w:pPr>
      <w:ind w:left="568" w:hanging="284"/>
    </w:pPr>
  </w:style>
  <w:style w:type="paragraph" w:styleId="Lijst3">
    <w:name w:val="List 3"/>
    <w:basedOn w:val="ZsysbasisSURF"/>
    <w:next w:val="BasistekstSURF"/>
    <w:uiPriority w:val="98"/>
    <w:semiHidden/>
    <w:rsid w:val="00F33259"/>
    <w:pPr>
      <w:ind w:left="851" w:hanging="284"/>
    </w:pPr>
  </w:style>
  <w:style w:type="paragraph" w:styleId="Lijst4">
    <w:name w:val="List 4"/>
    <w:basedOn w:val="ZsysbasisSURF"/>
    <w:next w:val="BasistekstSURF"/>
    <w:uiPriority w:val="98"/>
    <w:semiHidden/>
    <w:rsid w:val="00F33259"/>
    <w:pPr>
      <w:ind w:left="1135" w:hanging="284"/>
    </w:pPr>
  </w:style>
  <w:style w:type="paragraph" w:styleId="Lijst5">
    <w:name w:val="List 5"/>
    <w:basedOn w:val="ZsysbasisSURF"/>
    <w:next w:val="BasistekstSURF"/>
    <w:uiPriority w:val="98"/>
    <w:semiHidden/>
    <w:rsid w:val="00F33259"/>
    <w:pPr>
      <w:ind w:left="1418" w:hanging="284"/>
    </w:pPr>
  </w:style>
  <w:style w:type="paragraph" w:styleId="Index1">
    <w:name w:val="index 1"/>
    <w:basedOn w:val="ZsysbasisSURF"/>
    <w:next w:val="BasistekstSURF"/>
    <w:uiPriority w:val="98"/>
    <w:semiHidden/>
    <w:rsid w:val="00F33259"/>
  </w:style>
  <w:style w:type="paragraph" w:styleId="Lijstopsomteken">
    <w:name w:val="List Bullet"/>
    <w:basedOn w:val="ZsysbasisSURF"/>
    <w:next w:val="BasistekstSURF"/>
    <w:uiPriority w:val="98"/>
    <w:semiHidden/>
    <w:rsid w:val="00E7078D"/>
    <w:pPr>
      <w:numPr>
        <w:numId w:val="9"/>
      </w:numPr>
      <w:ind w:left="357" w:hanging="357"/>
    </w:pPr>
  </w:style>
  <w:style w:type="paragraph" w:styleId="Lijstopsomteken2">
    <w:name w:val="List Bullet 2"/>
    <w:basedOn w:val="ZsysbasisSURF"/>
    <w:next w:val="BasistekstSURF"/>
    <w:uiPriority w:val="98"/>
    <w:semiHidden/>
    <w:rsid w:val="00E7078D"/>
    <w:pPr>
      <w:numPr>
        <w:numId w:val="10"/>
      </w:numPr>
      <w:ind w:left="641" w:hanging="357"/>
    </w:pPr>
  </w:style>
  <w:style w:type="paragraph" w:styleId="Lijstopsomteken3">
    <w:name w:val="List Bullet 3"/>
    <w:basedOn w:val="ZsysbasisSURF"/>
    <w:next w:val="BasistekstSURF"/>
    <w:uiPriority w:val="98"/>
    <w:semiHidden/>
    <w:rsid w:val="00E7078D"/>
    <w:pPr>
      <w:numPr>
        <w:numId w:val="11"/>
      </w:numPr>
      <w:ind w:left="924" w:hanging="357"/>
    </w:pPr>
  </w:style>
  <w:style w:type="paragraph" w:styleId="Lijstopsomteken4">
    <w:name w:val="List Bullet 4"/>
    <w:basedOn w:val="ZsysbasisSURF"/>
    <w:next w:val="BasistekstSURF"/>
    <w:uiPriority w:val="98"/>
    <w:semiHidden/>
    <w:rsid w:val="00E7078D"/>
    <w:pPr>
      <w:numPr>
        <w:numId w:val="12"/>
      </w:numPr>
      <w:ind w:left="1208" w:hanging="357"/>
    </w:pPr>
  </w:style>
  <w:style w:type="paragraph" w:styleId="Lijstnummering">
    <w:name w:val="List Number"/>
    <w:basedOn w:val="ZsysbasisSURF"/>
    <w:next w:val="BasistekstSURF"/>
    <w:uiPriority w:val="98"/>
    <w:semiHidden/>
    <w:rsid w:val="00705849"/>
    <w:pPr>
      <w:numPr>
        <w:numId w:val="14"/>
      </w:numPr>
      <w:ind w:left="357" w:hanging="357"/>
    </w:pPr>
  </w:style>
  <w:style w:type="paragraph" w:styleId="Lijstnummering2">
    <w:name w:val="List Number 2"/>
    <w:basedOn w:val="ZsysbasisSURF"/>
    <w:next w:val="BasistekstSURF"/>
    <w:uiPriority w:val="98"/>
    <w:semiHidden/>
    <w:rsid w:val="00705849"/>
    <w:pPr>
      <w:numPr>
        <w:numId w:val="15"/>
      </w:numPr>
      <w:ind w:left="641" w:hanging="357"/>
    </w:pPr>
  </w:style>
  <w:style w:type="paragraph" w:styleId="Lijstnummering3">
    <w:name w:val="List Number 3"/>
    <w:basedOn w:val="ZsysbasisSURF"/>
    <w:next w:val="BasistekstSURF"/>
    <w:uiPriority w:val="98"/>
    <w:semiHidden/>
    <w:rsid w:val="00705849"/>
    <w:pPr>
      <w:numPr>
        <w:numId w:val="16"/>
      </w:numPr>
      <w:ind w:left="924" w:hanging="357"/>
    </w:pPr>
  </w:style>
  <w:style w:type="paragraph" w:styleId="Lijstnummering4">
    <w:name w:val="List Number 4"/>
    <w:basedOn w:val="ZsysbasisSURF"/>
    <w:next w:val="BasistekstSURF"/>
    <w:uiPriority w:val="98"/>
    <w:semiHidden/>
    <w:rsid w:val="00705849"/>
    <w:pPr>
      <w:numPr>
        <w:numId w:val="17"/>
      </w:numPr>
      <w:ind w:left="1208" w:hanging="357"/>
    </w:pPr>
  </w:style>
  <w:style w:type="paragraph" w:styleId="Lijstnummering5">
    <w:name w:val="List Number 5"/>
    <w:basedOn w:val="ZsysbasisSURF"/>
    <w:next w:val="BasistekstSURF"/>
    <w:uiPriority w:val="98"/>
    <w:semiHidden/>
    <w:rsid w:val="00705849"/>
    <w:pPr>
      <w:numPr>
        <w:numId w:val="18"/>
      </w:numPr>
      <w:ind w:left="1491" w:hanging="357"/>
    </w:pPr>
  </w:style>
  <w:style w:type="paragraph" w:styleId="Lijstvoortzetting">
    <w:name w:val="List Continue"/>
    <w:basedOn w:val="ZsysbasisSURF"/>
    <w:next w:val="BasistekstSURF"/>
    <w:uiPriority w:val="98"/>
    <w:semiHidden/>
    <w:rsid w:val="00705849"/>
    <w:pPr>
      <w:ind w:left="284"/>
    </w:pPr>
  </w:style>
  <w:style w:type="paragraph" w:styleId="Lijstvoortzetting2">
    <w:name w:val="List Continue 2"/>
    <w:basedOn w:val="ZsysbasisSURF"/>
    <w:next w:val="BasistekstSURF"/>
    <w:uiPriority w:val="98"/>
    <w:semiHidden/>
    <w:rsid w:val="00705849"/>
    <w:pPr>
      <w:ind w:left="567"/>
    </w:pPr>
  </w:style>
  <w:style w:type="paragraph" w:styleId="Lijstvoortzetting3">
    <w:name w:val="List Continue 3"/>
    <w:basedOn w:val="ZsysbasisSURF"/>
    <w:next w:val="BasistekstSURF"/>
    <w:uiPriority w:val="98"/>
    <w:semiHidden/>
    <w:rsid w:val="00705849"/>
    <w:pPr>
      <w:ind w:left="851"/>
    </w:pPr>
  </w:style>
  <w:style w:type="paragraph" w:styleId="Lijstvoortzetting4">
    <w:name w:val="List Continue 4"/>
    <w:basedOn w:val="ZsysbasisSURF"/>
    <w:next w:val="BasistekstSURF"/>
    <w:uiPriority w:val="98"/>
    <w:semiHidden/>
    <w:rsid w:val="00705849"/>
    <w:pPr>
      <w:ind w:left="1134"/>
    </w:pPr>
  </w:style>
  <w:style w:type="paragraph" w:styleId="Lijstvoortzetting5">
    <w:name w:val="List Continue 5"/>
    <w:basedOn w:val="ZsysbasisSURF"/>
    <w:next w:val="BasistekstSURF"/>
    <w:uiPriority w:val="98"/>
    <w:semiHidden/>
    <w:rsid w:val="00705849"/>
    <w:pPr>
      <w:ind w:left="1418"/>
    </w:pPr>
  </w:style>
  <w:style w:type="character" w:styleId="Intensievebenadrukking">
    <w:name w:val="Intense Emphasis"/>
    <w:basedOn w:val="Standaardalinea-lettertype"/>
    <w:uiPriority w:val="98"/>
    <w:semiHidden/>
    <w:rsid w:val="00FC3FA5"/>
    <w:rPr>
      <w:b/>
      <w:bCs/>
      <w:i/>
      <w:iCs/>
      <w:color w:val="auto"/>
    </w:rPr>
  </w:style>
  <w:style w:type="paragraph" w:styleId="Normaalweb">
    <w:name w:val="Normal (Web)"/>
    <w:basedOn w:val="ZsysbasisSURF"/>
    <w:next w:val="BasistekstSURF"/>
    <w:uiPriority w:val="98"/>
    <w:semiHidden/>
    <w:rsid w:val="0020607F"/>
  </w:style>
  <w:style w:type="paragraph" w:styleId="Notitiekop">
    <w:name w:val="Note Heading"/>
    <w:basedOn w:val="ZsysbasisSURF"/>
    <w:next w:val="BasistekstSURF"/>
    <w:uiPriority w:val="98"/>
    <w:semiHidden/>
    <w:rsid w:val="0020607F"/>
  </w:style>
  <w:style w:type="paragraph" w:styleId="Plattetekst">
    <w:name w:val="Body Text"/>
    <w:basedOn w:val="ZsysbasisSURF"/>
    <w:next w:val="BasistekstSURF"/>
    <w:link w:val="PlattetekstChar"/>
    <w:uiPriority w:val="1"/>
    <w:qFormat/>
    <w:rsid w:val="00B441C6"/>
    <w:rPr>
      <w:rFonts w:ascii="General Sans" w:hAnsi="General Sans"/>
      <w:sz w:val="18"/>
    </w:rPr>
  </w:style>
  <w:style w:type="paragraph" w:styleId="Plattetekst2">
    <w:name w:val="Body Text 2"/>
    <w:basedOn w:val="ZsysbasisSURF"/>
    <w:next w:val="BasistekstSURF"/>
    <w:link w:val="Plattetekst2Char"/>
    <w:uiPriority w:val="98"/>
    <w:semiHidden/>
    <w:rsid w:val="00E7078D"/>
  </w:style>
  <w:style w:type="paragraph" w:styleId="Plattetekst3">
    <w:name w:val="Body Text 3"/>
    <w:basedOn w:val="ZsysbasisSURF"/>
    <w:next w:val="BasistekstSURF"/>
    <w:uiPriority w:val="98"/>
    <w:semiHidden/>
    <w:rsid w:val="0020607F"/>
  </w:style>
  <w:style w:type="paragraph" w:styleId="Platteteksteersteinspringing">
    <w:name w:val="Body Text First Indent"/>
    <w:basedOn w:val="ZsysbasisSURF"/>
    <w:next w:val="BasistekstSURF"/>
    <w:link w:val="PlatteteksteersteinspringingChar"/>
    <w:uiPriority w:val="98"/>
    <w:semiHidden/>
    <w:rsid w:val="00E7078D"/>
    <w:pPr>
      <w:ind w:firstLine="360"/>
    </w:pPr>
  </w:style>
  <w:style w:type="character" w:styleId="PlatteteksteersteinspringingChar" w:customStyle="1">
    <w:name w:val="Platte tekst eerste inspringing Char"/>
    <w:basedOn w:val="PlattetekstChar"/>
    <w:link w:val="Platteteksteersteinspringing"/>
    <w:rsid w:val="00E7078D"/>
    <w:rPr>
      <w:rFonts w:cs="Maiandra GD" w:asciiTheme="minorHAnsi" w:hAnsiTheme="minorHAnsi"/>
      <w:color w:val="000000" w:themeColor="text1"/>
      <w:sz w:val="18"/>
      <w:szCs w:val="18"/>
    </w:rPr>
  </w:style>
  <w:style w:type="paragraph" w:styleId="Plattetekstinspringen">
    <w:name w:val="Body Text Indent"/>
    <w:basedOn w:val="ZsysbasisSURF"/>
    <w:next w:val="BasistekstSURF"/>
    <w:link w:val="PlattetekstinspringenChar"/>
    <w:uiPriority w:val="98"/>
    <w:semiHidden/>
    <w:rsid w:val="00E7078D"/>
    <w:pPr>
      <w:ind w:left="284"/>
    </w:pPr>
  </w:style>
  <w:style w:type="character" w:styleId="PlattetekstinspringenChar" w:customStyle="1">
    <w:name w:val="Platte tekst inspringen Char"/>
    <w:basedOn w:val="Standaardalinea-lettertype"/>
    <w:link w:val="Plattetekstinspringen"/>
    <w:rsid w:val="00E7078D"/>
    <w:rPr>
      <w:rFonts w:ascii="Maiandra GD" w:hAnsi="Maiandra GD" w:cs="Maiandra GD"/>
      <w:sz w:val="18"/>
      <w:szCs w:val="18"/>
    </w:rPr>
  </w:style>
  <w:style w:type="paragraph" w:styleId="Platteteksteersteinspringing2">
    <w:name w:val="Body Text First Indent 2"/>
    <w:basedOn w:val="ZsysbasisSURF"/>
    <w:next w:val="BasistekstSURF"/>
    <w:link w:val="Platteteksteersteinspringing2Char"/>
    <w:uiPriority w:val="98"/>
    <w:semiHidden/>
    <w:rsid w:val="00E7078D"/>
    <w:pPr>
      <w:ind w:left="360" w:firstLine="360"/>
    </w:pPr>
  </w:style>
  <w:style w:type="table" w:styleId="Professioneletabel">
    <w:name w:val="Table Professional"/>
    <w:basedOn w:val="Standaardtabel"/>
    <w:semiHidden/>
    <w:rsid w:val="008D7BDD"/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color="auto" w:sz="0" w:space="0"/>
          <w:tr2bl w:val="none" w:color="auto" w:sz="0" w:space="0"/>
        </w:tcBorders>
        <w:shd w:val="solid" w:color="000000" w:fill="FFFFFF"/>
      </w:tcPr>
    </w:tblStylePr>
  </w:style>
  <w:style w:type="character" w:styleId="ZsysbasisSURFChar" w:customStyle="1">
    <w:name w:val="Zsysbasis SURF Char"/>
    <w:basedOn w:val="Standaardalinea-lettertype"/>
    <w:link w:val="ZsysbasisSURF"/>
    <w:uiPriority w:val="4"/>
    <w:semiHidden/>
    <w:rsid w:val="0068750D"/>
    <w:rPr>
      <w:rFonts w:ascii="Calibri" w:hAnsi="Calibri" w:cs="Maiandra GD"/>
      <w:color w:val="000000" w:themeColor="text1"/>
      <w:sz w:val="22"/>
      <w:szCs w:val="18"/>
    </w:rPr>
  </w:style>
  <w:style w:type="paragraph" w:styleId="Standaardinspringing">
    <w:name w:val="Normal Indent"/>
    <w:basedOn w:val="ZsysbasisSURF"/>
    <w:next w:val="BasistekstSURF"/>
    <w:uiPriority w:val="98"/>
    <w:semiHidden/>
    <w:rsid w:val="0020607F"/>
  </w:style>
  <w:style w:type="table" w:styleId="Tabelkolommen1">
    <w:name w:val="Table Columns 1"/>
    <w:basedOn w:val="Standaardtabel"/>
    <w:semiHidden/>
    <w:rsid w:val="008D7BDD"/>
    <w:tblPr>
      <w:tblStyleColBandSize w:val="1"/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 w:val="0"/>
        <w:bCs w:val="0"/>
      </w:rPr>
      <w:tblPr/>
      <w:tcPr>
        <w:tcBorders>
          <w:bottom w:val="double" w:color="000000" w:sz="6" w:space="0"/>
          <w:tl2br w:val="none" w:color="auto" w:sz="0" w:space="0"/>
          <w:tr2bl w:val="none" w:color="auto" w:sz="0" w:space="0"/>
        </w:tcBorders>
      </w:tcPr>
    </w:tblStylePr>
    <w:tblStylePr w:type="lastRow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fir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sw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kolommen2">
    <w:name w:val="Table Columns 2"/>
    <w:basedOn w:val="Standaardtabel"/>
    <w:semiHidden/>
    <w:rsid w:val="008D7BDD"/>
    <w:tblPr>
      <w:tblStyleColBandSize w:val="1"/>
    </w:tblPr>
    <w:tblStylePr w:type="firstRow">
      <w:rPr>
        <w:color w:val="FFFFFF"/>
      </w:rPr>
      <w:tblPr/>
      <w:tcPr>
        <w:tcBorders>
          <w:tl2br w:val="none" w:color="auto" w:sz="0" w:space="0"/>
          <w:tr2bl w:val="none" w:color="auto" w:sz="0" w:space="0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sw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kolommen3">
    <w:name w:val="Table Columns 3"/>
    <w:basedOn w:val="Standaardtabel"/>
    <w:semiHidden/>
    <w:rsid w:val="008D7BDD"/>
    <w:tblPr>
      <w:tblStyleColBandSize w:val="1"/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blPr/>
      <w:tcPr>
        <w:tcBorders>
          <w:tl2br w:val="none" w:color="auto" w:sz="0" w:space="0"/>
          <w:tr2bl w:val="none" w:color="auto" w:sz="0" w:space="0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kolommen4">
    <w:name w:val="Table Columns 4"/>
    <w:basedOn w:val="Standaardtabel"/>
    <w:semiHidden/>
    <w:rsid w:val="008D7BDD"/>
    <w:tblPr>
      <w:tblStyleColBandSize w:val="1"/>
    </w:tblPr>
    <w:tblStylePr w:type="firstRow">
      <w:rPr>
        <w:color w:val="FFFFFF"/>
      </w:rPr>
      <w:tblPr/>
      <w:tcPr>
        <w:tcBorders>
          <w:tl2br w:val="none" w:color="auto" w:sz="0" w:space="0"/>
          <w:tr2bl w:val="none" w:color="auto" w:sz="0" w:space="0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kolommen5">
    <w:name w:val="Table Columns 5"/>
    <w:basedOn w:val="Standaardtabel"/>
    <w:semiHidden/>
    <w:rsid w:val="008D7BDD"/>
    <w:tblPr>
      <w:tblStyleColBandSize w:val="1"/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blPr/>
      <w:tcPr>
        <w:tcBorders>
          <w:bottom w:val="single" w:color="808080" w:sz="6" w:space="0"/>
          <w:tl2br w:val="none" w:color="auto" w:sz="0" w:space="0"/>
          <w:tr2bl w:val="none" w:color="auto" w:sz="0" w:space="0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lijst1">
    <w:name w:val="Table List 1"/>
    <w:basedOn w:val="Standaardtabel"/>
    <w:semiHidden/>
    <w:rsid w:val="008D7BDD"/>
    <w:tblPr>
      <w:tblStyleRowBandSize w:val="1"/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band1Horz">
      <w:rPr>
        <w:color w:val="auto"/>
      </w:rPr>
      <w:tblPr/>
      <w:tcPr>
        <w:tcBorders>
          <w:tl2br w:val="none" w:color="auto" w:sz="0" w:space="0"/>
          <w:tr2bl w:val="none" w:color="auto" w:sz="0" w:space="0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sw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lijst2">
    <w:name w:val="Table List 2"/>
    <w:basedOn w:val="Standaardtabel"/>
    <w:semiHidden/>
    <w:rsid w:val="008D7BDD"/>
    <w:tblPr>
      <w:tblStyleRowBandSize w:val="2"/>
      <w:tblBorders>
        <w:bottom w:val="single" w:color="808080" w:sz="12" w:space="0"/>
      </w:tblBorders>
    </w:tblPr>
    <w:tblStylePr w:type="firstRow">
      <w:rPr>
        <w:b/>
        <w:bCs/>
        <w:color w:val="FFFFFF"/>
      </w:rPr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band1Horz">
      <w:rPr>
        <w:color w:val="auto"/>
      </w:rPr>
      <w:tblPr/>
      <w:tcPr>
        <w:tcBorders>
          <w:tl2br w:val="none" w:color="auto" w:sz="0" w:space="0"/>
          <w:tr2bl w:val="none" w:color="auto" w:sz="0" w:space="0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sw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lijst3">
    <w:name w:val="Table List 3"/>
    <w:basedOn w:val="Standaardtabel"/>
    <w:semiHidden/>
    <w:rsid w:val="008D7BDD"/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Row">
      <w:tblPr/>
      <w:tcPr>
        <w:tcBorders>
          <w:top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lijst4">
    <w:name w:val="Table List 4"/>
    <w:basedOn w:val="Standaardtabel"/>
    <w:semiHidden/>
    <w:rsid w:val="008D7BDD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  <w:shd w:val="solid" w:color="808080" w:fill="FFFFFF"/>
      </w:tcPr>
    </w:tblStylePr>
  </w:style>
  <w:style w:type="table" w:styleId="Tabellijst5">
    <w:name w:val="Table List 5"/>
    <w:basedOn w:val="Standaardtabel"/>
    <w:semiHidden/>
    <w:rsid w:val="008D7BDD"/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fir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lijst6">
    <w:name w:val="Table List 6"/>
    <w:basedOn w:val="Standaardtabel"/>
    <w:semiHidden/>
    <w:rsid w:val="008D7BDD"/>
    <w:tblPr>
      <w:tblStyleRowBandSize w:val="1"/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band1Horz">
      <w:tblPr/>
      <w:tcPr>
        <w:tcBorders>
          <w:tl2br w:val="none" w:color="auto" w:sz="0" w:space="0"/>
          <w:tr2bl w:val="none" w:color="auto" w:sz="0" w:space="0"/>
        </w:tcBorders>
        <w:shd w:val="pct25" w:color="000000" w:fill="FFFFFF"/>
      </w:tcPr>
    </w:tblStylePr>
  </w:style>
  <w:style w:type="table" w:styleId="Tabellijst7">
    <w:name w:val="Table List 7"/>
    <w:basedOn w:val="Standaardtabel"/>
    <w:semiHidden/>
    <w:rsid w:val="008D7BDD"/>
    <w:tblPr>
      <w:tblStyleRowBandSize w:val="1"/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</w:tblPr>
    <w:tblStylePr w:type="firstRow">
      <w:rPr>
        <w:b/>
        <w:bCs/>
      </w:rPr>
      <w:tblPr/>
      <w:tcPr>
        <w:tcBorders>
          <w:bottom w:val="single" w:color="008000" w:sz="12" w:space="0"/>
          <w:tl2br w:val="none" w:color="auto" w:sz="0" w:space="0"/>
          <w:tr2bl w:val="none" w:color="auto" w:sz="0" w:space="0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color="008000" w:sz="12" w:space="0"/>
          <w:tl2br w:val="none" w:color="auto" w:sz="0" w:space="0"/>
          <w:tr2bl w:val="none" w:color="auto" w:sz="0" w:space="0"/>
        </w:tcBorders>
      </w:tcPr>
    </w:tblStylePr>
    <w:tblStylePr w:type="fir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band1Horz">
      <w:rPr>
        <w:color w:val="auto"/>
      </w:rPr>
      <w:tblPr/>
      <w:tcPr>
        <w:tcBorders>
          <w:tl2br w:val="none" w:color="auto" w:sz="0" w:space="0"/>
          <w:tr2bl w:val="none" w:color="auto" w:sz="0" w:space="0"/>
        </w:tcBorders>
        <w:shd w:val="pct20" w:color="000000" w:fill="FFFFFF"/>
      </w:tcPr>
    </w:tblStylePr>
    <w:tblStylePr w:type="band2Horz">
      <w:tblPr/>
      <w:tcPr>
        <w:tcBorders>
          <w:tl2br w:val="none" w:color="auto" w:sz="0" w:space="0"/>
          <w:tr2bl w:val="none" w:color="auto" w:sz="0" w:space="0"/>
        </w:tcBorders>
        <w:shd w:val="pct25" w:color="FFFF00" w:fill="FFFFFF"/>
      </w:tcPr>
    </w:tblStylePr>
  </w:style>
  <w:style w:type="table" w:styleId="Tabellijst8">
    <w:name w:val="Table List 8"/>
    <w:basedOn w:val="Standaardtabel"/>
    <w:semiHidden/>
    <w:rsid w:val="008D7BDD"/>
    <w:tblPr>
      <w:tblStyleRowBandSize w:val="1"/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</w:tblPr>
    <w:tblStylePr w:type="firstRow">
      <w:rPr>
        <w:b/>
        <w:bCs/>
        <w:i/>
        <w:iCs/>
      </w:rPr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band1Horz">
      <w:rPr>
        <w:color w:val="auto"/>
      </w:rPr>
      <w:tblPr/>
      <w:tcPr>
        <w:tcBorders>
          <w:tl2br w:val="none" w:color="auto" w:sz="0" w:space="0"/>
          <w:tr2bl w:val="none" w:color="auto" w:sz="0" w:space="0"/>
        </w:tcBorders>
        <w:shd w:val="pct25" w:color="FFFF00" w:fill="FFFFFF"/>
      </w:tcPr>
    </w:tblStylePr>
    <w:tblStylePr w:type="band2Horz">
      <w:tblPr/>
      <w:tcPr>
        <w:tcBorders>
          <w:tl2br w:val="none" w:color="auto" w:sz="0" w:space="0"/>
          <w:tr2bl w:val="none" w:color="auto" w:sz="0" w:space="0"/>
        </w:tcBorders>
        <w:shd w:val="pct50" w:color="FF0000" w:fill="FFFFFF"/>
      </w:tcPr>
    </w:tblStylePr>
  </w:style>
  <w:style w:type="table" w:styleId="Tabelraster">
    <w:name w:val="Table Grid"/>
    <w:aliases w:val="Adresraster"/>
    <w:basedOn w:val="Standaardtabel"/>
    <w:uiPriority w:val="59"/>
    <w:rsid w:val="009225D7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Tabelraster1">
    <w:name w:val="Table Grid 1"/>
    <w:basedOn w:val="Standaardtabel"/>
    <w:semiHidden/>
    <w:rsid w:val="008D7BDD"/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i/>
        <w:i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raster2">
    <w:name w:val="Table Grid 2"/>
    <w:basedOn w:val="Standaardtabel"/>
    <w:semiHidden/>
    <w:rsid w:val="008D7BDD"/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raster3">
    <w:name w:val="Table Grid 3"/>
    <w:basedOn w:val="Standaardtabel"/>
    <w:semiHidden/>
    <w:rsid w:val="008D7BDD"/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raster4">
    <w:name w:val="Table Grid 4"/>
    <w:basedOn w:val="Standaardtabel"/>
    <w:semiHidden/>
    <w:rsid w:val="008D7BDD"/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raster5">
    <w:name w:val="Table Grid 5"/>
    <w:basedOn w:val="Standaardtabel"/>
    <w:semiHidden/>
    <w:rsid w:val="008D7BDD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Row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nwCell">
      <w:tblPr/>
      <w:tcPr>
        <w:tcBorders>
          <w:tl2br w:val="single" w:color="000000" w:sz="6" w:space="0"/>
          <w:tr2bl w:val="none" w:color="auto" w:sz="0" w:space="0"/>
        </w:tcBorders>
      </w:tcPr>
    </w:tblStylePr>
  </w:style>
  <w:style w:type="table" w:styleId="Tabelraster6">
    <w:name w:val="Table Grid 6"/>
    <w:basedOn w:val="Standaardtabel"/>
    <w:semiHidden/>
    <w:rsid w:val="008D7BDD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nwCell">
      <w:tblPr/>
      <w:tcPr>
        <w:tcBorders>
          <w:tl2br w:val="single" w:color="000000" w:sz="6" w:space="0"/>
          <w:tr2bl w:val="none" w:color="auto" w:sz="0" w:space="0"/>
        </w:tcBorders>
      </w:tcPr>
    </w:tblStylePr>
  </w:style>
  <w:style w:type="table" w:styleId="Tabelraster7">
    <w:name w:val="Table Grid 7"/>
    <w:basedOn w:val="Standaardtabel"/>
    <w:semiHidden/>
    <w:rsid w:val="008D7BDD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nwCell">
      <w:tblPr/>
      <w:tcPr>
        <w:tcBorders>
          <w:tl2br w:val="single" w:color="000000" w:sz="6" w:space="0"/>
          <w:tr2bl w:val="none" w:color="auto" w:sz="0" w:space="0"/>
        </w:tcBorders>
      </w:tcPr>
    </w:tblStylePr>
  </w:style>
  <w:style w:type="table" w:styleId="Tabelraster8">
    <w:name w:val="Table Grid 8"/>
    <w:basedOn w:val="Standaardtabel"/>
    <w:semiHidden/>
    <w:rsid w:val="008D7BDD"/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color="auto" w:sz="0" w:space="0"/>
          <w:tr2bl w:val="none" w:color="auto" w:sz="0" w:space="0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Tabelthema">
    <w:name w:val="Table Theme"/>
    <w:basedOn w:val="Standaardtabel"/>
    <w:semiHidden/>
    <w:rsid w:val="008D7BDD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Verfijndetabel1">
    <w:name w:val="Table Subtle 1"/>
    <w:basedOn w:val="Standaardtabel"/>
    <w:semiHidden/>
    <w:rsid w:val="008D7BDD"/>
    <w:tblPr>
      <w:tblStyleRowBandSize w:val="1"/>
    </w:tblPr>
    <w:tblStylePr w:type="firstRow">
      <w:tblPr/>
      <w:tcPr>
        <w:tcBorders>
          <w:top w:val="single" w:color="000000" w:sz="6" w:space="0"/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Row">
      <w:tblPr/>
      <w:tcPr>
        <w:tcBorders>
          <w:top w:val="single" w:color="000000" w:sz="12" w:space="0"/>
          <w:tl2br w:val="none" w:color="auto" w:sz="0" w:space="0"/>
          <w:tr2bl w:val="none" w:color="auto" w:sz="0" w:space="0"/>
        </w:tcBorders>
        <w:shd w:val="pct25" w:color="800080" w:fill="FFFFFF"/>
      </w:tcPr>
    </w:tblStylePr>
    <w:tblStylePr w:type="firstCol">
      <w:tblPr/>
      <w:tcPr>
        <w:tcBorders>
          <w:right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Col">
      <w:tblPr/>
      <w:tcPr>
        <w:tcBorders>
          <w:left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band1Horz"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sw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Verfijndetabel2">
    <w:name w:val="Table Subtle 2"/>
    <w:basedOn w:val="Standaardtabel"/>
    <w:semiHidden/>
    <w:rsid w:val="008D7BDD"/>
    <w:tblPr>
      <w:tblBorders>
        <w:left w:val="single" w:color="000000" w:sz="6" w:space="0"/>
        <w:right w:val="single" w:color="000000" w:sz="6" w:space="0"/>
      </w:tblBorders>
    </w:tblPr>
    <w:tblStylePr w:type="firstRow"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Row">
      <w:tblPr/>
      <w:tcPr>
        <w:tcBorders>
          <w:top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firstCol">
      <w:tblPr/>
      <w:tcPr>
        <w:tcBorders>
          <w:right w:val="single" w:color="000000" w:sz="12" w:space="0"/>
          <w:tl2br w:val="none" w:color="auto" w:sz="0" w:space="0"/>
          <w:tr2bl w:val="none" w:color="auto" w:sz="0" w:space="0"/>
        </w:tcBorders>
        <w:shd w:val="pct25" w:color="008000" w:fill="FFFFFF"/>
      </w:tcPr>
    </w:tblStylePr>
    <w:tblStylePr w:type="lastCol">
      <w:tblPr/>
      <w:tcPr>
        <w:tcBorders>
          <w:left w:val="single" w:color="000000" w:sz="12" w:space="0"/>
          <w:tl2br w:val="none" w:color="auto" w:sz="0" w:space="0"/>
          <w:tr2bl w:val="none" w:color="auto" w:sz="0" w:space="0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swCell">
      <w:rPr>
        <w:b/>
        <w:bCs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character" w:styleId="Voetnootmarkering">
    <w:name w:val="footnote reference"/>
    <w:aliases w:val="Voetnootmarkering SURF"/>
    <w:basedOn w:val="Standaardalinea-lettertype"/>
    <w:uiPriority w:val="4"/>
    <w:rsid w:val="00CB7600"/>
    <w:rPr>
      <w:vertAlign w:val="superscript"/>
    </w:rPr>
  </w:style>
  <w:style w:type="paragraph" w:styleId="Voetnoottekst">
    <w:name w:val="footnote text"/>
    <w:aliases w:val="Voetnoottekst SURF"/>
    <w:basedOn w:val="ZsysbasisSURF"/>
    <w:uiPriority w:val="4"/>
    <w:rsid w:val="00CB7600"/>
    <w:rPr>
      <w:sz w:val="15"/>
    </w:rPr>
  </w:style>
  <w:style w:type="table" w:styleId="Webtabel1">
    <w:name w:val="Table Web 1"/>
    <w:basedOn w:val="Standaardtabel"/>
    <w:semiHidden/>
    <w:rsid w:val="008D7BDD"/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Webtabel2">
    <w:name w:val="Table Web 2"/>
    <w:basedOn w:val="Standaardtabel"/>
    <w:semiHidden/>
    <w:rsid w:val="008D7BDD"/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table" w:styleId="Webtabel3">
    <w:name w:val="Table Web 3"/>
    <w:basedOn w:val="Standaardtabel"/>
    <w:semiHidden/>
    <w:rsid w:val="008D7BDD"/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character" w:styleId="Zwaar">
    <w:name w:val="Strong"/>
    <w:basedOn w:val="Standaardalinea-lettertype"/>
    <w:uiPriority w:val="98"/>
    <w:semiHidden/>
    <w:rsid w:val="00451FDB"/>
    <w:rPr>
      <w:b w:val="0"/>
      <w:bCs w:val="0"/>
    </w:rPr>
  </w:style>
  <w:style w:type="paragraph" w:styleId="Datum">
    <w:name w:val="Date"/>
    <w:basedOn w:val="ZsysbasisSURF"/>
    <w:next w:val="BasistekstSURF"/>
    <w:uiPriority w:val="98"/>
    <w:semiHidden/>
    <w:rsid w:val="0020607F"/>
  </w:style>
  <w:style w:type="paragraph" w:styleId="Tekstzonderopmaak">
    <w:name w:val="Plain Text"/>
    <w:basedOn w:val="ZsysbasisSURF"/>
    <w:next w:val="BasistekstSURF"/>
    <w:uiPriority w:val="98"/>
    <w:semiHidden/>
    <w:rsid w:val="0020607F"/>
  </w:style>
  <w:style w:type="paragraph" w:styleId="Ballontekst">
    <w:name w:val="Balloon Text"/>
    <w:basedOn w:val="ZsysbasisSURF"/>
    <w:next w:val="BasistekstSURF"/>
    <w:uiPriority w:val="98"/>
    <w:semiHidden/>
    <w:rsid w:val="0020607F"/>
  </w:style>
  <w:style w:type="paragraph" w:styleId="Bijschrift">
    <w:name w:val="caption"/>
    <w:aliases w:val="Bijschrift SURF"/>
    <w:basedOn w:val="ZsysbasisSURF"/>
    <w:next w:val="BasistekstSURF"/>
    <w:uiPriority w:val="4"/>
    <w:qFormat/>
    <w:rsid w:val="0020607F"/>
  </w:style>
  <w:style w:type="character" w:styleId="TekstopmerkingChar" w:customStyle="1">
    <w:name w:val="Tekst opmerking Char"/>
    <w:basedOn w:val="ZsysbasisSURFChar"/>
    <w:link w:val="Tekstopmerking"/>
    <w:semiHidden/>
    <w:rsid w:val="008736AE"/>
    <w:rPr>
      <w:rFonts w:cs="Maiandra GD" w:asciiTheme="minorHAnsi" w:hAnsiTheme="minorHAnsi"/>
      <w:color w:val="000000" w:themeColor="text1"/>
      <w:sz w:val="18"/>
      <w:szCs w:val="18"/>
    </w:rPr>
  </w:style>
  <w:style w:type="paragraph" w:styleId="Documentstructuur">
    <w:name w:val="Document Map"/>
    <w:basedOn w:val="ZsysbasisSURF"/>
    <w:next w:val="BasistekstSURF"/>
    <w:uiPriority w:val="98"/>
    <w:semiHidden/>
    <w:rsid w:val="0020607F"/>
  </w:style>
  <w:style w:type="table" w:styleId="Lichtearcering-accent5">
    <w:name w:val="Light Shading Accent 5"/>
    <w:basedOn w:val="Standaardtabel"/>
    <w:uiPriority w:val="60"/>
    <w:semiHidden/>
    <w:rsid w:val="00E0776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color="FEDB00" w:themeColor="accent5" w:sz="8" w:space="0"/>
        <w:bottom w:val="single" w:color="FEDB00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EDB00" w:themeColor="accent5" w:sz="8" w:space="0"/>
          <w:left w:val="nil"/>
          <w:bottom w:val="single" w:color="FEDB00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EDB00" w:themeColor="accent5" w:sz="8" w:space="0"/>
          <w:left w:val="nil"/>
          <w:bottom w:val="single" w:color="FEDB00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</w:style>
  <w:style w:type="paragraph" w:styleId="Eindnoottekst">
    <w:name w:val="endnote text"/>
    <w:aliases w:val="Eindnoottekst SURF"/>
    <w:basedOn w:val="ZsysbasisSURF"/>
    <w:next w:val="BasistekstSURF"/>
    <w:uiPriority w:val="4"/>
    <w:rsid w:val="0020607F"/>
  </w:style>
  <w:style w:type="paragraph" w:styleId="Indexkop">
    <w:name w:val="index heading"/>
    <w:basedOn w:val="ZsysbasisSURF"/>
    <w:next w:val="BasistekstSURF"/>
    <w:uiPriority w:val="98"/>
    <w:semiHidden/>
    <w:rsid w:val="0020607F"/>
  </w:style>
  <w:style w:type="paragraph" w:styleId="Kopbronvermelding">
    <w:name w:val="toa heading"/>
    <w:basedOn w:val="ZsysbasisSURF"/>
    <w:next w:val="BasistekstSURF"/>
    <w:uiPriority w:val="98"/>
    <w:semiHidden/>
    <w:rsid w:val="0020607F"/>
  </w:style>
  <w:style w:type="paragraph" w:styleId="Lijstopsomteken5">
    <w:name w:val="List Bullet 5"/>
    <w:basedOn w:val="ZsysbasisSURF"/>
    <w:next w:val="BasistekstSURF"/>
    <w:uiPriority w:val="98"/>
    <w:semiHidden/>
    <w:rsid w:val="00E7078D"/>
    <w:pPr>
      <w:numPr>
        <w:numId w:val="13"/>
      </w:numPr>
      <w:ind w:left="1491" w:hanging="357"/>
    </w:pPr>
  </w:style>
  <w:style w:type="paragraph" w:styleId="Macrotekst">
    <w:name w:val="macro"/>
    <w:basedOn w:val="ZsysbasisSURF"/>
    <w:next w:val="BasistekstSURF"/>
    <w:uiPriority w:val="98"/>
    <w:semiHidden/>
    <w:rsid w:val="0020607F"/>
  </w:style>
  <w:style w:type="paragraph" w:styleId="Tekstopmerking">
    <w:name w:val="annotation text"/>
    <w:basedOn w:val="ZsysbasisSURF"/>
    <w:next w:val="BasistekstSURF"/>
    <w:link w:val="TekstopmerkingChar"/>
    <w:uiPriority w:val="98"/>
    <w:semiHidden/>
    <w:rsid w:val="0020607F"/>
  </w:style>
  <w:style w:type="character" w:styleId="Intensieveverwijzing">
    <w:name w:val="Intense Reference"/>
    <w:basedOn w:val="Standaardalinea-lettertype"/>
    <w:uiPriority w:val="98"/>
    <w:semiHidden/>
    <w:rsid w:val="00FC3FA5"/>
    <w:rPr>
      <w:b/>
      <w:bCs/>
      <w:smallCaps/>
      <w:color w:val="auto"/>
      <w:spacing w:val="5"/>
      <w:u w:val="single"/>
    </w:rPr>
  </w:style>
  <w:style w:type="character" w:styleId="Verwijzingopmerking">
    <w:name w:val="annotation reference"/>
    <w:basedOn w:val="Standaardalinea-lettertype"/>
    <w:uiPriority w:val="98"/>
    <w:semiHidden/>
    <w:rsid w:val="0020607F"/>
    <w:rPr>
      <w:sz w:val="18"/>
      <w:szCs w:val="18"/>
    </w:rPr>
  </w:style>
  <w:style w:type="paragraph" w:styleId="Opsommingteken1eniveauSURF" w:customStyle="1">
    <w:name w:val="Opsomming teken 1e niveau SURF"/>
    <w:basedOn w:val="Plattetekst"/>
    <w:uiPriority w:val="4"/>
    <w:rsid w:val="00CD0C63"/>
    <w:pPr>
      <w:spacing w:after="80" w:line="240" w:lineRule="exact"/>
      <w:ind w:left="357" w:hanging="357"/>
    </w:pPr>
  </w:style>
  <w:style w:type="paragraph" w:styleId="Opsommingteken2eniveauSURF" w:customStyle="1">
    <w:name w:val="Opsomming teken 2e niveau SURF"/>
    <w:basedOn w:val="ZsysbasisSURF"/>
    <w:uiPriority w:val="4"/>
    <w:rsid w:val="001C206E"/>
    <w:pPr>
      <w:numPr>
        <w:ilvl w:val="1"/>
        <w:numId w:val="25"/>
      </w:numPr>
      <w:spacing w:line="240" w:lineRule="exact"/>
      <w:ind w:left="568" w:hanging="284"/>
    </w:pPr>
  </w:style>
  <w:style w:type="paragraph" w:styleId="Opsommingteken3eniveauSURF" w:customStyle="1">
    <w:name w:val="Opsomming teken 3e niveau SURF"/>
    <w:basedOn w:val="ZsysbasisSURF"/>
    <w:uiPriority w:val="4"/>
    <w:rsid w:val="001C206E"/>
    <w:pPr>
      <w:numPr>
        <w:ilvl w:val="2"/>
        <w:numId w:val="25"/>
      </w:numPr>
      <w:spacing w:line="240" w:lineRule="exact"/>
      <w:ind w:left="852" w:hanging="284"/>
    </w:pPr>
  </w:style>
  <w:style w:type="paragraph" w:styleId="Opsommingkleineletter1eniveauSURF" w:customStyle="1">
    <w:name w:val="Opsomming kleine letter 1e niveau SURF"/>
    <w:basedOn w:val="ZsysbasisSURF"/>
    <w:uiPriority w:val="4"/>
    <w:qFormat/>
    <w:rsid w:val="001C206E"/>
    <w:pPr>
      <w:numPr>
        <w:numId w:val="19"/>
      </w:numPr>
      <w:spacing w:line="240" w:lineRule="exact"/>
    </w:pPr>
  </w:style>
  <w:style w:type="paragraph" w:styleId="Opsommingkleineletter2eniveauSURF" w:customStyle="1">
    <w:name w:val="Opsomming kleine letter 2e niveau SURF"/>
    <w:basedOn w:val="ZsysbasisSURF"/>
    <w:uiPriority w:val="4"/>
    <w:qFormat/>
    <w:rsid w:val="001C206E"/>
    <w:pPr>
      <w:numPr>
        <w:ilvl w:val="1"/>
        <w:numId w:val="19"/>
      </w:numPr>
      <w:spacing w:line="240" w:lineRule="exact"/>
    </w:pPr>
  </w:style>
  <w:style w:type="paragraph" w:styleId="Opsommingkleineletter3eniveauSURF" w:customStyle="1">
    <w:name w:val="Opsomming kleine letter 3e niveau SURF"/>
    <w:basedOn w:val="ZsysbasisSURF"/>
    <w:uiPriority w:val="4"/>
    <w:qFormat/>
    <w:rsid w:val="001C206E"/>
    <w:pPr>
      <w:numPr>
        <w:ilvl w:val="2"/>
        <w:numId w:val="19"/>
      </w:numPr>
      <w:spacing w:line="240" w:lineRule="exact"/>
      <w:ind w:left="851"/>
    </w:pPr>
  </w:style>
  <w:style w:type="numbering" w:styleId="OpsommingkleineletterSURF" w:customStyle="1">
    <w:name w:val="Opsomming kleine letter SURF"/>
    <w:uiPriority w:val="4"/>
    <w:semiHidden/>
    <w:rsid w:val="00B01DA1"/>
    <w:pPr>
      <w:numPr>
        <w:numId w:val="5"/>
      </w:numPr>
    </w:pPr>
  </w:style>
  <w:style w:type="paragraph" w:styleId="Opsommingnummer1eniveauSURF" w:customStyle="1">
    <w:name w:val="Opsomming nummer 1e niveau SURF"/>
    <w:basedOn w:val="ZsysbasisSURF"/>
    <w:uiPriority w:val="4"/>
    <w:qFormat/>
    <w:rsid w:val="001C206E"/>
    <w:pPr>
      <w:numPr>
        <w:numId w:val="20"/>
      </w:numPr>
      <w:spacing w:line="240" w:lineRule="exact"/>
    </w:pPr>
  </w:style>
  <w:style w:type="paragraph" w:styleId="Opsommingnummer2eniveauSURF" w:customStyle="1">
    <w:name w:val="Opsomming nummer 2e niveau SURF"/>
    <w:basedOn w:val="ZsysbasisSURF"/>
    <w:uiPriority w:val="4"/>
    <w:qFormat/>
    <w:rsid w:val="001C206E"/>
    <w:pPr>
      <w:numPr>
        <w:ilvl w:val="1"/>
        <w:numId w:val="20"/>
      </w:numPr>
      <w:spacing w:line="240" w:lineRule="exact"/>
    </w:pPr>
  </w:style>
  <w:style w:type="paragraph" w:styleId="Opsommingnummer3eniveauSURF" w:customStyle="1">
    <w:name w:val="Opsomming nummer 3e niveau SURF"/>
    <w:basedOn w:val="ZsysbasisSURF"/>
    <w:uiPriority w:val="4"/>
    <w:qFormat/>
    <w:rsid w:val="001C206E"/>
    <w:pPr>
      <w:numPr>
        <w:ilvl w:val="2"/>
        <w:numId w:val="20"/>
      </w:numPr>
      <w:spacing w:line="240" w:lineRule="exact"/>
      <w:ind w:left="851"/>
    </w:pPr>
  </w:style>
  <w:style w:type="numbering" w:styleId="OpsommingnummerSURF" w:customStyle="1">
    <w:name w:val="Opsomming nummer SURF"/>
    <w:uiPriority w:val="4"/>
    <w:semiHidden/>
    <w:rsid w:val="00B01DA1"/>
    <w:pPr>
      <w:numPr>
        <w:numId w:val="1"/>
      </w:numPr>
    </w:pPr>
  </w:style>
  <w:style w:type="character" w:styleId="Titelvanboek">
    <w:name w:val="Book Title"/>
    <w:basedOn w:val="Standaardalinea-lettertype"/>
    <w:uiPriority w:val="98"/>
    <w:semiHidden/>
    <w:rsid w:val="00E07762"/>
    <w:rPr>
      <w:b/>
      <w:bCs/>
      <w:smallCaps/>
      <w:spacing w:val="5"/>
    </w:rPr>
  </w:style>
  <w:style w:type="character" w:styleId="Tekstvantijdelijkeaanduiding">
    <w:name w:val="Placeholder Text"/>
    <w:basedOn w:val="zsysVeldMarkering"/>
    <w:uiPriority w:val="98"/>
    <w:semiHidden/>
    <w:rsid w:val="004C51F8"/>
    <w:rPr>
      <w:color w:val="000000"/>
      <w:bdr w:val="none" w:color="auto" w:sz="0" w:space="0"/>
      <w:shd w:val="clear" w:color="auto" w:fill="FFFF00"/>
    </w:rPr>
  </w:style>
  <w:style w:type="character" w:styleId="Subtieleverwijzing">
    <w:name w:val="Subtle Reference"/>
    <w:basedOn w:val="Standaardalinea-lettertype"/>
    <w:uiPriority w:val="98"/>
    <w:semiHidden/>
    <w:rsid w:val="008736AE"/>
    <w:rPr>
      <w:smallCaps/>
      <w:color w:val="auto"/>
      <w:u w:val="single"/>
    </w:rPr>
  </w:style>
  <w:style w:type="character" w:styleId="Subtielebenadrukking">
    <w:name w:val="Subtle Emphasis"/>
    <w:basedOn w:val="Standaardalinea-lettertype"/>
    <w:uiPriority w:val="98"/>
    <w:semiHidden/>
    <w:rsid w:val="00FC3FA5"/>
    <w:rPr>
      <w:i/>
      <w:iCs/>
      <w:color w:val="auto"/>
    </w:rPr>
  </w:style>
  <w:style w:type="table" w:styleId="Lichtearcering-accent4">
    <w:name w:val="Light Shading Accent 4"/>
    <w:basedOn w:val="Standaardtabel"/>
    <w:uiPriority w:val="60"/>
    <w:semiHidden/>
    <w:rsid w:val="00E0776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color="009F4D" w:themeColor="accent4" w:sz="8" w:space="0"/>
        <w:bottom w:val="single" w:color="009F4D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9F4D" w:themeColor="accent4" w:sz="8" w:space="0"/>
          <w:left w:val="nil"/>
          <w:bottom w:val="single" w:color="009F4D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9F4D" w:themeColor="accent4" w:sz="8" w:space="0"/>
          <w:left w:val="nil"/>
          <w:bottom w:val="single" w:color="009F4D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</w:style>
  <w:style w:type="table" w:styleId="Lichtearcering-accent3">
    <w:name w:val="Light Shading Accent 3"/>
    <w:basedOn w:val="Standaardtabel"/>
    <w:uiPriority w:val="60"/>
    <w:semiHidden/>
    <w:rsid w:val="00E0776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color="0077C8" w:themeColor="accent3" w:sz="8" w:space="0"/>
        <w:bottom w:val="single" w:color="0077C8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77C8" w:themeColor="accent3" w:sz="8" w:space="0"/>
          <w:left w:val="nil"/>
          <w:bottom w:val="single" w:color="0077C8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77C8" w:themeColor="accent3" w:sz="8" w:space="0"/>
          <w:left w:val="nil"/>
          <w:bottom w:val="single" w:color="0077C8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</w:style>
  <w:style w:type="table" w:styleId="Lichtearcering-accent2">
    <w:name w:val="Light Shading Accent 2"/>
    <w:basedOn w:val="Standaardtabel"/>
    <w:uiPriority w:val="60"/>
    <w:semiHidden/>
    <w:rsid w:val="00E0776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color="E03C31" w:themeColor="accent2" w:sz="8" w:space="0"/>
        <w:bottom w:val="single" w:color="E03C31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E03C31" w:themeColor="accent2" w:sz="8" w:space="0"/>
          <w:left w:val="nil"/>
          <w:bottom w:val="single" w:color="E03C31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E03C31" w:themeColor="accent2" w:sz="8" w:space="0"/>
          <w:left w:val="nil"/>
          <w:bottom w:val="single" w:color="E03C31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</w:style>
  <w:style w:type="table" w:styleId="Lichtraster-accent6">
    <w:name w:val="Light Grid Accent 6"/>
    <w:basedOn w:val="Standaardtabe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A9C23F" w:themeColor="accent6" w:sz="8" w:space="0"/>
        <w:left w:val="single" w:color="A9C23F" w:themeColor="accent6" w:sz="8" w:space="0"/>
        <w:bottom w:val="single" w:color="A9C23F" w:themeColor="accent6" w:sz="8" w:space="0"/>
        <w:right w:val="single" w:color="A9C23F" w:themeColor="accent6" w:sz="8" w:space="0"/>
        <w:insideH w:val="single" w:color="A9C23F" w:themeColor="accent6" w:sz="8" w:space="0"/>
        <w:insideV w:val="single" w:color="A9C23F" w:themeColor="accent6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A9C23F" w:themeColor="accent6" w:sz="8" w:space="0"/>
          <w:left w:val="single" w:color="A9C23F" w:themeColor="accent6" w:sz="8" w:space="0"/>
          <w:bottom w:val="single" w:color="A9C23F" w:themeColor="accent6" w:sz="18" w:space="0"/>
          <w:right w:val="single" w:color="A9C23F" w:themeColor="accent6" w:sz="8" w:space="0"/>
          <w:insideH w:val="nil"/>
          <w:insideV w:val="single" w:color="A9C23F" w:themeColor="accent6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A9C23F" w:themeColor="accent6" w:sz="6" w:space="0"/>
          <w:left w:val="single" w:color="A9C23F" w:themeColor="accent6" w:sz="8" w:space="0"/>
          <w:bottom w:val="single" w:color="A9C23F" w:themeColor="accent6" w:sz="8" w:space="0"/>
          <w:right w:val="single" w:color="A9C23F" w:themeColor="accent6" w:sz="8" w:space="0"/>
          <w:insideH w:val="nil"/>
          <w:insideV w:val="single" w:color="A9C23F" w:themeColor="accent6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A9C23F" w:themeColor="accent6" w:sz="8" w:space="0"/>
          <w:left w:val="single" w:color="A9C23F" w:themeColor="accent6" w:sz="8" w:space="0"/>
          <w:bottom w:val="single" w:color="A9C23F" w:themeColor="accent6" w:sz="8" w:space="0"/>
          <w:right w:val="single" w:color="A9C23F" w:themeColor="accent6" w:sz="8" w:space="0"/>
        </w:tcBorders>
      </w:tcPr>
    </w:tblStylePr>
    <w:tblStylePr w:type="band1Vert">
      <w:tblPr/>
      <w:tcPr>
        <w:tcBorders>
          <w:top w:val="single" w:color="A9C23F" w:themeColor="accent6" w:sz="8" w:space="0"/>
          <w:left w:val="single" w:color="A9C23F" w:themeColor="accent6" w:sz="8" w:space="0"/>
          <w:bottom w:val="single" w:color="A9C23F" w:themeColor="accent6" w:sz="8" w:space="0"/>
          <w:right w:val="single" w:color="A9C23F" w:themeColor="accent6" w:sz="8" w:space="0"/>
        </w:tcBorders>
        <w:shd w:val="clear" w:color="auto" w:fill="E9F0CF" w:themeFill="accent6" w:themeFillTint="3F"/>
      </w:tcPr>
    </w:tblStylePr>
    <w:tblStylePr w:type="band1Horz">
      <w:tblPr/>
      <w:tcPr>
        <w:tcBorders>
          <w:top w:val="single" w:color="A9C23F" w:themeColor="accent6" w:sz="8" w:space="0"/>
          <w:left w:val="single" w:color="A9C23F" w:themeColor="accent6" w:sz="8" w:space="0"/>
          <w:bottom w:val="single" w:color="A9C23F" w:themeColor="accent6" w:sz="8" w:space="0"/>
          <w:right w:val="single" w:color="A9C23F" w:themeColor="accent6" w:sz="8" w:space="0"/>
          <w:insideV w:val="single" w:color="A9C23F" w:themeColor="accent6" w:sz="8" w:space="0"/>
        </w:tcBorders>
        <w:shd w:val="clear" w:color="auto" w:fill="E9F0CF" w:themeFill="accent6" w:themeFillTint="3F"/>
      </w:tcPr>
    </w:tblStylePr>
    <w:tblStylePr w:type="band2Horz">
      <w:tblPr/>
      <w:tcPr>
        <w:tcBorders>
          <w:top w:val="single" w:color="A9C23F" w:themeColor="accent6" w:sz="8" w:space="0"/>
          <w:left w:val="single" w:color="A9C23F" w:themeColor="accent6" w:sz="8" w:space="0"/>
          <w:bottom w:val="single" w:color="A9C23F" w:themeColor="accent6" w:sz="8" w:space="0"/>
          <w:right w:val="single" w:color="A9C23F" w:themeColor="accent6" w:sz="8" w:space="0"/>
          <w:insideV w:val="single" w:color="A9C23F" w:themeColor="accent6" w:sz="8" w:space="0"/>
        </w:tcBorders>
      </w:tcPr>
    </w:tblStylePr>
  </w:style>
  <w:style w:type="table" w:styleId="Lichtraster-accent5">
    <w:name w:val="Light Grid Accent 5"/>
    <w:basedOn w:val="Standaardtabe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FEDB00" w:themeColor="accent5" w:sz="8" w:space="0"/>
        <w:left w:val="single" w:color="FEDB00" w:themeColor="accent5" w:sz="8" w:space="0"/>
        <w:bottom w:val="single" w:color="FEDB00" w:themeColor="accent5" w:sz="8" w:space="0"/>
        <w:right w:val="single" w:color="FEDB00" w:themeColor="accent5" w:sz="8" w:space="0"/>
        <w:insideH w:val="single" w:color="FEDB00" w:themeColor="accent5" w:sz="8" w:space="0"/>
        <w:insideV w:val="single" w:color="FEDB00" w:themeColor="accent5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EDB00" w:themeColor="accent5" w:sz="8" w:space="0"/>
          <w:left w:val="single" w:color="FEDB00" w:themeColor="accent5" w:sz="8" w:space="0"/>
          <w:bottom w:val="single" w:color="FEDB00" w:themeColor="accent5" w:sz="18" w:space="0"/>
          <w:right w:val="single" w:color="FEDB00" w:themeColor="accent5" w:sz="8" w:space="0"/>
          <w:insideH w:val="nil"/>
          <w:insideV w:val="single" w:color="FEDB00" w:themeColor="accent5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FEDB00" w:themeColor="accent5" w:sz="6" w:space="0"/>
          <w:left w:val="single" w:color="FEDB00" w:themeColor="accent5" w:sz="8" w:space="0"/>
          <w:bottom w:val="single" w:color="FEDB00" w:themeColor="accent5" w:sz="8" w:space="0"/>
          <w:right w:val="single" w:color="FEDB00" w:themeColor="accent5" w:sz="8" w:space="0"/>
          <w:insideH w:val="nil"/>
          <w:insideV w:val="single" w:color="FEDB00" w:themeColor="accent5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EDB00" w:themeColor="accent5" w:sz="8" w:space="0"/>
          <w:left w:val="single" w:color="FEDB00" w:themeColor="accent5" w:sz="8" w:space="0"/>
          <w:bottom w:val="single" w:color="FEDB00" w:themeColor="accent5" w:sz="8" w:space="0"/>
          <w:right w:val="single" w:color="FEDB00" w:themeColor="accent5" w:sz="8" w:space="0"/>
        </w:tcBorders>
      </w:tcPr>
    </w:tblStylePr>
    <w:tblStylePr w:type="band1Vert">
      <w:tblPr/>
      <w:tcPr>
        <w:tcBorders>
          <w:top w:val="single" w:color="FEDB00" w:themeColor="accent5" w:sz="8" w:space="0"/>
          <w:left w:val="single" w:color="FEDB00" w:themeColor="accent5" w:sz="8" w:space="0"/>
          <w:bottom w:val="single" w:color="FEDB00" w:themeColor="accent5" w:sz="8" w:space="0"/>
          <w:right w:val="single" w:color="FEDB00" w:themeColor="accent5" w:sz="8" w:space="0"/>
        </w:tcBorders>
        <w:shd w:val="clear" w:color="auto" w:fill="FFF6BF" w:themeFill="accent5" w:themeFillTint="3F"/>
      </w:tcPr>
    </w:tblStylePr>
    <w:tblStylePr w:type="band1Horz">
      <w:tblPr/>
      <w:tcPr>
        <w:tcBorders>
          <w:top w:val="single" w:color="FEDB00" w:themeColor="accent5" w:sz="8" w:space="0"/>
          <w:left w:val="single" w:color="FEDB00" w:themeColor="accent5" w:sz="8" w:space="0"/>
          <w:bottom w:val="single" w:color="FEDB00" w:themeColor="accent5" w:sz="8" w:space="0"/>
          <w:right w:val="single" w:color="FEDB00" w:themeColor="accent5" w:sz="8" w:space="0"/>
          <w:insideV w:val="single" w:color="FEDB00" w:themeColor="accent5" w:sz="8" w:space="0"/>
        </w:tcBorders>
        <w:shd w:val="clear" w:color="auto" w:fill="FFF6BF" w:themeFill="accent5" w:themeFillTint="3F"/>
      </w:tcPr>
    </w:tblStylePr>
    <w:tblStylePr w:type="band2Horz">
      <w:tblPr/>
      <w:tcPr>
        <w:tcBorders>
          <w:top w:val="single" w:color="FEDB00" w:themeColor="accent5" w:sz="8" w:space="0"/>
          <w:left w:val="single" w:color="FEDB00" w:themeColor="accent5" w:sz="8" w:space="0"/>
          <w:bottom w:val="single" w:color="FEDB00" w:themeColor="accent5" w:sz="8" w:space="0"/>
          <w:right w:val="single" w:color="FEDB00" w:themeColor="accent5" w:sz="8" w:space="0"/>
          <w:insideV w:val="single" w:color="FEDB00" w:themeColor="accent5" w:sz="8" w:space="0"/>
        </w:tcBorders>
      </w:tcPr>
    </w:tblStylePr>
  </w:style>
  <w:style w:type="table" w:styleId="Lichtraster-accent4">
    <w:name w:val="Light Grid Accent 4"/>
    <w:basedOn w:val="Standaardtabe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009F4D" w:themeColor="accent4" w:sz="8" w:space="0"/>
        <w:left w:val="single" w:color="009F4D" w:themeColor="accent4" w:sz="8" w:space="0"/>
        <w:bottom w:val="single" w:color="009F4D" w:themeColor="accent4" w:sz="8" w:space="0"/>
        <w:right w:val="single" w:color="009F4D" w:themeColor="accent4" w:sz="8" w:space="0"/>
        <w:insideH w:val="single" w:color="009F4D" w:themeColor="accent4" w:sz="8" w:space="0"/>
        <w:insideV w:val="single" w:color="009F4D" w:themeColor="accent4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9F4D" w:themeColor="accent4" w:sz="8" w:space="0"/>
          <w:left w:val="single" w:color="009F4D" w:themeColor="accent4" w:sz="8" w:space="0"/>
          <w:bottom w:val="single" w:color="009F4D" w:themeColor="accent4" w:sz="18" w:space="0"/>
          <w:right w:val="single" w:color="009F4D" w:themeColor="accent4" w:sz="8" w:space="0"/>
          <w:insideH w:val="nil"/>
          <w:insideV w:val="single" w:color="009F4D" w:themeColor="accent4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9F4D" w:themeColor="accent4" w:sz="6" w:space="0"/>
          <w:left w:val="single" w:color="009F4D" w:themeColor="accent4" w:sz="8" w:space="0"/>
          <w:bottom w:val="single" w:color="009F4D" w:themeColor="accent4" w:sz="8" w:space="0"/>
          <w:right w:val="single" w:color="009F4D" w:themeColor="accent4" w:sz="8" w:space="0"/>
          <w:insideH w:val="nil"/>
          <w:insideV w:val="single" w:color="009F4D" w:themeColor="accent4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9F4D" w:themeColor="accent4" w:sz="8" w:space="0"/>
          <w:left w:val="single" w:color="009F4D" w:themeColor="accent4" w:sz="8" w:space="0"/>
          <w:bottom w:val="single" w:color="009F4D" w:themeColor="accent4" w:sz="8" w:space="0"/>
          <w:right w:val="single" w:color="009F4D" w:themeColor="accent4" w:sz="8" w:space="0"/>
        </w:tcBorders>
      </w:tcPr>
    </w:tblStylePr>
    <w:tblStylePr w:type="band1Vert">
      <w:tblPr/>
      <w:tcPr>
        <w:tcBorders>
          <w:top w:val="single" w:color="009F4D" w:themeColor="accent4" w:sz="8" w:space="0"/>
          <w:left w:val="single" w:color="009F4D" w:themeColor="accent4" w:sz="8" w:space="0"/>
          <w:bottom w:val="single" w:color="009F4D" w:themeColor="accent4" w:sz="8" w:space="0"/>
          <w:right w:val="single" w:color="009F4D" w:themeColor="accent4" w:sz="8" w:space="0"/>
        </w:tcBorders>
        <w:shd w:val="clear" w:color="auto" w:fill="A8FFD1" w:themeFill="accent4" w:themeFillTint="3F"/>
      </w:tcPr>
    </w:tblStylePr>
    <w:tblStylePr w:type="band1Horz">
      <w:tblPr/>
      <w:tcPr>
        <w:tcBorders>
          <w:top w:val="single" w:color="009F4D" w:themeColor="accent4" w:sz="8" w:space="0"/>
          <w:left w:val="single" w:color="009F4D" w:themeColor="accent4" w:sz="8" w:space="0"/>
          <w:bottom w:val="single" w:color="009F4D" w:themeColor="accent4" w:sz="8" w:space="0"/>
          <w:right w:val="single" w:color="009F4D" w:themeColor="accent4" w:sz="8" w:space="0"/>
          <w:insideV w:val="single" w:color="009F4D" w:themeColor="accent4" w:sz="8" w:space="0"/>
        </w:tcBorders>
        <w:shd w:val="clear" w:color="auto" w:fill="A8FFD1" w:themeFill="accent4" w:themeFillTint="3F"/>
      </w:tcPr>
    </w:tblStylePr>
    <w:tblStylePr w:type="band2Horz">
      <w:tblPr/>
      <w:tcPr>
        <w:tcBorders>
          <w:top w:val="single" w:color="009F4D" w:themeColor="accent4" w:sz="8" w:space="0"/>
          <w:left w:val="single" w:color="009F4D" w:themeColor="accent4" w:sz="8" w:space="0"/>
          <w:bottom w:val="single" w:color="009F4D" w:themeColor="accent4" w:sz="8" w:space="0"/>
          <w:right w:val="single" w:color="009F4D" w:themeColor="accent4" w:sz="8" w:space="0"/>
          <w:insideV w:val="single" w:color="009F4D" w:themeColor="accent4" w:sz="8" w:space="0"/>
        </w:tcBorders>
      </w:tcPr>
    </w:tblStylePr>
  </w:style>
  <w:style w:type="table" w:styleId="Lichtraster-accent3">
    <w:name w:val="Light Grid Accent 3"/>
    <w:basedOn w:val="Standaardtabe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0077C8" w:themeColor="accent3" w:sz="8" w:space="0"/>
        <w:left w:val="single" w:color="0077C8" w:themeColor="accent3" w:sz="8" w:space="0"/>
        <w:bottom w:val="single" w:color="0077C8" w:themeColor="accent3" w:sz="8" w:space="0"/>
        <w:right w:val="single" w:color="0077C8" w:themeColor="accent3" w:sz="8" w:space="0"/>
        <w:insideH w:val="single" w:color="0077C8" w:themeColor="accent3" w:sz="8" w:space="0"/>
        <w:insideV w:val="single" w:color="0077C8" w:themeColor="accent3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77C8" w:themeColor="accent3" w:sz="8" w:space="0"/>
          <w:left w:val="single" w:color="0077C8" w:themeColor="accent3" w:sz="8" w:space="0"/>
          <w:bottom w:val="single" w:color="0077C8" w:themeColor="accent3" w:sz="18" w:space="0"/>
          <w:right w:val="single" w:color="0077C8" w:themeColor="accent3" w:sz="8" w:space="0"/>
          <w:insideH w:val="nil"/>
          <w:insideV w:val="single" w:color="0077C8" w:themeColor="accent3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77C8" w:themeColor="accent3" w:sz="6" w:space="0"/>
          <w:left w:val="single" w:color="0077C8" w:themeColor="accent3" w:sz="8" w:space="0"/>
          <w:bottom w:val="single" w:color="0077C8" w:themeColor="accent3" w:sz="8" w:space="0"/>
          <w:right w:val="single" w:color="0077C8" w:themeColor="accent3" w:sz="8" w:space="0"/>
          <w:insideH w:val="nil"/>
          <w:insideV w:val="single" w:color="0077C8" w:themeColor="accent3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77C8" w:themeColor="accent3" w:sz="8" w:space="0"/>
          <w:left w:val="single" w:color="0077C8" w:themeColor="accent3" w:sz="8" w:space="0"/>
          <w:bottom w:val="single" w:color="0077C8" w:themeColor="accent3" w:sz="8" w:space="0"/>
          <w:right w:val="single" w:color="0077C8" w:themeColor="accent3" w:sz="8" w:space="0"/>
        </w:tcBorders>
      </w:tcPr>
    </w:tblStylePr>
    <w:tblStylePr w:type="band1Vert">
      <w:tblPr/>
      <w:tcPr>
        <w:tcBorders>
          <w:top w:val="single" w:color="0077C8" w:themeColor="accent3" w:sz="8" w:space="0"/>
          <w:left w:val="single" w:color="0077C8" w:themeColor="accent3" w:sz="8" w:space="0"/>
          <w:bottom w:val="single" w:color="0077C8" w:themeColor="accent3" w:sz="8" w:space="0"/>
          <w:right w:val="single" w:color="0077C8" w:themeColor="accent3" w:sz="8" w:space="0"/>
        </w:tcBorders>
        <w:shd w:val="clear" w:color="auto" w:fill="B2DFFF" w:themeFill="accent3" w:themeFillTint="3F"/>
      </w:tcPr>
    </w:tblStylePr>
    <w:tblStylePr w:type="band1Horz">
      <w:tblPr/>
      <w:tcPr>
        <w:tcBorders>
          <w:top w:val="single" w:color="0077C8" w:themeColor="accent3" w:sz="8" w:space="0"/>
          <w:left w:val="single" w:color="0077C8" w:themeColor="accent3" w:sz="8" w:space="0"/>
          <w:bottom w:val="single" w:color="0077C8" w:themeColor="accent3" w:sz="8" w:space="0"/>
          <w:right w:val="single" w:color="0077C8" w:themeColor="accent3" w:sz="8" w:space="0"/>
          <w:insideV w:val="single" w:color="0077C8" w:themeColor="accent3" w:sz="8" w:space="0"/>
        </w:tcBorders>
        <w:shd w:val="clear" w:color="auto" w:fill="B2DFFF" w:themeFill="accent3" w:themeFillTint="3F"/>
      </w:tcPr>
    </w:tblStylePr>
    <w:tblStylePr w:type="band2Horz">
      <w:tblPr/>
      <w:tcPr>
        <w:tcBorders>
          <w:top w:val="single" w:color="0077C8" w:themeColor="accent3" w:sz="8" w:space="0"/>
          <w:left w:val="single" w:color="0077C8" w:themeColor="accent3" w:sz="8" w:space="0"/>
          <w:bottom w:val="single" w:color="0077C8" w:themeColor="accent3" w:sz="8" w:space="0"/>
          <w:right w:val="single" w:color="0077C8" w:themeColor="accent3" w:sz="8" w:space="0"/>
          <w:insideV w:val="single" w:color="0077C8" w:themeColor="accent3" w:sz="8" w:space="0"/>
        </w:tcBorders>
      </w:tcPr>
    </w:tblStylePr>
  </w:style>
  <w:style w:type="table" w:styleId="Lichtraster-accent2">
    <w:name w:val="Light Grid Accent 2"/>
    <w:basedOn w:val="Standaardtabel"/>
    <w:uiPriority w:val="62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E03C31" w:themeColor="accent2" w:sz="8" w:space="0"/>
        <w:left w:val="single" w:color="E03C31" w:themeColor="accent2" w:sz="8" w:space="0"/>
        <w:bottom w:val="single" w:color="E03C31" w:themeColor="accent2" w:sz="8" w:space="0"/>
        <w:right w:val="single" w:color="E03C31" w:themeColor="accent2" w:sz="8" w:space="0"/>
        <w:insideH w:val="single" w:color="E03C31" w:themeColor="accent2" w:sz="8" w:space="0"/>
        <w:insideV w:val="single" w:color="E03C31" w:themeColor="accent2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E03C31" w:themeColor="accent2" w:sz="8" w:space="0"/>
          <w:left w:val="single" w:color="E03C31" w:themeColor="accent2" w:sz="8" w:space="0"/>
          <w:bottom w:val="single" w:color="E03C31" w:themeColor="accent2" w:sz="18" w:space="0"/>
          <w:right w:val="single" w:color="E03C31" w:themeColor="accent2" w:sz="8" w:space="0"/>
          <w:insideH w:val="nil"/>
          <w:insideV w:val="single" w:color="E03C31" w:themeColor="accent2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E03C31" w:themeColor="accent2" w:sz="6" w:space="0"/>
          <w:left w:val="single" w:color="E03C31" w:themeColor="accent2" w:sz="8" w:space="0"/>
          <w:bottom w:val="single" w:color="E03C31" w:themeColor="accent2" w:sz="8" w:space="0"/>
          <w:right w:val="single" w:color="E03C31" w:themeColor="accent2" w:sz="8" w:space="0"/>
          <w:insideH w:val="nil"/>
          <w:insideV w:val="single" w:color="E03C31" w:themeColor="accent2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E03C31" w:themeColor="accent2" w:sz="8" w:space="0"/>
          <w:left w:val="single" w:color="E03C31" w:themeColor="accent2" w:sz="8" w:space="0"/>
          <w:bottom w:val="single" w:color="E03C31" w:themeColor="accent2" w:sz="8" w:space="0"/>
          <w:right w:val="single" w:color="E03C31" w:themeColor="accent2" w:sz="8" w:space="0"/>
        </w:tcBorders>
      </w:tcPr>
    </w:tblStylePr>
    <w:tblStylePr w:type="band1Vert">
      <w:tblPr/>
      <w:tcPr>
        <w:tcBorders>
          <w:top w:val="single" w:color="E03C31" w:themeColor="accent2" w:sz="8" w:space="0"/>
          <w:left w:val="single" w:color="E03C31" w:themeColor="accent2" w:sz="8" w:space="0"/>
          <w:bottom w:val="single" w:color="E03C31" w:themeColor="accent2" w:sz="8" w:space="0"/>
          <w:right w:val="single" w:color="E03C31" w:themeColor="accent2" w:sz="8" w:space="0"/>
        </w:tcBorders>
        <w:shd w:val="clear" w:color="auto" w:fill="F7CECC" w:themeFill="accent2" w:themeFillTint="3F"/>
      </w:tcPr>
    </w:tblStylePr>
    <w:tblStylePr w:type="band1Horz">
      <w:tblPr/>
      <w:tcPr>
        <w:tcBorders>
          <w:top w:val="single" w:color="E03C31" w:themeColor="accent2" w:sz="8" w:space="0"/>
          <w:left w:val="single" w:color="E03C31" w:themeColor="accent2" w:sz="8" w:space="0"/>
          <w:bottom w:val="single" w:color="E03C31" w:themeColor="accent2" w:sz="8" w:space="0"/>
          <w:right w:val="single" w:color="E03C31" w:themeColor="accent2" w:sz="8" w:space="0"/>
          <w:insideV w:val="single" w:color="E03C31" w:themeColor="accent2" w:sz="8" w:space="0"/>
        </w:tcBorders>
        <w:shd w:val="clear" w:color="auto" w:fill="F7CECC" w:themeFill="accent2" w:themeFillTint="3F"/>
      </w:tcPr>
    </w:tblStylePr>
    <w:tblStylePr w:type="band2Horz">
      <w:tblPr/>
      <w:tcPr>
        <w:tcBorders>
          <w:top w:val="single" w:color="E03C31" w:themeColor="accent2" w:sz="8" w:space="0"/>
          <w:left w:val="single" w:color="E03C31" w:themeColor="accent2" w:sz="8" w:space="0"/>
          <w:bottom w:val="single" w:color="E03C31" w:themeColor="accent2" w:sz="8" w:space="0"/>
          <w:right w:val="single" w:color="E03C31" w:themeColor="accent2" w:sz="8" w:space="0"/>
          <w:insideV w:val="single" w:color="E03C31" w:themeColor="accent2" w:sz="8" w:space="0"/>
        </w:tcBorders>
      </w:tcPr>
    </w:tblStylePr>
  </w:style>
  <w:style w:type="table" w:styleId="Kleurrijkelijst-accent6">
    <w:name w:val="Colorful List Accent 6"/>
    <w:basedOn w:val="Standaardtabe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6F9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CBAE00" w:themeFill="accent5" w:themeFillShade="CC"/>
      </w:tcPr>
    </w:tblStylePr>
    <w:tblStylePr w:type="lastRow">
      <w:rPr>
        <w:b/>
        <w:bCs/>
        <w:color w:val="CBAE00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Kleurrijkelijst-accent5">
    <w:name w:val="Colorful List Accent 5"/>
    <w:basedOn w:val="Standaardtabe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FBE5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879B31" w:themeFill="accent6" w:themeFillShade="CC"/>
      </w:tcPr>
    </w:tblStylePr>
    <w:tblStylePr w:type="lastRow">
      <w:rPr>
        <w:b/>
        <w:bCs/>
        <w:color w:val="879B31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Kleurrijkelijst-accent4">
    <w:name w:val="Colorful List Accent 4"/>
    <w:basedOn w:val="Standaardtabe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CFFED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005EA0" w:themeFill="accent3" w:themeFillShade="CC"/>
      </w:tcPr>
    </w:tblStylePr>
    <w:tblStylePr w:type="lastRow">
      <w:rPr>
        <w:b/>
        <w:bCs/>
        <w:color w:val="005EA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Kleurrijkelijst-accent3">
    <w:name w:val="Colorful List Accent 3"/>
    <w:basedOn w:val="Standaardtabe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0F2FF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007F3D" w:themeFill="accent4" w:themeFillShade="CC"/>
      </w:tcPr>
    </w:tblStylePr>
    <w:tblStylePr w:type="lastRow">
      <w:rPr>
        <w:b/>
        <w:bCs/>
        <w:color w:val="007F3D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Kleurrijkelijst-accent2">
    <w:name w:val="Colorful List Accent 2"/>
    <w:basedOn w:val="Standaardtabe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CEB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BD261C" w:themeFill="accent2" w:themeFillShade="CC"/>
      </w:tcPr>
    </w:tblStylePr>
    <w:tblStylePr w:type="lastRow">
      <w:rPr>
        <w:b/>
        <w:bCs/>
        <w:color w:val="BD261C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Kleurrijkelijst-accent1">
    <w:name w:val="Colorful List Accent 1"/>
    <w:basedOn w:val="Standaardtabel"/>
    <w:uiPriority w:val="72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F1E3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BD261C" w:themeFill="accent2" w:themeFillShade="CC"/>
      </w:tcPr>
    </w:tblStylePr>
    <w:tblStylePr w:type="lastRow">
      <w:rPr>
        <w:b/>
        <w:bCs/>
        <w:color w:val="BD261C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Kleurrijkearcering-accent6">
    <w:name w:val="Colorful Shading Accent 6"/>
    <w:basedOn w:val="Standaardtabe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FEDB00" w:themeColor="accent5" w:sz="24" w:space="0"/>
        <w:left w:val="single" w:color="A9C23F" w:themeColor="accent6" w:sz="4" w:space="0"/>
        <w:bottom w:val="single" w:color="A9C23F" w:themeColor="accent6" w:sz="4" w:space="0"/>
        <w:right w:val="single" w:color="A9C23F" w:themeColor="accent6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6F9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EDB00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657425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657425" w:themeColor="accent6" w:themeShade="99" w:sz="4" w:space="0"/>
          <w:insideV w:val="nil"/>
        </w:tcBorders>
        <w:shd w:val="clear" w:color="auto" w:fill="657425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57425" w:themeFill="accent6" w:themeFillShade="99"/>
      </w:tcPr>
    </w:tblStylePr>
    <w:tblStylePr w:type="band1Vert">
      <w:tblPr/>
      <w:tcPr>
        <w:shd w:val="clear" w:color="auto" w:fill="DCE6B2" w:themeFill="accent6" w:themeFillTint="66"/>
      </w:tcPr>
    </w:tblStylePr>
    <w:tblStylePr w:type="band1Horz">
      <w:tblPr/>
      <w:tcPr>
        <w:shd w:val="clear" w:color="auto" w:fill="D4E09F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leurrijkearcering-accent5">
    <w:name w:val="Colorful Shading Accent 5"/>
    <w:basedOn w:val="Standaardtabe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A9C23F" w:themeColor="accent6" w:sz="24" w:space="0"/>
        <w:left w:val="single" w:color="FEDB00" w:themeColor="accent5" w:sz="4" w:space="0"/>
        <w:bottom w:val="single" w:color="FEDB00" w:themeColor="accent5" w:sz="4" w:space="0"/>
        <w:right w:val="single" w:color="FEDB00" w:themeColor="accent5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FFBE5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A9C23F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988200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988200" w:themeColor="accent5" w:themeShade="99" w:sz="4" w:space="0"/>
          <w:insideV w:val="nil"/>
        </w:tcBorders>
        <w:shd w:val="clear" w:color="auto" w:fill="988200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88200" w:themeFill="accent5" w:themeFillShade="99"/>
      </w:tcPr>
    </w:tblStylePr>
    <w:tblStylePr w:type="band1Vert">
      <w:tblPr/>
      <w:tcPr>
        <w:shd w:val="clear" w:color="auto" w:fill="FFF098" w:themeFill="accent5" w:themeFillTint="66"/>
      </w:tcPr>
    </w:tblStylePr>
    <w:tblStylePr w:type="band1Horz">
      <w:tblPr/>
      <w:tcPr>
        <w:shd w:val="clear" w:color="auto" w:fill="FFEC7F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leurrijkearcering-accent4">
    <w:name w:val="Colorful Shading Accent 4"/>
    <w:basedOn w:val="Standaardtabe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077C8" w:themeColor="accent3" w:sz="24" w:space="0"/>
        <w:left w:val="single" w:color="009F4D" w:themeColor="accent4" w:sz="4" w:space="0"/>
        <w:bottom w:val="single" w:color="009F4D" w:themeColor="accent4" w:sz="4" w:space="0"/>
        <w:right w:val="single" w:color="009F4D" w:themeColor="accent4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CFFED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0077C8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05F2D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05F2D" w:themeColor="accent4" w:themeShade="99" w:sz="4" w:space="0"/>
          <w:insideV w:val="nil"/>
        </w:tcBorders>
        <w:shd w:val="clear" w:color="auto" w:fill="005F2D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F2D" w:themeFill="accent4" w:themeFillShade="99"/>
      </w:tcPr>
    </w:tblStylePr>
    <w:tblStylePr w:type="band1Vert">
      <w:tblPr/>
      <w:tcPr>
        <w:shd w:val="clear" w:color="auto" w:fill="72FFB6" w:themeFill="accent4" w:themeFillTint="66"/>
      </w:tcPr>
    </w:tblStylePr>
    <w:tblStylePr w:type="band1Horz">
      <w:tblPr/>
      <w:tcPr>
        <w:shd w:val="clear" w:color="auto" w:fill="50FFA4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leurrijkearcering-accent3">
    <w:name w:val="Colorful Shading Accent 3"/>
    <w:basedOn w:val="Standaardtabe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09F4D" w:themeColor="accent4" w:sz="24" w:space="0"/>
        <w:left w:val="single" w:color="0077C8" w:themeColor="accent3" w:sz="4" w:space="0"/>
        <w:bottom w:val="single" w:color="0077C8" w:themeColor="accent3" w:sz="4" w:space="0"/>
        <w:right w:val="single" w:color="0077C8" w:themeColor="accent3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0F2FF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009F4D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04778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04778" w:themeColor="accent3" w:themeShade="99" w:sz="4" w:space="0"/>
          <w:insideV w:val="nil"/>
        </w:tcBorders>
        <w:shd w:val="clear" w:color="auto" w:fill="004778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4778" w:themeFill="accent3" w:themeFillShade="99"/>
      </w:tcPr>
    </w:tblStylePr>
    <w:tblStylePr w:type="band1Vert">
      <w:tblPr/>
      <w:tcPr>
        <w:shd w:val="clear" w:color="auto" w:fill="83CCFF" w:themeFill="accent3" w:themeFillTint="66"/>
      </w:tcPr>
    </w:tblStylePr>
    <w:tblStylePr w:type="band1Horz">
      <w:tblPr/>
      <w:tcPr>
        <w:shd w:val="clear" w:color="auto" w:fill="64BFFF" w:themeFill="accent3" w:themeFillTint="7F"/>
      </w:tcPr>
    </w:tblStylePr>
  </w:style>
  <w:style w:type="table" w:styleId="Kleurrijkearcering-accent2">
    <w:name w:val="Colorful Shading Accent 2"/>
    <w:basedOn w:val="Standaardtabe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03C31" w:themeColor="accent2" w:sz="24" w:space="0"/>
        <w:left w:val="single" w:color="E03C31" w:themeColor="accent2" w:sz="4" w:space="0"/>
        <w:bottom w:val="single" w:color="E03C31" w:themeColor="accent2" w:sz="4" w:space="0"/>
        <w:right w:val="single" w:color="E03C31" w:themeColor="accent2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CEB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E03C31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8E1D15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8E1D15" w:themeColor="accent2" w:themeShade="99" w:sz="4" w:space="0"/>
          <w:insideV w:val="nil"/>
        </w:tcBorders>
        <w:shd w:val="clear" w:color="auto" w:fill="8E1D15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E1D15" w:themeFill="accent2" w:themeFillShade="99"/>
      </w:tcPr>
    </w:tblStylePr>
    <w:tblStylePr w:type="band1Vert">
      <w:tblPr/>
      <w:tcPr>
        <w:shd w:val="clear" w:color="auto" w:fill="F2B0AC" w:themeFill="accent2" w:themeFillTint="66"/>
      </w:tcPr>
    </w:tblStylePr>
    <w:tblStylePr w:type="band1Horz">
      <w:tblPr/>
      <w:tcPr>
        <w:shd w:val="clear" w:color="auto" w:fill="EF9D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leurrijkearcering-accent1">
    <w:name w:val="Colorful Shading Accent 1"/>
    <w:basedOn w:val="Standaardtabel"/>
    <w:uiPriority w:val="71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03C31" w:themeColor="accent2" w:sz="24" w:space="0"/>
        <w:left w:val="single" w:color="EA7600" w:themeColor="accent1" w:sz="4" w:space="0"/>
        <w:bottom w:val="single" w:color="EA7600" w:themeColor="accent1" w:sz="4" w:space="0"/>
        <w:right w:val="single" w:color="EA7600" w:themeColor="accen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FF1E3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E03C31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8C4600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8C4600" w:themeColor="accent1" w:themeShade="99" w:sz="4" w:space="0"/>
          <w:insideV w:val="nil"/>
        </w:tcBorders>
        <w:shd w:val="clear" w:color="auto" w:fill="8C4600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C4600" w:themeFill="accent1" w:themeFillShade="99"/>
      </w:tcPr>
    </w:tblStylePr>
    <w:tblStylePr w:type="band1Vert">
      <w:tblPr/>
      <w:tcPr>
        <w:shd w:val="clear" w:color="auto" w:fill="FFC790" w:themeFill="accent1" w:themeFillTint="66"/>
      </w:tcPr>
    </w:tblStylePr>
    <w:tblStylePr w:type="band1Horz">
      <w:tblPr/>
      <w:tcPr>
        <w:shd w:val="clear" w:color="auto" w:fill="FFBA75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leurrijkraster-accent6">
    <w:name w:val="Colorful Grid Accent 6"/>
    <w:basedOn w:val="Standaardtabe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EDF2D8" w:themeFill="accent6" w:themeFillTint="33"/>
    </w:tcPr>
    <w:tblStylePr w:type="firstRow">
      <w:rPr>
        <w:b/>
        <w:bCs/>
      </w:rPr>
      <w:tblPr/>
      <w:tcPr>
        <w:shd w:val="clear" w:color="auto" w:fill="DCE6B2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CE6B2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7E912E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7E912E" w:themeFill="accent6" w:themeFillShade="BF"/>
      </w:tcPr>
    </w:tblStylePr>
    <w:tblStylePr w:type="band1Vert">
      <w:tblPr/>
      <w:tcPr>
        <w:shd w:val="clear" w:color="auto" w:fill="D4E09F" w:themeFill="accent6" w:themeFillTint="7F"/>
      </w:tcPr>
    </w:tblStylePr>
    <w:tblStylePr w:type="band1Horz">
      <w:tblPr/>
      <w:tcPr>
        <w:shd w:val="clear" w:color="auto" w:fill="D4E09F" w:themeFill="accent6" w:themeFillTint="7F"/>
      </w:tcPr>
    </w:tblStylePr>
  </w:style>
  <w:style w:type="table" w:styleId="Kleurrijkraster-accent5">
    <w:name w:val="Colorful Grid Accent 5"/>
    <w:basedOn w:val="Standaardtabe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FFF7CB" w:themeFill="accent5" w:themeFillTint="33"/>
    </w:tcPr>
    <w:tblStylePr w:type="firstRow">
      <w:rPr>
        <w:b/>
        <w:bCs/>
      </w:rPr>
      <w:tblPr/>
      <w:tcPr>
        <w:shd w:val="clear" w:color="auto" w:fill="FFF09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F09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BEA300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BEA300" w:themeFill="accent5" w:themeFillShade="BF"/>
      </w:tcPr>
    </w:tblStylePr>
    <w:tblStylePr w:type="band1Vert">
      <w:tblPr/>
      <w:tcPr>
        <w:shd w:val="clear" w:color="auto" w:fill="FFEC7F" w:themeFill="accent5" w:themeFillTint="7F"/>
      </w:tcPr>
    </w:tblStylePr>
    <w:tblStylePr w:type="band1Horz">
      <w:tblPr/>
      <w:tcPr>
        <w:shd w:val="clear" w:color="auto" w:fill="FFEC7F" w:themeFill="accent5" w:themeFillTint="7F"/>
      </w:tcPr>
    </w:tblStylePr>
  </w:style>
  <w:style w:type="table" w:styleId="Kleurrijkraster-accent4">
    <w:name w:val="Colorful Grid Accent 4"/>
    <w:basedOn w:val="Standaardtabe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B8FFDA" w:themeFill="accent4" w:themeFillTint="33"/>
    </w:tcPr>
    <w:tblStylePr w:type="firstRow">
      <w:rPr>
        <w:b/>
        <w:bCs/>
      </w:rPr>
      <w:tblPr/>
      <w:tcPr>
        <w:shd w:val="clear" w:color="auto" w:fill="72FFB6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72FFB6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007739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007739" w:themeFill="accent4" w:themeFillShade="BF"/>
      </w:tcPr>
    </w:tblStylePr>
    <w:tblStylePr w:type="band1Vert">
      <w:tblPr/>
      <w:tcPr>
        <w:shd w:val="clear" w:color="auto" w:fill="50FFA4" w:themeFill="accent4" w:themeFillTint="7F"/>
      </w:tcPr>
    </w:tblStylePr>
    <w:tblStylePr w:type="band1Horz">
      <w:tblPr/>
      <w:tcPr>
        <w:shd w:val="clear" w:color="auto" w:fill="50FFA4" w:themeFill="accent4" w:themeFillTint="7F"/>
      </w:tcPr>
    </w:tblStylePr>
  </w:style>
  <w:style w:type="table" w:styleId="Kleurrijkraster-accent3">
    <w:name w:val="Colorful Grid Accent 3"/>
    <w:basedOn w:val="Standaardtabe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1E5FF" w:themeFill="accent3" w:themeFillTint="33"/>
    </w:tcPr>
    <w:tblStylePr w:type="firstRow">
      <w:rPr>
        <w:b/>
        <w:bCs/>
      </w:rPr>
      <w:tblPr/>
      <w:tcPr>
        <w:shd w:val="clear" w:color="auto" w:fill="83CCFF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3CCFF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005895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005895" w:themeFill="accent3" w:themeFillShade="BF"/>
      </w:tcPr>
    </w:tblStylePr>
    <w:tblStylePr w:type="band1Vert">
      <w:tblPr/>
      <w:tcPr>
        <w:shd w:val="clear" w:color="auto" w:fill="64BFFF" w:themeFill="accent3" w:themeFillTint="7F"/>
      </w:tcPr>
    </w:tblStylePr>
    <w:tblStylePr w:type="band1Horz">
      <w:tblPr/>
      <w:tcPr>
        <w:shd w:val="clear" w:color="auto" w:fill="64BFFF" w:themeFill="accent3" w:themeFillTint="7F"/>
      </w:tcPr>
    </w:tblStylePr>
  </w:style>
  <w:style w:type="table" w:styleId="Kleurrijkraster-accent2">
    <w:name w:val="Colorful Grid Accent 2"/>
    <w:basedOn w:val="Standaardtabe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F8D7D5" w:themeFill="accent2" w:themeFillTint="33"/>
    </w:tcPr>
    <w:tblStylePr w:type="firstRow">
      <w:rPr>
        <w:b/>
        <w:bCs/>
      </w:rPr>
      <w:tblPr/>
      <w:tcPr>
        <w:shd w:val="clear" w:color="auto" w:fill="F2B0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2B0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B1241A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B1241A" w:themeFill="accent2" w:themeFillShade="BF"/>
      </w:tcPr>
    </w:tblStylePr>
    <w:tblStylePr w:type="band1Vert">
      <w:tblPr/>
      <w:tcPr>
        <w:shd w:val="clear" w:color="auto" w:fill="EF9D98" w:themeFill="accent2" w:themeFillTint="7F"/>
      </w:tcPr>
    </w:tblStylePr>
    <w:tblStylePr w:type="band1Horz">
      <w:tblPr/>
      <w:tcPr>
        <w:shd w:val="clear" w:color="auto" w:fill="EF9D98" w:themeFill="accent2" w:themeFillTint="7F"/>
      </w:tcPr>
    </w:tblStylePr>
  </w:style>
  <w:style w:type="table" w:styleId="Kleurrijkraster-accent1">
    <w:name w:val="Colorful Grid Accent 1"/>
    <w:basedOn w:val="Standaardtabel"/>
    <w:uiPriority w:val="73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FFE3C7" w:themeFill="accent1" w:themeFillTint="33"/>
    </w:tcPr>
    <w:tblStylePr w:type="firstRow">
      <w:rPr>
        <w:b/>
        <w:bCs/>
      </w:rPr>
      <w:tblPr/>
      <w:tcPr>
        <w:shd w:val="clear" w:color="auto" w:fill="FFC790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C790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AF5700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AF5700" w:themeFill="accent1" w:themeFillShade="BF"/>
      </w:tcPr>
    </w:tblStylePr>
    <w:tblStylePr w:type="band1Vert">
      <w:tblPr/>
      <w:tcPr>
        <w:shd w:val="clear" w:color="auto" w:fill="FFBA75" w:themeFill="accent1" w:themeFillTint="7F"/>
      </w:tcPr>
    </w:tblStylePr>
    <w:tblStylePr w:type="band1Horz">
      <w:tblPr/>
      <w:tcPr>
        <w:shd w:val="clear" w:color="auto" w:fill="FFBA75" w:themeFill="accent1" w:themeFillTint="7F"/>
      </w:tcPr>
    </w:tblStylePr>
  </w:style>
  <w:style w:type="table" w:styleId="Gemiddeldelijst2-accent6">
    <w:name w:val="Medium List 2 Accent 6"/>
    <w:basedOn w:val="Standaardtabel"/>
    <w:uiPriority w:val="66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A9C23F" w:themeColor="accent6" w:sz="8" w:space="0"/>
        <w:left w:val="single" w:color="A9C23F" w:themeColor="accent6" w:sz="8" w:space="0"/>
        <w:bottom w:val="single" w:color="A9C23F" w:themeColor="accent6" w:sz="8" w:space="0"/>
        <w:right w:val="single" w:color="A9C23F" w:themeColor="accent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A9C23F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A9C23F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A9C23F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A9C23F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9F0CF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9F0CF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2-accent5">
    <w:name w:val="Medium List 2 Accent 5"/>
    <w:basedOn w:val="Standaardtabel"/>
    <w:uiPriority w:val="66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FEDB00" w:themeColor="accent5" w:sz="8" w:space="0"/>
        <w:left w:val="single" w:color="FEDB00" w:themeColor="accent5" w:sz="8" w:space="0"/>
        <w:bottom w:val="single" w:color="FEDB00" w:themeColor="accent5" w:sz="8" w:space="0"/>
        <w:right w:val="single" w:color="FEDB00" w:themeColor="accent5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FEDB00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FEDB00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FEDB00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FEDB00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F6BF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F6BF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2-accent4">
    <w:name w:val="Medium List 2 Accent 4"/>
    <w:basedOn w:val="Standaardtabel"/>
    <w:uiPriority w:val="66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9F4D" w:themeColor="accent4" w:sz="8" w:space="0"/>
        <w:left w:val="single" w:color="009F4D" w:themeColor="accent4" w:sz="8" w:space="0"/>
        <w:bottom w:val="single" w:color="009F4D" w:themeColor="accent4" w:sz="8" w:space="0"/>
        <w:right w:val="single" w:color="009F4D" w:themeColor="accent4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9F4D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9F4D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9F4D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9F4D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8FFD1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8FFD1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2-accent3">
    <w:name w:val="Medium List 2 Accent 3"/>
    <w:basedOn w:val="Standaardtabel"/>
    <w:uiPriority w:val="66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77C8" w:themeColor="accent3" w:sz="8" w:space="0"/>
        <w:left w:val="single" w:color="0077C8" w:themeColor="accent3" w:sz="8" w:space="0"/>
        <w:bottom w:val="single" w:color="0077C8" w:themeColor="accent3" w:sz="8" w:space="0"/>
        <w:right w:val="single" w:color="0077C8" w:themeColor="accent3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77C8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77C8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77C8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77C8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FFF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FFF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2-accent2">
    <w:name w:val="Medium List 2 Accent 2"/>
    <w:basedOn w:val="Standaardtabel"/>
    <w:uiPriority w:val="66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E03C31" w:themeColor="accent2" w:sz="8" w:space="0"/>
        <w:left w:val="single" w:color="E03C31" w:themeColor="accent2" w:sz="8" w:space="0"/>
        <w:bottom w:val="single" w:color="E03C31" w:themeColor="accent2" w:sz="8" w:space="0"/>
        <w:right w:val="single" w:color="E03C31" w:themeColor="accent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E03C31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E03C31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E03C31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E03C31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CECC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7CECC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2-accent1">
    <w:name w:val="Medium List 2 Accent 1"/>
    <w:basedOn w:val="Standaardtabel"/>
    <w:uiPriority w:val="66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EA7600" w:themeColor="accent1" w:sz="8" w:space="0"/>
        <w:left w:val="single" w:color="EA7600" w:themeColor="accent1" w:sz="8" w:space="0"/>
        <w:bottom w:val="single" w:color="EA7600" w:themeColor="accent1" w:sz="8" w:space="0"/>
        <w:right w:val="single" w:color="EA7600" w:themeColor="accen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EA7600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EA7600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EA7600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EA7600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DCBA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Gemiddeldelijst1-accent6">
    <w:name w:val="Medium List 1 Accent 6"/>
    <w:basedOn w:val="Standaardtabe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A9C23F" w:themeColor="accent6" w:sz="8" w:space="0"/>
        <w:bottom w:val="single" w:color="A9C23F" w:themeColor="accent6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A9C23F" w:themeColor="accent6" w:sz="8" w:space="0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color="A9C23F" w:themeColor="accent6" w:sz="8" w:space="0"/>
          <w:bottom w:val="single" w:color="A9C23F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A9C23F" w:themeColor="accent6" w:sz="8" w:space="0"/>
          <w:bottom w:val="single" w:color="A9C23F" w:themeColor="accent6" w:sz="8" w:space="0"/>
        </w:tcBorders>
      </w:tcPr>
    </w:tblStylePr>
    <w:tblStylePr w:type="band1Vert">
      <w:tblPr/>
      <w:tcPr>
        <w:shd w:val="clear" w:color="auto" w:fill="E9F0CF" w:themeFill="accent6" w:themeFillTint="3F"/>
      </w:tcPr>
    </w:tblStylePr>
    <w:tblStylePr w:type="band1Horz">
      <w:tblPr/>
      <w:tcPr>
        <w:shd w:val="clear" w:color="auto" w:fill="E9F0CF" w:themeFill="accent6" w:themeFillTint="3F"/>
      </w:tcPr>
    </w:tblStylePr>
  </w:style>
  <w:style w:type="table" w:styleId="Gemiddeldelijst1-accent5">
    <w:name w:val="Medium List 1 Accent 5"/>
    <w:basedOn w:val="Standaardtabe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FEDB00" w:themeColor="accent5" w:sz="8" w:space="0"/>
        <w:bottom w:val="single" w:color="FEDB00" w:themeColor="accent5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FEDB00" w:themeColor="accent5" w:sz="8" w:space="0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color="FEDB00" w:themeColor="accent5" w:sz="8" w:space="0"/>
          <w:bottom w:val="single" w:color="FEDB00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EDB00" w:themeColor="accent5" w:sz="8" w:space="0"/>
          <w:bottom w:val="single" w:color="FEDB00" w:themeColor="accent5" w:sz="8" w:space="0"/>
        </w:tcBorders>
      </w:tcPr>
    </w:tblStylePr>
    <w:tblStylePr w:type="band1Vert">
      <w:tblPr/>
      <w:tcPr>
        <w:shd w:val="clear" w:color="auto" w:fill="FFF6BF" w:themeFill="accent5" w:themeFillTint="3F"/>
      </w:tcPr>
    </w:tblStylePr>
    <w:tblStylePr w:type="band1Horz">
      <w:tblPr/>
      <w:tcPr>
        <w:shd w:val="clear" w:color="auto" w:fill="FFF6BF" w:themeFill="accent5" w:themeFillTint="3F"/>
      </w:tcPr>
    </w:tblStylePr>
  </w:style>
  <w:style w:type="table" w:styleId="Gemiddeldelijst1-accent4">
    <w:name w:val="Medium List 1 Accent 4"/>
    <w:basedOn w:val="Standaardtabe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09F4D" w:themeColor="accent4" w:sz="8" w:space="0"/>
        <w:bottom w:val="single" w:color="009F4D" w:themeColor="accent4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9F4D" w:themeColor="accent4" w:sz="8" w:space="0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color="009F4D" w:themeColor="accent4" w:sz="8" w:space="0"/>
          <w:bottom w:val="single" w:color="009F4D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9F4D" w:themeColor="accent4" w:sz="8" w:space="0"/>
          <w:bottom w:val="single" w:color="009F4D" w:themeColor="accent4" w:sz="8" w:space="0"/>
        </w:tcBorders>
      </w:tcPr>
    </w:tblStylePr>
    <w:tblStylePr w:type="band1Vert">
      <w:tblPr/>
      <w:tcPr>
        <w:shd w:val="clear" w:color="auto" w:fill="A8FFD1" w:themeFill="accent4" w:themeFillTint="3F"/>
      </w:tcPr>
    </w:tblStylePr>
    <w:tblStylePr w:type="band1Horz">
      <w:tblPr/>
      <w:tcPr>
        <w:shd w:val="clear" w:color="auto" w:fill="A8FFD1" w:themeFill="accent4" w:themeFillTint="3F"/>
      </w:tcPr>
    </w:tblStylePr>
  </w:style>
  <w:style w:type="table" w:styleId="Gemiddeldelijst1-accent3">
    <w:name w:val="Medium List 1 Accent 3"/>
    <w:basedOn w:val="Standaardtabe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077C8" w:themeColor="accent3" w:sz="8" w:space="0"/>
        <w:bottom w:val="single" w:color="0077C8" w:themeColor="accent3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77C8" w:themeColor="accent3" w:sz="8" w:space="0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color="0077C8" w:themeColor="accent3" w:sz="8" w:space="0"/>
          <w:bottom w:val="single" w:color="0077C8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77C8" w:themeColor="accent3" w:sz="8" w:space="0"/>
          <w:bottom w:val="single" w:color="0077C8" w:themeColor="accent3" w:sz="8" w:space="0"/>
        </w:tcBorders>
      </w:tcPr>
    </w:tblStylePr>
    <w:tblStylePr w:type="band1Vert">
      <w:tblPr/>
      <w:tcPr>
        <w:shd w:val="clear" w:color="auto" w:fill="B2DFFF" w:themeFill="accent3" w:themeFillTint="3F"/>
      </w:tcPr>
    </w:tblStylePr>
    <w:tblStylePr w:type="band1Horz">
      <w:tblPr/>
      <w:tcPr>
        <w:shd w:val="clear" w:color="auto" w:fill="B2DFFF" w:themeFill="accent3" w:themeFillTint="3F"/>
      </w:tcPr>
    </w:tblStylePr>
  </w:style>
  <w:style w:type="table" w:styleId="Gemiddeldelijst1-accent2">
    <w:name w:val="Medium List 1 Accent 2"/>
    <w:basedOn w:val="Standaardtabel"/>
    <w:uiPriority w:val="65"/>
    <w:semiHidden/>
    <w:rsid w:val="00E0776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03C31" w:themeColor="accent2" w:sz="8" w:space="0"/>
        <w:bottom w:val="single" w:color="E03C31" w:themeColor="accent2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E03C31" w:themeColor="accent2" w:sz="8" w:space="0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color="E03C31" w:themeColor="accent2" w:sz="8" w:space="0"/>
          <w:bottom w:val="single" w:color="E03C31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E03C31" w:themeColor="accent2" w:sz="8" w:space="0"/>
          <w:bottom w:val="single" w:color="E03C31" w:themeColor="accent2" w:sz="8" w:space="0"/>
        </w:tcBorders>
      </w:tcPr>
    </w:tblStylePr>
    <w:tblStylePr w:type="band1Vert">
      <w:tblPr/>
      <w:tcPr>
        <w:shd w:val="clear" w:color="auto" w:fill="F7CECC" w:themeFill="accent2" w:themeFillTint="3F"/>
      </w:tcPr>
    </w:tblStylePr>
    <w:tblStylePr w:type="band1Horz">
      <w:tblPr/>
      <w:tcPr>
        <w:shd w:val="clear" w:color="auto" w:fill="F7CECC" w:themeFill="accent2" w:themeFillTint="3F"/>
      </w:tcPr>
    </w:tblStylePr>
  </w:style>
  <w:style w:type="table" w:styleId="Gemiddeldearcering2-accent6">
    <w:name w:val="Medium Shading 2 Accent 6"/>
    <w:basedOn w:val="Standaardtabe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A9C23F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A9C23F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9C23F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Gemiddeldearcering2-accent5">
    <w:name w:val="Medium Shading 2 Accent 5"/>
    <w:basedOn w:val="Standaardtabe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EDB00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EDB00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EDB00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Gemiddeldearcering2-accent4">
    <w:name w:val="Medium Shading 2 Accent 4"/>
    <w:basedOn w:val="Standaardtabe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9F4D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9F4D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9F4D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Gemiddeldearcering2-accent3">
    <w:name w:val="Medium Shading 2 Accent 3"/>
    <w:basedOn w:val="Standaardtabe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77C8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77C8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77C8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Gemiddeldearcering2-accent2">
    <w:name w:val="Medium Shading 2 Accent 2"/>
    <w:basedOn w:val="Standaardtabel"/>
    <w:uiPriority w:val="64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E03C31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E03C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03C31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Gemiddeldearcering1-accent6">
    <w:name w:val="Medium Shading 1 Accent 6"/>
    <w:basedOn w:val="Standaardtabe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BED16F" w:themeColor="accent6" w:themeTint="BF" w:sz="8" w:space="0"/>
        <w:left w:val="single" w:color="BED16F" w:themeColor="accent6" w:themeTint="BF" w:sz="8" w:space="0"/>
        <w:bottom w:val="single" w:color="BED16F" w:themeColor="accent6" w:themeTint="BF" w:sz="8" w:space="0"/>
        <w:right w:val="single" w:color="BED16F" w:themeColor="accent6" w:themeTint="BF" w:sz="8" w:space="0"/>
        <w:insideH w:val="single" w:color="BED16F" w:themeColor="accent6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BED16F" w:themeColor="accent6" w:themeTint="BF" w:sz="8" w:space="0"/>
          <w:left w:val="single" w:color="BED16F" w:themeColor="accent6" w:themeTint="BF" w:sz="8" w:space="0"/>
          <w:bottom w:val="single" w:color="BED16F" w:themeColor="accent6" w:themeTint="BF" w:sz="8" w:space="0"/>
          <w:right w:val="single" w:color="BED16F" w:themeColor="accent6" w:themeTint="BF" w:sz="8" w:space="0"/>
          <w:insideH w:val="nil"/>
          <w:insideV w:val="nil"/>
        </w:tcBorders>
        <w:shd w:val="clear" w:color="auto" w:fill="A9C23F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ED16F" w:themeColor="accent6" w:themeTint="BF" w:sz="6" w:space="0"/>
          <w:left w:val="single" w:color="BED16F" w:themeColor="accent6" w:themeTint="BF" w:sz="8" w:space="0"/>
          <w:bottom w:val="single" w:color="BED16F" w:themeColor="accent6" w:themeTint="BF" w:sz="8" w:space="0"/>
          <w:right w:val="single" w:color="BED16F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0CF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9F0CF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1-accent5">
    <w:name w:val="Medium Shading 1 Accent 5"/>
    <w:basedOn w:val="Standaardtabe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FFE33F" w:themeColor="accent5" w:themeTint="BF" w:sz="8" w:space="0"/>
        <w:left w:val="single" w:color="FFE33F" w:themeColor="accent5" w:themeTint="BF" w:sz="8" w:space="0"/>
        <w:bottom w:val="single" w:color="FFE33F" w:themeColor="accent5" w:themeTint="BF" w:sz="8" w:space="0"/>
        <w:right w:val="single" w:color="FFE33F" w:themeColor="accent5" w:themeTint="BF" w:sz="8" w:space="0"/>
        <w:insideH w:val="single" w:color="FFE33F" w:themeColor="accent5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FFE33F" w:themeColor="accent5" w:themeTint="BF" w:sz="8" w:space="0"/>
          <w:left w:val="single" w:color="FFE33F" w:themeColor="accent5" w:themeTint="BF" w:sz="8" w:space="0"/>
          <w:bottom w:val="single" w:color="FFE33F" w:themeColor="accent5" w:themeTint="BF" w:sz="8" w:space="0"/>
          <w:right w:val="single" w:color="FFE33F" w:themeColor="accent5" w:themeTint="BF" w:sz="8" w:space="0"/>
          <w:insideH w:val="nil"/>
          <w:insideV w:val="nil"/>
        </w:tcBorders>
        <w:shd w:val="clear" w:color="auto" w:fill="FEDB00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FE33F" w:themeColor="accent5" w:themeTint="BF" w:sz="6" w:space="0"/>
          <w:left w:val="single" w:color="FFE33F" w:themeColor="accent5" w:themeTint="BF" w:sz="8" w:space="0"/>
          <w:bottom w:val="single" w:color="FFE33F" w:themeColor="accent5" w:themeTint="BF" w:sz="8" w:space="0"/>
          <w:right w:val="single" w:color="FFE33F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6BF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F6BF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1-accent4">
    <w:name w:val="Medium Shading 1 Accent 4"/>
    <w:basedOn w:val="Standaardtabe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00F777" w:themeColor="accent4" w:themeTint="BF" w:sz="8" w:space="0"/>
        <w:left w:val="single" w:color="00F777" w:themeColor="accent4" w:themeTint="BF" w:sz="8" w:space="0"/>
        <w:bottom w:val="single" w:color="00F777" w:themeColor="accent4" w:themeTint="BF" w:sz="8" w:space="0"/>
        <w:right w:val="single" w:color="00F777" w:themeColor="accent4" w:themeTint="BF" w:sz="8" w:space="0"/>
        <w:insideH w:val="single" w:color="00F777" w:themeColor="accent4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00F777" w:themeColor="accent4" w:themeTint="BF" w:sz="8" w:space="0"/>
          <w:left w:val="single" w:color="00F777" w:themeColor="accent4" w:themeTint="BF" w:sz="8" w:space="0"/>
          <w:bottom w:val="single" w:color="00F777" w:themeColor="accent4" w:themeTint="BF" w:sz="8" w:space="0"/>
          <w:right w:val="single" w:color="00F777" w:themeColor="accent4" w:themeTint="BF" w:sz="8" w:space="0"/>
          <w:insideH w:val="nil"/>
          <w:insideV w:val="nil"/>
        </w:tcBorders>
        <w:shd w:val="clear" w:color="auto" w:fill="009F4D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F777" w:themeColor="accent4" w:themeTint="BF" w:sz="6" w:space="0"/>
          <w:left w:val="single" w:color="00F777" w:themeColor="accent4" w:themeTint="BF" w:sz="8" w:space="0"/>
          <w:bottom w:val="single" w:color="00F777" w:themeColor="accent4" w:themeTint="BF" w:sz="8" w:space="0"/>
          <w:right w:val="single" w:color="00F777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8FFD1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8FFD1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1-accent3">
    <w:name w:val="Medium Shading 1 Accent 3"/>
    <w:basedOn w:val="Standaardtabe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16A0FF" w:themeColor="accent3" w:themeTint="BF" w:sz="8" w:space="0"/>
        <w:left w:val="single" w:color="16A0FF" w:themeColor="accent3" w:themeTint="BF" w:sz="8" w:space="0"/>
        <w:bottom w:val="single" w:color="16A0FF" w:themeColor="accent3" w:themeTint="BF" w:sz="8" w:space="0"/>
        <w:right w:val="single" w:color="16A0FF" w:themeColor="accent3" w:themeTint="BF" w:sz="8" w:space="0"/>
        <w:insideH w:val="single" w:color="16A0FF" w:themeColor="accent3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16A0FF" w:themeColor="accent3" w:themeTint="BF" w:sz="8" w:space="0"/>
          <w:left w:val="single" w:color="16A0FF" w:themeColor="accent3" w:themeTint="BF" w:sz="8" w:space="0"/>
          <w:bottom w:val="single" w:color="16A0FF" w:themeColor="accent3" w:themeTint="BF" w:sz="8" w:space="0"/>
          <w:right w:val="single" w:color="16A0FF" w:themeColor="accent3" w:themeTint="BF" w:sz="8" w:space="0"/>
          <w:insideH w:val="nil"/>
          <w:insideV w:val="nil"/>
        </w:tcBorders>
        <w:shd w:val="clear" w:color="auto" w:fill="0077C8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16A0FF" w:themeColor="accent3" w:themeTint="BF" w:sz="6" w:space="0"/>
          <w:left w:val="single" w:color="16A0FF" w:themeColor="accent3" w:themeTint="BF" w:sz="8" w:space="0"/>
          <w:bottom w:val="single" w:color="16A0FF" w:themeColor="accent3" w:themeTint="BF" w:sz="8" w:space="0"/>
          <w:right w:val="single" w:color="16A0FF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FFF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FFF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1-accent2">
    <w:name w:val="Medium Shading 1 Accent 2"/>
    <w:basedOn w:val="Standaardtabel"/>
    <w:uiPriority w:val="63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E76C64" w:themeColor="accent2" w:themeTint="BF" w:sz="8" w:space="0"/>
        <w:left w:val="single" w:color="E76C64" w:themeColor="accent2" w:themeTint="BF" w:sz="8" w:space="0"/>
        <w:bottom w:val="single" w:color="E76C64" w:themeColor="accent2" w:themeTint="BF" w:sz="8" w:space="0"/>
        <w:right w:val="single" w:color="E76C64" w:themeColor="accent2" w:themeTint="BF" w:sz="8" w:space="0"/>
        <w:insideH w:val="single" w:color="E76C64" w:themeColor="accent2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E76C64" w:themeColor="accent2" w:themeTint="BF" w:sz="8" w:space="0"/>
          <w:left w:val="single" w:color="E76C64" w:themeColor="accent2" w:themeTint="BF" w:sz="8" w:space="0"/>
          <w:bottom w:val="single" w:color="E76C64" w:themeColor="accent2" w:themeTint="BF" w:sz="8" w:space="0"/>
          <w:right w:val="single" w:color="E76C64" w:themeColor="accent2" w:themeTint="BF" w:sz="8" w:space="0"/>
          <w:insideH w:val="nil"/>
          <w:insideV w:val="nil"/>
        </w:tcBorders>
        <w:shd w:val="clear" w:color="auto" w:fill="E03C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76C64" w:themeColor="accent2" w:themeTint="BF" w:sz="6" w:space="0"/>
          <w:left w:val="single" w:color="E76C64" w:themeColor="accent2" w:themeTint="BF" w:sz="8" w:space="0"/>
          <w:bottom w:val="single" w:color="E76C64" w:themeColor="accent2" w:themeTint="BF" w:sz="8" w:space="0"/>
          <w:right w:val="single" w:color="E76C64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CECC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7CECC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raster3-accent6">
    <w:name w:val="Medium Grid 3 Accent 6"/>
    <w:basedOn w:val="Standaardtabe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E9F0CF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A9C23F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A9C23F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A9C23F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A9C23F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4E09F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D4E09F" w:themeFill="accent6" w:themeFillTint="7F"/>
      </w:tcPr>
    </w:tblStylePr>
  </w:style>
  <w:style w:type="table" w:styleId="Gemiddeldraster3-accent5">
    <w:name w:val="Medium Grid 3 Accent 5"/>
    <w:basedOn w:val="Standaardtabe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FFF6BF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FEDB00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FEDB00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EDB00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EDB00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FEC7F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FFEC7F" w:themeFill="accent5" w:themeFillTint="7F"/>
      </w:tcPr>
    </w:tblStylePr>
  </w:style>
  <w:style w:type="table" w:styleId="Gemiddeldraster3-accent4">
    <w:name w:val="Medium Grid 3 Accent 4"/>
    <w:basedOn w:val="Standaardtabe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A8FFD1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9F4D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9F4D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9F4D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9F4D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50FFA4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50FFA4" w:themeFill="accent4" w:themeFillTint="7F"/>
      </w:tcPr>
    </w:tblStylePr>
  </w:style>
  <w:style w:type="table" w:styleId="Gemiddeldraster3-accent3">
    <w:name w:val="Medium Grid 3 Accent 3"/>
    <w:basedOn w:val="Standaardtabe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B2DFFF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77C8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77C8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77C8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77C8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64BFFF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64BFFF" w:themeFill="accent3" w:themeFillTint="7F"/>
      </w:tcPr>
    </w:tblStylePr>
  </w:style>
  <w:style w:type="table" w:styleId="Gemiddeldraster3-accent2">
    <w:name w:val="Medium Grid 3 Accent 2"/>
    <w:basedOn w:val="Standaardtabe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F7CECC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E03C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E03C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E03C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E03C31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EF9D98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EF9D98" w:themeFill="accent2" w:themeFillTint="7F"/>
      </w:tcPr>
    </w:tblStylePr>
  </w:style>
  <w:style w:type="table" w:styleId="Gemiddeldraster3-accent1">
    <w:name w:val="Medium Grid 3 Accent 1"/>
    <w:basedOn w:val="Standaardtabel"/>
    <w:uiPriority w:val="69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FFDCBA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EA7600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EA7600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EA7600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EA7600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FBA75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FFBA75" w:themeFill="accent1" w:themeFillTint="7F"/>
      </w:tcPr>
    </w:tblStylePr>
  </w:style>
  <w:style w:type="table" w:styleId="Gemiddeldraster2-accent6">
    <w:name w:val="Medium Grid 2 Accent 6"/>
    <w:basedOn w:val="Standaardtabel"/>
    <w:uiPriority w:val="68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A9C23F" w:themeColor="accent6" w:sz="8" w:space="0"/>
        <w:left w:val="single" w:color="A9C23F" w:themeColor="accent6" w:sz="8" w:space="0"/>
        <w:bottom w:val="single" w:color="A9C23F" w:themeColor="accent6" w:sz="8" w:space="0"/>
        <w:right w:val="single" w:color="A9C23F" w:themeColor="accent6" w:sz="8" w:space="0"/>
        <w:insideH w:val="single" w:color="A9C23F" w:themeColor="accent6" w:sz="8" w:space="0"/>
        <w:insideV w:val="single" w:color="A9C23F" w:themeColor="accent6" w:sz="8" w:space="0"/>
      </w:tblBorders>
    </w:tblPr>
    <w:tcPr>
      <w:shd w:val="clear" w:color="auto" w:fill="E9F0CF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6F9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F2D8" w:themeFill="accent6" w:themeFillTint="33"/>
      </w:tcPr>
    </w:tblStylePr>
    <w:tblStylePr w:type="band1Vert">
      <w:tblPr/>
      <w:tcPr>
        <w:shd w:val="clear" w:color="auto" w:fill="D4E09F" w:themeFill="accent6" w:themeFillTint="7F"/>
      </w:tcPr>
    </w:tblStylePr>
    <w:tblStylePr w:type="band1Horz">
      <w:tblPr/>
      <w:tcPr>
        <w:tcBorders>
          <w:insideH w:val="single" w:color="A9C23F" w:themeColor="accent6" w:sz="6" w:space="0"/>
          <w:insideV w:val="single" w:color="A9C23F" w:themeColor="accent6" w:sz="6" w:space="0"/>
        </w:tcBorders>
        <w:shd w:val="clear" w:color="auto" w:fill="D4E09F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2-accent5">
    <w:name w:val="Medium Grid 2 Accent 5"/>
    <w:basedOn w:val="Standaardtabel"/>
    <w:uiPriority w:val="68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FEDB00" w:themeColor="accent5" w:sz="8" w:space="0"/>
        <w:left w:val="single" w:color="FEDB00" w:themeColor="accent5" w:sz="8" w:space="0"/>
        <w:bottom w:val="single" w:color="FEDB00" w:themeColor="accent5" w:sz="8" w:space="0"/>
        <w:right w:val="single" w:color="FEDB00" w:themeColor="accent5" w:sz="8" w:space="0"/>
        <w:insideH w:val="single" w:color="FEDB00" w:themeColor="accent5" w:sz="8" w:space="0"/>
        <w:insideV w:val="single" w:color="FEDB00" w:themeColor="accent5" w:sz="8" w:space="0"/>
      </w:tblBorders>
    </w:tblPr>
    <w:tcPr>
      <w:shd w:val="clear" w:color="auto" w:fill="FFF6BF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FFBE5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7CB" w:themeFill="accent5" w:themeFillTint="33"/>
      </w:tcPr>
    </w:tblStylePr>
    <w:tblStylePr w:type="band1Vert">
      <w:tblPr/>
      <w:tcPr>
        <w:shd w:val="clear" w:color="auto" w:fill="FFEC7F" w:themeFill="accent5" w:themeFillTint="7F"/>
      </w:tcPr>
    </w:tblStylePr>
    <w:tblStylePr w:type="band1Horz">
      <w:tblPr/>
      <w:tcPr>
        <w:tcBorders>
          <w:insideH w:val="single" w:color="FEDB00" w:themeColor="accent5" w:sz="6" w:space="0"/>
          <w:insideV w:val="single" w:color="FEDB00" w:themeColor="accent5" w:sz="6" w:space="0"/>
        </w:tcBorders>
        <w:shd w:val="clear" w:color="auto" w:fill="FFEC7F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2-accent4">
    <w:name w:val="Medium Grid 2 Accent 4"/>
    <w:basedOn w:val="Standaardtabel"/>
    <w:uiPriority w:val="68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9F4D" w:themeColor="accent4" w:sz="8" w:space="0"/>
        <w:left w:val="single" w:color="009F4D" w:themeColor="accent4" w:sz="8" w:space="0"/>
        <w:bottom w:val="single" w:color="009F4D" w:themeColor="accent4" w:sz="8" w:space="0"/>
        <w:right w:val="single" w:color="009F4D" w:themeColor="accent4" w:sz="8" w:space="0"/>
        <w:insideH w:val="single" w:color="009F4D" w:themeColor="accent4" w:sz="8" w:space="0"/>
        <w:insideV w:val="single" w:color="009F4D" w:themeColor="accent4" w:sz="8" w:space="0"/>
      </w:tblBorders>
    </w:tblPr>
    <w:tcPr>
      <w:shd w:val="clear" w:color="auto" w:fill="A8FFD1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DCFFED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8FFDA" w:themeFill="accent4" w:themeFillTint="33"/>
      </w:tcPr>
    </w:tblStylePr>
    <w:tblStylePr w:type="band1Vert">
      <w:tblPr/>
      <w:tcPr>
        <w:shd w:val="clear" w:color="auto" w:fill="50FFA4" w:themeFill="accent4" w:themeFillTint="7F"/>
      </w:tcPr>
    </w:tblStylePr>
    <w:tblStylePr w:type="band1Horz">
      <w:tblPr/>
      <w:tcPr>
        <w:tcBorders>
          <w:insideH w:val="single" w:color="009F4D" w:themeColor="accent4" w:sz="6" w:space="0"/>
          <w:insideV w:val="single" w:color="009F4D" w:themeColor="accent4" w:sz="6" w:space="0"/>
        </w:tcBorders>
        <w:shd w:val="clear" w:color="auto" w:fill="50FFA4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2-accent3">
    <w:name w:val="Medium Grid 2 Accent 3"/>
    <w:basedOn w:val="Standaardtabel"/>
    <w:uiPriority w:val="68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77C8" w:themeColor="accent3" w:sz="8" w:space="0"/>
        <w:left w:val="single" w:color="0077C8" w:themeColor="accent3" w:sz="8" w:space="0"/>
        <w:bottom w:val="single" w:color="0077C8" w:themeColor="accent3" w:sz="8" w:space="0"/>
        <w:right w:val="single" w:color="0077C8" w:themeColor="accent3" w:sz="8" w:space="0"/>
        <w:insideH w:val="single" w:color="0077C8" w:themeColor="accent3" w:sz="8" w:space="0"/>
        <w:insideV w:val="single" w:color="0077C8" w:themeColor="accent3" w:sz="8" w:space="0"/>
      </w:tblBorders>
    </w:tblPr>
    <w:tcPr>
      <w:shd w:val="clear" w:color="auto" w:fill="B2DFFF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0F2FF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1E5FF" w:themeFill="accent3" w:themeFillTint="33"/>
      </w:tcPr>
    </w:tblStylePr>
    <w:tblStylePr w:type="band1Vert">
      <w:tblPr/>
      <w:tcPr>
        <w:shd w:val="clear" w:color="auto" w:fill="64BFFF" w:themeFill="accent3" w:themeFillTint="7F"/>
      </w:tcPr>
    </w:tblStylePr>
    <w:tblStylePr w:type="band1Horz">
      <w:tblPr/>
      <w:tcPr>
        <w:tcBorders>
          <w:insideH w:val="single" w:color="0077C8" w:themeColor="accent3" w:sz="6" w:space="0"/>
          <w:insideV w:val="single" w:color="0077C8" w:themeColor="accent3" w:sz="6" w:space="0"/>
        </w:tcBorders>
        <w:shd w:val="clear" w:color="auto" w:fill="64BFFF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2-accent2">
    <w:name w:val="Medium Grid 2 Accent 2"/>
    <w:basedOn w:val="Standaardtabel"/>
    <w:uiPriority w:val="68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E03C31" w:themeColor="accent2" w:sz="8" w:space="0"/>
        <w:left w:val="single" w:color="E03C31" w:themeColor="accent2" w:sz="8" w:space="0"/>
        <w:bottom w:val="single" w:color="E03C31" w:themeColor="accent2" w:sz="8" w:space="0"/>
        <w:right w:val="single" w:color="E03C31" w:themeColor="accent2" w:sz="8" w:space="0"/>
        <w:insideH w:val="single" w:color="E03C31" w:themeColor="accent2" w:sz="8" w:space="0"/>
        <w:insideV w:val="single" w:color="E03C31" w:themeColor="accent2" w:sz="8" w:space="0"/>
      </w:tblBorders>
    </w:tblPr>
    <w:tcPr>
      <w:shd w:val="clear" w:color="auto" w:fill="F7CECC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CEB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8D7D5" w:themeFill="accent2" w:themeFillTint="33"/>
      </w:tcPr>
    </w:tblStylePr>
    <w:tblStylePr w:type="band1Vert">
      <w:tblPr/>
      <w:tcPr>
        <w:shd w:val="clear" w:color="auto" w:fill="EF9D98" w:themeFill="accent2" w:themeFillTint="7F"/>
      </w:tcPr>
    </w:tblStylePr>
    <w:tblStylePr w:type="band1Horz">
      <w:tblPr/>
      <w:tcPr>
        <w:tcBorders>
          <w:insideH w:val="single" w:color="E03C31" w:themeColor="accent2" w:sz="6" w:space="0"/>
          <w:insideV w:val="single" w:color="E03C31" w:themeColor="accent2" w:sz="6" w:space="0"/>
        </w:tcBorders>
        <w:shd w:val="clear" w:color="auto" w:fill="EF9D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2-accent1">
    <w:name w:val="Medium Grid 2 Accent 1"/>
    <w:basedOn w:val="Standaardtabel"/>
    <w:uiPriority w:val="68"/>
    <w:semiHidden/>
    <w:rsid w:val="00E0776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EA7600" w:themeColor="accent1" w:sz="8" w:space="0"/>
        <w:left w:val="single" w:color="EA7600" w:themeColor="accent1" w:sz="8" w:space="0"/>
        <w:bottom w:val="single" w:color="EA7600" w:themeColor="accent1" w:sz="8" w:space="0"/>
        <w:right w:val="single" w:color="EA7600" w:themeColor="accent1" w:sz="8" w:space="0"/>
        <w:insideH w:val="single" w:color="EA7600" w:themeColor="accent1" w:sz="8" w:space="0"/>
        <w:insideV w:val="single" w:color="EA7600" w:themeColor="accent1" w:sz="8" w:space="0"/>
      </w:tblBorders>
    </w:tblPr>
    <w:tcPr>
      <w:shd w:val="clear" w:color="auto" w:fill="FFDCBA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FFF1E3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3C7" w:themeFill="accent1" w:themeFillTint="33"/>
      </w:tcPr>
    </w:tblStylePr>
    <w:tblStylePr w:type="band1Vert">
      <w:tblPr/>
      <w:tcPr>
        <w:shd w:val="clear" w:color="auto" w:fill="FFBA75" w:themeFill="accent1" w:themeFillTint="7F"/>
      </w:tcPr>
    </w:tblStylePr>
    <w:tblStylePr w:type="band1Horz">
      <w:tblPr/>
      <w:tcPr>
        <w:tcBorders>
          <w:insideH w:val="single" w:color="EA7600" w:themeColor="accent1" w:sz="6" w:space="0"/>
          <w:insideV w:val="single" w:color="EA7600" w:themeColor="accent1" w:sz="6" w:space="0"/>
        </w:tcBorders>
        <w:shd w:val="clear" w:color="auto" w:fill="FFBA75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1-accent6">
    <w:name w:val="Medium Grid 1 Accent 6"/>
    <w:basedOn w:val="Standaardtabe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BED16F" w:themeColor="accent6" w:themeTint="BF" w:sz="8" w:space="0"/>
        <w:left w:val="single" w:color="BED16F" w:themeColor="accent6" w:themeTint="BF" w:sz="8" w:space="0"/>
        <w:bottom w:val="single" w:color="BED16F" w:themeColor="accent6" w:themeTint="BF" w:sz="8" w:space="0"/>
        <w:right w:val="single" w:color="BED16F" w:themeColor="accent6" w:themeTint="BF" w:sz="8" w:space="0"/>
        <w:insideH w:val="single" w:color="BED16F" w:themeColor="accent6" w:themeTint="BF" w:sz="8" w:space="0"/>
        <w:insideV w:val="single" w:color="BED16F" w:themeColor="accent6" w:themeTint="BF" w:sz="8" w:space="0"/>
      </w:tblBorders>
    </w:tblPr>
    <w:tcPr>
      <w:shd w:val="clear" w:color="auto" w:fill="E9F0CF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ED16F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E09F" w:themeFill="accent6" w:themeFillTint="7F"/>
      </w:tcPr>
    </w:tblStylePr>
    <w:tblStylePr w:type="band1Horz">
      <w:tblPr/>
      <w:tcPr>
        <w:shd w:val="clear" w:color="auto" w:fill="D4E09F" w:themeFill="accent6" w:themeFillTint="7F"/>
      </w:tcPr>
    </w:tblStylePr>
  </w:style>
  <w:style w:type="table" w:styleId="Gemiddeldraster1-accent5">
    <w:name w:val="Medium Grid 1 Accent 5"/>
    <w:basedOn w:val="Standaardtabe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FFE33F" w:themeColor="accent5" w:themeTint="BF" w:sz="8" w:space="0"/>
        <w:left w:val="single" w:color="FFE33F" w:themeColor="accent5" w:themeTint="BF" w:sz="8" w:space="0"/>
        <w:bottom w:val="single" w:color="FFE33F" w:themeColor="accent5" w:themeTint="BF" w:sz="8" w:space="0"/>
        <w:right w:val="single" w:color="FFE33F" w:themeColor="accent5" w:themeTint="BF" w:sz="8" w:space="0"/>
        <w:insideH w:val="single" w:color="FFE33F" w:themeColor="accent5" w:themeTint="BF" w:sz="8" w:space="0"/>
        <w:insideV w:val="single" w:color="FFE33F" w:themeColor="accent5" w:themeTint="BF" w:sz="8" w:space="0"/>
      </w:tblBorders>
    </w:tblPr>
    <w:tcPr>
      <w:shd w:val="clear" w:color="auto" w:fill="FFF6BF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FE33F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C7F" w:themeFill="accent5" w:themeFillTint="7F"/>
      </w:tcPr>
    </w:tblStylePr>
    <w:tblStylePr w:type="band1Horz">
      <w:tblPr/>
      <w:tcPr>
        <w:shd w:val="clear" w:color="auto" w:fill="FFEC7F" w:themeFill="accent5" w:themeFillTint="7F"/>
      </w:tcPr>
    </w:tblStylePr>
  </w:style>
  <w:style w:type="table" w:styleId="Gemiddeldraster1-accent4">
    <w:name w:val="Medium Grid 1 Accent 4"/>
    <w:basedOn w:val="Standaardtabe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00F777" w:themeColor="accent4" w:themeTint="BF" w:sz="8" w:space="0"/>
        <w:left w:val="single" w:color="00F777" w:themeColor="accent4" w:themeTint="BF" w:sz="8" w:space="0"/>
        <w:bottom w:val="single" w:color="00F777" w:themeColor="accent4" w:themeTint="BF" w:sz="8" w:space="0"/>
        <w:right w:val="single" w:color="00F777" w:themeColor="accent4" w:themeTint="BF" w:sz="8" w:space="0"/>
        <w:insideH w:val="single" w:color="00F777" w:themeColor="accent4" w:themeTint="BF" w:sz="8" w:space="0"/>
        <w:insideV w:val="single" w:color="00F777" w:themeColor="accent4" w:themeTint="BF" w:sz="8" w:space="0"/>
      </w:tblBorders>
    </w:tblPr>
    <w:tcPr>
      <w:shd w:val="clear" w:color="auto" w:fill="A8FFD1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00F777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50FFA4" w:themeFill="accent4" w:themeFillTint="7F"/>
      </w:tcPr>
    </w:tblStylePr>
    <w:tblStylePr w:type="band1Horz">
      <w:tblPr/>
      <w:tcPr>
        <w:shd w:val="clear" w:color="auto" w:fill="50FFA4" w:themeFill="accent4" w:themeFillTint="7F"/>
      </w:tcPr>
    </w:tblStylePr>
  </w:style>
  <w:style w:type="table" w:styleId="Gemiddeldraster1-accent3">
    <w:name w:val="Medium Grid 1 Accent 3"/>
    <w:basedOn w:val="Standaardtabe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16A0FF" w:themeColor="accent3" w:themeTint="BF" w:sz="8" w:space="0"/>
        <w:left w:val="single" w:color="16A0FF" w:themeColor="accent3" w:themeTint="BF" w:sz="8" w:space="0"/>
        <w:bottom w:val="single" w:color="16A0FF" w:themeColor="accent3" w:themeTint="BF" w:sz="8" w:space="0"/>
        <w:right w:val="single" w:color="16A0FF" w:themeColor="accent3" w:themeTint="BF" w:sz="8" w:space="0"/>
        <w:insideH w:val="single" w:color="16A0FF" w:themeColor="accent3" w:themeTint="BF" w:sz="8" w:space="0"/>
        <w:insideV w:val="single" w:color="16A0FF" w:themeColor="accent3" w:themeTint="BF" w:sz="8" w:space="0"/>
      </w:tblBorders>
    </w:tblPr>
    <w:tcPr>
      <w:shd w:val="clear" w:color="auto" w:fill="B2DFFF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16A0FF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FFF" w:themeFill="accent3" w:themeFillTint="7F"/>
      </w:tcPr>
    </w:tblStylePr>
    <w:tblStylePr w:type="band1Horz">
      <w:tblPr/>
      <w:tcPr>
        <w:shd w:val="clear" w:color="auto" w:fill="64BFFF" w:themeFill="accent3" w:themeFillTint="7F"/>
      </w:tcPr>
    </w:tblStylePr>
  </w:style>
  <w:style w:type="table" w:styleId="Gemiddeldraster1-accent2">
    <w:name w:val="Medium Grid 1 Accent 2"/>
    <w:basedOn w:val="Standaardtabe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E76C64" w:themeColor="accent2" w:themeTint="BF" w:sz="8" w:space="0"/>
        <w:left w:val="single" w:color="E76C64" w:themeColor="accent2" w:themeTint="BF" w:sz="8" w:space="0"/>
        <w:bottom w:val="single" w:color="E76C64" w:themeColor="accent2" w:themeTint="BF" w:sz="8" w:space="0"/>
        <w:right w:val="single" w:color="E76C64" w:themeColor="accent2" w:themeTint="BF" w:sz="8" w:space="0"/>
        <w:insideH w:val="single" w:color="E76C64" w:themeColor="accent2" w:themeTint="BF" w:sz="8" w:space="0"/>
        <w:insideV w:val="single" w:color="E76C64" w:themeColor="accent2" w:themeTint="BF" w:sz="8" w:space="0"/>
      </w:tblBorders>
    </w:tblPr>
    <w:tcPr>
      <w:shd w:val="clear" w:color="auto" w:fill="F7CECC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E76C64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9D98" w:themeFill="accent2" w:themeFillTint="7F"/>
      </w:tcPr>
    </w:tblStylePr>
    <w:tblStylePr w:type="band1Horz">
      <w:tblPr/>
      <w:tcPr>
        <w:shd w:val="clear" w:color="auto" w:fill="EF9D98" w:themeFill="accent2" w:themeFillTint="7F"/>
      </w:tcPr>
    </w:tblStylePr>
  </w:style>
  <w:style w:type="table" w:styleId="Gemiddeldraster1-accent1">
    <w:name w:val="Medium Grid 1 Accent 1"/>
    <w:basedOn w:val="Standaardtabel"/>
    <w:uiPriority w:val="67"/>
    <w:semiHidden/>
    <w:rsid w:val="00E07762"/>
    <w:pPr>
      <w:spacing w:line="240" w:lineRule="auto"/>
    </w:pPr>
    <w:tblPr>
      <w:tblStyleRowBandSize w:val="1"/>
      <w:tblStyleColBandSize w:val="1"/>
      <w:tblBorders>
        <w:top w:val="single" w:color="FF9730" w:themeColor="accent1" w:themeTint="BF" w:sz="8" w:space="0"/>
        <w:left w:val="single" w:color="FF9730" w:themeColor="accent1" w:themeTint="BF" w:sz="8" w:space="0"/>
        <w:bottom w:val="single" w:color="FF9730" w:themeColor="accent1" w:themeTint="BF" w:sz="8" w:space="0"/>
        <w:right w:val="single" w:color="FF9730" w:themeColor="accent1" w:themeTint="BF" w:sz="8" w:space="0"/>
        <w:insideH w:val="single" w:color="FF9730" w:themeColor="accent1" w:themeTint="BF" w:sz="8" w:space="0"/>
        <w:insideV w:val="single" w:color="FF9730" w:themeColor="accent1" w:themeTint="BF" w:sz="8" w:space="0"/>
      </w:tblBorders>
    </w:tblPr>
    <w:tcPr>
      <w:shd w:val="clear" w:color="auto" w:fill="FFDCBA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F9730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BA75" w:themeFill="accent1" w:themeFillTint="7F"/>
      </w:tcPr>
    </w:tblStylePr>
    <w:tblStylePr w:type="band1Horz">
      <w:tblPr/>
      <w:tcPr>
        <w:shd w:val="clear" w:color="auto" w:fill="FFBA75" w:themeFill="accent1" w:themeFillTint="7F"/>
      </w:tcPr>
    </w:tblStylePr>
  </w:style>
  <w:style w:type="table" w:styleId="Donkerelijst-accent6">
    <w:name w:val="Dark List Accent 6"/>
    <w:basedOn w:val="Standaardtabe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A9C23F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54601E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E912E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E912E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E912E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E912E" w:themeFill="accent6" w:themeFillShade="BF"/>
      </w:tcPr>
    </w:tblStylePr>
  </w:style>
  <w:style w:type="table" w:styleId="Donkerelijst-accent5">
    <w:name w:val="Dark List Accent 5"/>
    <w:basedOn w:val="Standaardtabe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EDB00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7E6C00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BEA300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BEA300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EA300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EA300" w:themeFill="accent5" w:themeFillShade="BF"/>
      </w:tcPr>
    </w:tblStylePr>
  </w:style>
  <w:style w:type="table" w:styleId="Donkerelijst-accent4">
    <w:name w:val="Dark List Accent 4"/>
    <w:basedOn w:val="Standaardtabe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9F4D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4F26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7739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7739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739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739" w:themeFill="accent4" w:themeFillShade="BF"/>
      </w:tcPr>
    </w:tblStylePr>
  </w:style>
  <w:style w:type="table" w:styleId="Donkerelijst-accent3">
    <w:name w:val="Dark List Accent 3"/>
    <w:basedOn w:val="Standaardtabe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77C8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3A63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5895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5895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895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895" w:themeFill="accent3" w:themeFillShade="BF"/>
      </w:tcPr>
    </w:tblStylePr>
  </w:style>
  <w:style w:type="table" w:styleId="Donkerelijst-accent2">
    <w:name w:val="Dark List Accent 2"/>
    <w:basedOn w:val="Standaardtabe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03C31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751811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B1241A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B1241A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1241A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1241A" w:themeFill="accent2" w:themeFillShade="BF"/>
      </w:tcPr>
    </w:tblStylePr>
  </w:style>
  <w:style w:type="table" w:styleId="Donkerelijst-accent1">
    <w:name w:val="Dark List Accent 1"/>
    <w:basedOn w:val="Standaardtabel"/>
    <w:uiPriority w:val="70"/>
    <w:semiHidden/>
    <w:rsid w:val="00E0776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A7600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743A0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AF5700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AF5700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F5700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F5700" w:themeFill="accent1" w:themeFillShade="BF"/>
      </w:tcPr>
    </w:tblStylePr>
  </w:style>
  <w:style w:type="paragraph" w:styleId="Bibliografie">
    <w:name w:val="Bibliography"/>
    <w:basedOn w:val="ZsysbasisSURF"/>
    <w:next w:val="BasistekstSURF"/>
    <w:uiPriority w:val="98"/>
    <w:semiHidden/>
    <w:rsid w:val="00E07762"/>
  </w:style>
  <w:style w:type="paragraph" w:styleId="Citaat">
    <w:name w:val="Quote"/>
    <w:basedOn w:val="ZsysbasisSURF"/>
    <w:next w:val="BasistekstSURF"/>
    <w:link w:val="CitaatChar"/>
    <w:uiPriority w:val="98"/>
    <w:semiHidden/>
    <w:rsid w:val="00E07762"/>
    <w:rPr>
      <w:i/>
      <w:iCs/>
    </w:rPr>
  </w:style>
  <w:style w:type="character" w:styleId="CitaatChar" w:customStyle="1">
    <w:name w:val="Citaat Char"/>
    <w:basedOn w:val="Standaardalinea-lettertype"/>
    <w:link w:val="Citaat"/>
    <w:uiPriority w:val="29"/>
    <w:semiHidden/>
    <w:rsid w:val="00F33259"/>
    <w:rPr>
      <w:rFonts w:ascii="Maiandra GD" w:hAnsi="Maiandra GD" w:cs="Maiandra GD"/>
      <w:i/>
      <w:iCs/>
      <w:color w:val="000000" w:themeColor="text1"/>
      <w:sz w:val="18"/>
      <w:szCs w:val="18"/>
    </w:rPr>
  </w:style>
  <w:style w:type="paragraph" w:styleId="Duidelijkcitaat">
    <w:name w:val="Intense Quote"/>
    <w:basedOn w:val="ZsysbasisSURF"/>
    <w:next w:val="BasistekstSURF"/>
    <w:link w:val="DuidelijkcitaatChar"/>
    <w:uiPriority w:val="98"/>
    <w:semiHidden/>
    <w:rsid w:val="00F33259"/>
    <w:pPr>
      <w:spacing w:before="200" w:after="280"/>
      <w:ind w:left="936" w:right="936"/>
    </w:pPr>
    <w:rPr>
      <w:b/>
      <w:bCs/>
      <w:i/>
      <w:iCs/>
    </w:rPr>
  </w:style>
  <w:style w:type="character" w:styleId="DuidelijkcitaatChar" w:customStyle="1">
    <w:name w:val="Duidelijk citaat Char"/>
    <w:basedOn w:val="Standaardalinea-lettertype"/>
    <w:link w:val="Duidelijkcitaat"/>
    <w:uiPriority w:val="30"/>
    <w:semiHidden/>
    <w:rsid w:val="00F33259"/>
    <w:rPr>
      <w:rFonts w:ascii="Maiandra GD" w:hAnsi="Maiandra GD" w:cs="Maiandra GD"/>
      <w:b/>
      <w:bCs/>
      <w:i/>
      <w:iCs/>
      <w:sz w:val="18"/>
      <w:szCs w:val="18"/>
    </w:rPr>
  </w:style>
  <w:style w:type="character" w:styleId="Eindnootmarkering">
    <w:name w:val="endnote reference"/>
    <w:aliases w:val="Eindnootmarkering SURF"/>
    <w:basedOn w:val="Standaardalinea-lettertype"/>
    <w:uiPriority w:val="4"/>
    <w:rsid w:val="00E07762"/>
    <w:rPr>
      <w:vertAlign w:val="superscript"/>
    </w:rPr>
  </w:style>
  <w:style w:type="paragraph" w:styleId="Geenafstand">
    <w:name w:val="No Spacing"/>
    <w:basedOn w:val="ZsysbasisSURF"/>
    <w:next w:val="BasistekstSURF"/>
    <w:link w:val="GeenafstandChar"/>
    <w:uiPriority w:val="1"/>
    <w:qFormat/>
    <w:rsid w:val="00D27D0E"/>
  </w:style>
  <w:style w:type="character" w:styleId="HTMLCode">
    <w:name w:val="HTML Code"/>
    <w:basedOn w:val="Standaardalinea-lettertype"/>
    <w:uiPriority w:val="98"/>
    <w:semiHidden/>
    <w:rsid w:val="00E07762"/>
    <w:rPr>
      <w:rFonts w:ascii="Consolas" w:hAnsi="Consolas"/>
      <w:sz w:val="20"/>
      <w:szCs w:val="20"/>
    </w:rPr>
  </w:style>
  <w:style w:type="character" w:styleId="HTMLDefinition">
    <w:name w:val="HTML Definition"/>
    <w:basedOn w:val="Standaardalinea-lettertype"/>
    <w:uiPriority w:val="98"/>
    <w:semiHidden/>
    <w:rsid w:val="00E07762"/>
    <w:rPr>
      <w:i/>
      <w:iCs/>
    </w:rPr>
  </w:style>
  <w:style w:type="character" w:styleId="HTMLVariable">
    <w:name w:val="HTML Variable"/>
    <w:basedOn w:val="Standaardalinea-lettertype"/>
    <w:uiPriority w:val="98"/>
    <w:semiHidden/>
    <w:rsid w:val="00E07762"/>
    <w:rPr>
      <w:i/>
      <w:iCs/>
    </w:rPr>
  </w:style>
  <w:style w:type="character" w:styleId="HTML-acroniem">
    <w:name w:val="HTML Acronym"/>
    <w:basedOn w:val="Standaardalinea-lettertype"/>
    <w:uiPriority w:val="98"/>
    <w:semiHidden/>
    <w:rsid w:val="00E07762"/>
  </w:style>
  <w:style w:type="character" w:styleId="HTML-citaat">
    <w:name w:val="HTML Cite"/>
    <w:basedOn w:val="Standaardalinea-lettertype"/>
    <w:uiPriority w:val="98"/>
    <w:semiHidden/>
    <w:rsid w:val="00E07762"/>
    <w:rPr>
      <w:i/>
      <w:iCs/>
    </w:rPr>
  </w:style>
  <w:style w:type="character" w:styleId="HTML-schrijfmachine">
    <w:name w:val="HTML Typewriter"/>
    <w:basedOn w:val="Standaardalinea-lettertype"/>
    <w:uiPriority w:val="98"/>
    <w:semiHidden/>
    <w:rsid w:val="00E07762"/>
    <w:rPr>
      <w:rFonts w:ascii="Consolas" w:hAnsi="Consolas"/>
      <w:sz w:val="20"/>
      <w:szCs w:val="20"/>
    </w:rPr>
  </w:style>
  <w:style w:type="character" w:styleId="HTML-toetsenbord">
    <w:name w:val="HTML Keyboard"/>
    <w:basedOn w:val="Standaardalinea-lettertype"/>
    <w:uiPriority w:val="98"/>
    <w:semiHidden/>
    <w:rsid w:val="00E07762"/>
    <w:rPr>
      <w:rFonts w:ascii="Consolas" w:hAnsi="Consolas"/>
      <w:sz w:val="20"/>
      <w:szCs w:val="20"/>
    </w:rPr>
  </w:style>
  <w:style w:type="character" w:styleId="HTML-voorbeeld">
    <w:name w:val="HTML Sample"/>
    <w:basedOn w:val="Standaardalinea-lettertype"/>
    <w:uiPriority w:val="98"/>
    <w:semiHidden/>
    <w:rsid w:val="00E07762"/>
    <w:rPr>
      <w:rFonts w:ascii="Consolas" w:hAnsi="Consolas"/>
      <w:sz w:val="24"/>
      <w:szCs w:val="24"/>
    </w:rPr>
  </w:style>
  <w:style w:type="paragraph" w:styleId="Kopvaninhoudsopgave">
    <w:name w:val="TOC Heading"/>
    <w:basedOn w:val="ZsysbasisSURF"/>
    <w:next w:val="BasistekstSURF"/>
    <w:uiPriority w:val="39"/>
    <w:unhideWhenUsed/>
    <w:qFormat/>
    <w:rsid w:val="00FC3FA5"/>
    <w:pPr>
      <w:keepLines/>
      <w:spacing w:before="480"/>
    </w:pPr>
    <w:rPr>
      <w:rFonts w:asciiTheme="majorHAnsi" w:hAnsiTheme="majorHAnsi" w:eastAsiaTheme="majorEastAsia" w:cstheme="majorBidi"/>
      <w:sz w:val="28"/>
      <w:szCs w:val="28"/>
    </w:rPr>
  </w:style>
  <w:style w:type="paragraph" w:styleId="Lijstalinea">
    <w:name w:val="List Paragraph"/>
    <w:basedOn w:val="ZsysbasisSURF"/>
    <w:next w:val="BasistekstSURF"/>
    <w:uiPriority w:val="98"/>
    <w:semiHidden/>
    <w:rsid w:val="00E7078D"/>
    <w:pPr>
      <w:ind w:left="720"/>
    </w:pPr>
  </w:style>
  <w:style w:type="character" w:styleId="Nadruk">
    <w:name w:val="Emphasis"/>
    <w:basedOn w:val="Standaardalinea-lettertype"/>
    <w:uiPriority w:val="98"/>
    <w:semiHidden/>
    <w:rsid w:val="00E07762"/>
    <w:rPr>
      <w:i/>
      <w:iCs/>
    </w:rPr>
  </w:style>
  <w:style w:type="character" w:styleId="Regelnummer">
    <w:name w:val="line number"/>
    <w:basedOn w:val="Standaardalinea-lettertype"/>
    <w:uiPriority w:val="98"/>
    <w:semiHidden/>
    <w:rsid w:val="00E07762"/>
  </w:style>
  <w:style w:type="numbering" w:styleId="KopnummeringSURF" w:customStyle="1">
    <w:name w:val="Kopnummering SURF"/>
    <w:uiPriority w:val="4"/>
    <w:semiHidden/>
    <w:rsid w:val="002B0F6F"/>
    <w:pPr>
      <w:numPr>
        <w:numId w:val="6"/>
      </w:numPr>
    </w:pPr>
  </w:style>
  <w:style w:type="paragraph" w:styleId="ZsyseenpuntSURF" w:customStyle="1">
    <w:name w:val="Zsyseenpunt SURF"/>
    <w:basedOn w:val="ZsysbasisSURF"/>
    <w:uiPriority w:val="4"/>
    <w:semiHidden/>
    <w:rsid w:val="00756C31"/>
    <w:pPr>
      <w:spacing w:line="20" w:lineRule="exact"/>
    </w:pPr>
    <w:rPr>
      <w:sz w:val="2"/>
    </w:rPr>
  </w:style>
  <w:style w:type="paragraph" w:styleId="ZsysbasisdocumentgegevensSURF" w:customStyle="1">
    <w:name w:val="Zsysbasisdocumentgegevens SURF"/>
    <w:basedOn w:val="ZsysbasisSURF"/>
    <w:next w:val="BasistekstSURF"/>
    <w:uiPriority w:val="4"/>
    <w:semiHidden/>
    <w:rsid w:val="002B0F6F"/>
    <w:pPr>
      <w:spacing w:line="260" w:lineRule="exact"/>
    </w:pPr>
    <w:rPr>
      <w:noProof/>
    </w:rPr>
  </w:style>
  <w:style w:type="paragraph" w:styleId="DocumentgegevenskopjeSURF" w:customStyle="1">
    <w:name w:val="Documentgegevens kopje SURF"/>
    <w:basedOn w:val="ZsysbasisdocumentgegevensSURF"/>
    <w:uiPriority w:val="4"/>
    <w:rsid w:val="003320FE"/>
  </w:style>
  <w:style w:type="paragraph" w:styleId="DocumentgegevensSURF" w:customStyle="1">
    <w:name w:val="Documentgegevens SURF"/>
    <w:basedOn w:val="ZsysbasisdocumentgegevensSURF"/>
    <w:uiPriority w:val="4"/>
    <w:rsid w:val="00756C31"/>
  </w:style>
  <w:style w:type="paragraph" w:styleId="PaginanummerSURF" w:customStyle="1">
    <w:name w:val="Paginanummer SURF"/>
    <w:basedOn w:val="ZsysbasisdocumentgegevensSURF"/>
    <w:uiPriority w:val="4"/>
    <w:rsid w:val="0086291D"/>
    <w:pPr>
      <w:spacing w:line="257" w:lineRule="exact"/>
      <w:jc w:val="right"/>
    </w:pPr>
    <w:rPr>
      <w:sz w:val="18"/>
    </w:rPr>
  </w:style>
  <w:style w:type="paragraph" w:styleId="AfzendergegevensSURF" w:customStyle="1">
    <w:name w:val="Afzendergegevens SURF"/>
    <w:basedOn w:val="ZsysbasisdocumentgegevensSURF"/>
    <w:uiPriority w:val="4"/>
    <w:rsid w:val="00731A90"/>
    <w:pPr>
      <w:spacing w:line="200" w:lineRule="exact"/>
    </w:pPr>
    <w:rPr>
      <w:sz w:val="18"/>
    </w:rPr>
  </w:style>
  <w:style w:type="paragraph" w:styleId="AfzendergegevenskopjeSURF" w:customStyle="1">
    <w:name w:val="Afzendergegevens kopje SURF"/>
    <w:basedOn w:val="ZsysbasisdocumentgegevensSURF"/>
    <w:uiPriority w:val="4"/>
    <w:rsid w:val="00731A90"/>
    <w:pPr>
      <w:spacing w:line="200" w:lineRule="exact"/>
    </w:pPr>
    <w:rPr>
      <w:b/>
      <w:sz w:val="18"/>
    </w:rPr>
  </w:style>
  <w:style w:type="numbering" w:styleId="OpsommingtekenSURF" w:customStyle="1">
    <w:name w:val="Opsomming teken SURF"/>
    <w:uiPriority w:val="4"/>
    <w:semiHidden/>
    <w:rsid w:val="0075717F"/>
    <w:pPr>
      <w:numPr>
        <w:numId w:val="7"/>
      </w:numPr>
    </w:pPr>
  </w:style>
  <w:style w:type="paragraph" w:styleId="AlineavoorafbeeldingSURF" w:customStyle="1">
    <w:name w:val="Alinea voor afbeelding SURF"/>
    <w:basedOn w:val="ZsysbasisSURF"/>
    <w:next w:val="BasistekstSURF"/>
    <w:uiPriority w:val="4"/>
    <w:qFormat/>
    <w:rsid w:val="00BB239A"/>
  </w:style>
  <w:style w:type="paragraph" w:styleId="TitelSURF" w:customStyle="1">
    <w:name w:val="Titel SURF"/>
    <w:basedOn w:val="ZsysbasisSURF"/>
    <w:uiPriority w:val="4"/>
    <w:qFormat/>
    <w:rsid w:val="00F02A28"/>
    <w:pPr>
      <w:keepLines/>
      <w:spacing w:after="0" w:line="240" w:lineRule="auto"/>
    </w:pPr>
    <w:rPr>
      <w:rFonts w:ascii="General Sans Semibold" w:hAnsi="General Sans Semibold"/>
      <w:b/>
      <w:sz w:val="68"/>
    </w:rPr>
  </w:style>
  <w:style w:type="paragraph" w:styleId="SubtitelSURF" w:customStyle="1">
    <w:name w:val="Subtitel SURF"/>
    <w:basedOn w:val="ZsysbasisSURF"/>
    <w:uiPriority w:val="4"/>
    <w:qFormat/>
    <w:rsid w:val="00EE0282"/>
    <w:pPr>
      <w:keepLines/>
      <w:spacing w:before="60" w:line="480" w:lineRule="exact"/>
    </w:pPr>
    <w:rPr>
      <w:rFonts w:ascii="COOPER LIGHT BT" w:hAnsi="COOPER LIGHT BT"/>
      <w:sz w:val="48"/>
    </w:rPr>
  </w:style>
  <w:style w:type="numbering" w:styleId="BijlagenummeringSURF" w:customStyle="1">
    <w:name w:val="Bijlagenummering SURF"/>
    <w:uiPriority w:val="4"/>
    <w:semiHidden/>
    <w:rsid w:val="00345315"/>
    <w:pPr>
      <w:numPr>
        <w:numId w:val="8"/>
      </w:numPr>
    </w:pPr>
  </w:style>
  <w:style w:type="paragraph" w:styleId="Bijlagekop1SURF" w:customStyle="1">
    <w:name w:val="Bijlage kop 1 SURF"/>
    <w:basedOn w:val="ZsysbasisSURF"/>
    <w:next w:val="BasistekstSURF"/>
    <w:uiPriority w:val="4"/>
    <w:qFormat/>
    <w:rsid w:val="00CB2517"/>
    <w:pPr>
      <w:keepNext/>
      <w:keepLines/>
      <w:pageBreakBefore/>
      <w:numPr>
        <w:numId w:val="24"/>
      </w:numPr>
      <w:tabs>
        <w:tab w:val="left" w:pos="709"/>
      </w:tabs>
      <w:spacing w:after="270" w:line="400" w:lineRule="exact"/>
      <w:outlineLvl w:val="0"/>
    </w:pPr>
    <w:rPr>
      <w:rFonts w:ascii="General Sans Semibold" w:hAnsi="General Sans Semibold"/>
      <w:b/>
      <w:bCs/>
      <w:sz w:val="32"/>
      <w:szCs w:val="32"/>
    </w:rPr>
  </w:style>
  <w:style w:type="paragraph" w:styleId="Bijlagekop2SURF" w:customStyle="1">
    <w:name w:val="Bijlage kop 2 SURF"/>
    <w:basedOn w:val="ZsysbasisSURF"/>
    <w:next w:val="BasistekstSURF"/>
    <w:uiPriority w:val="4"/>
    <w:qFormat/>
    <w:rsid w:val="00955BF7"/>
    <w:pPr>
      <w:keepNext/>
      <w:keepLines/>
      <w:numPr>
        <w:ilvl w:val="1"/>
        <w:numId w:val="24"/>
      </w:numPr>
      <w:spacing w:before="270" w:line="320" w:lineRule="exact"/>
      <w:outlineLvl w:val="1"/>
    </w:pPr>
    <w:rPr>
      <w:b/>
      <w:bCs/>
      <w:iCs/>
      <w:sz w:val="26"/>
      <w:szCs w:val="28"/>
    </w:rPr>
  </w:style>
  <w:style w:type="paragraph" w:styleId="Onderwerpvanopmerking">
    <w:name w:val="annotation subject"/>
    <w:basedOn w:val="ZsysbasisSURF"/>
    <w:next w:val="BasistekstSURF"/>
    <w:link w:val="OnderwerpvanopmerkingChar"/>
    <w:uiPriority w:val="98"/>
    <w:semiHidden/>
    <w:rsid w:val="00E7078D"/>
    <w:rPr>
      <w:b/>
      <w:bCs/>
      <w:szCs w:val="20"/>
    </w:rPr>
  </w:style>
  <w:style w:type="character" w:styleId="OnderwerpvanopmerkingChar" w:customStyle="1">
    <w:name w:val="Onderwerp van opmerking Char"/>
    <w:basedOn w:val="TekstopmerkingChar"/>
    <w:link w:val="Onderwerpvanopmerking"/>
    <w:rsid w:val="00E7078D"/>
    <w:rPr>
      <w:rFonts w:cs="Maiandra GD" w:asciiTheme="minorHAnsi" w:hAnsiTheme="minorHAnsi"/>
      <w:b/>
      <w:bCs/>
      <w:color w:val="000000" w:themeColor="text1"/>
      <w:sz w:val="18"/>
      <w:szCs w:val="18"/>
    </w:rPr>
  </w:style>
  <w:style w:type="character" w:styleId="Plattetekst2Char" w:customStyle="1">
    <w:name w:val="Platte tekst 2 Char"/>
    <w:basedOn w:val="Standaardalinea-lettertype"/>
    <w:link w:val="Plattetekst2"/>
    <w:rsid w:val="00E7078D"/>
    <w:rPr>
      <w:rFonts w:ascii="Maiandra GD" w:hAnsi="Maiandra GD" w:cs="Maiandra GD"/>
      <w:sz w:val="18"/>
      <w:szCs w:val="18"/>
    </w:rPr>
  </w:style>
  <w:style w:type="character" w:styleId="PlattetekstChar" w:customStyle="1">
    <w:name w:val="Platte tekst Char"/>
    <w:basedOn w:val="ZsysbasisSURFChar"/>
    <w:link w:val="Plattetekst"/>
    <w:uiPriority w:val="1"/>
    <w:rsid w:val="00B441C6"/>
    <w:rPr>
      <w:rFonts w:ascii="General Sans" w:hAnsi="General Sans" w:cs="Maiandra GD"/>
      <w:color w:val="000000" w:themeColor="text1"/>
      <w:sz w:val="18"/>
      <w:szCs w:val="18"/>
    </w:rPr>
  </w:style>
  <w:style w:type="character" w:styleId="Platteteksteersteinspringing2Char" w:customStyle="1">
    <w:name w:val="Platte tekst eerste inspringing 2 Char"/>
    <w:basedOn w:val="PlattetekstinspringenChar"/>
    <w:link w:val="Platteteksteersteinspringing2"/>
    <w:rsid w:val="00E7078D"/>
    <w:rPr>
      <w:rFonts w:ascii="Maiandra GD" w:hAnsi="Maiandra GD" w:cs="Maiandra GD"/>
      <w:sz w:val="18"/>
      <w:szCs w:val="18"/>
    </w:rPr>
  </w:style>
  <w:style w:type="paragraph" w:styleId="Plattetekstinspringen2">
    <w:name w:val="Body Text Indent 2"/>
    <w:basedOn w:val="ZsysbasisSURF"/>
    <w:next w:val="BasistekstSURF"/>
    <w:link w:val="Plattetekstinspringen2Char"/>
    <w:uiPriority w:val="98"/>
    <w:semiHidden/>
    <w:rsid w:val="00E7078D"/>
    <w:pPr>
      <w:ind w:left="284"/>
    </w:pPr>
  </w:style>
  <w:style w:type="character" w:styleId="Plattetekstinspringen2Char" w:customStyle="1">
    <w:name w:val="Platte tekst inspringen 2 Char"/>
    <w:basedOn w:val="Standaardalinea-lettertype"/>
    <w:link w:val="Plattetekstinspringen2"/>
    <w:rsid w:val="00E7078D"/>
    <w:rPr>
      <w:rFonts w:ascii="Maiandra GD" w:hAnsi="Maiandra GD" w:cs="Maiandra GD"/>
      <w:sz w:val="18"/>
      <w:szCs w:val="18"/>
    </w:rPr>
  </w:style>
  <w:style w:type="paragraph" w:styleId="Plattetekstinspringen3">
    <w:name w:val="Body Text Indent 3"/>
    <w:basedOn w:val="ZsysbasisSURF"/>
    <w:next w:val="BasistekstSURF"/>
    <w:link w:val="Plattetekstinspringen3Char"/>
    <w:uiPriority w:val="98"/>
    <w:semiHidden/>
    <w:rsid w:val="00E7078D"/>
    <w:pPr>
      <w:ind w:left="284"/>
    </w:pPr>
    <w:rPr>
      <w:szCs w:val="16"/>
    </w:rPr>
  </w:style>
  <w:style w:type="character" w:styleId="Plattetekstinspringen3Char" w:customStyle="1">
    <w:name w:val="Platte tekst inspringen 3 Char"/>
    <w:basedOn w:val="Standaardalinea-lettertype"/>
    <w:link w:val="Plattetekstinspringen3"/>
    <w:rsid w:val="00E7078D"/>
    <w:rPr>
      <w:rFonts w:ascii="Maiandra GD" w:hAnsi="Maiandra GD" w:cs="Maiandra GD"/>
      <w:sz w:val="18"/>
      <w:szCs w:val="16"/>
    </w:rPr>
  </w:style>
  <w:style w:type="paragraph" w:styleId="Lijstmetafbeeldingen">
    <w:name w:val="table of figures"/>
    <w:aliases w:val="Lijst met afbeeldingen SURF"/>
    <w:basedOn w:val="ZsysbasisSURF"/>
    <w:next w:val="BasistekstSURF"/>
    <w:uiPriority w:val="4"/>
    <w:rsid w:val="00DD2A9E"/>
  </w:style>
  <w:style w:type="table" w:styleId="TabelzonderopmaakSURF" w:customStyle="1">
    <w:name w:val="Tabel zonder opmaak SURF"/>
    <w:basedOn w:val="Standaardtabel"/>
    <w:uiPriority w:val="99"/>
    <w:qFormat/>
    <w:rsid w:val="00D16E87"/>
    <w:pPr>
      <w:spacing w:line="240" w:lineRule="auto"/>
    </w:pPr>
    <w:tblPr>
      <w:tblCellMar>
        <w:left w:w="0" w:type="dxa"/>
        <w:right w:w="0" w:type="dxa"/>
      </w:tblCellMar>
    </w:tblPr>
  </w:style>
  <w:style w:type="paragraph" w:styleId="ZsysbasistocSURF" w:customStyle="1">
    <w:name w:val="Zsysbasistoc SURF"/>
    <w:basedOn w:val="ZsysbasisSURF"/>
    <w:next w:val="BasistekstSURF"/>
    <w:uiPriority w:val="4"/>
    <w:semiHidden/>
    <w:rsid w:val="00822167"/>
    <w:pPr>
      <w:tabs>
        <w:tab w:val="right" w:pos="9270"/>
      </w:tabs>
      <w:spacing w:line="260" w:lineRule="exact"/>
      <w:ind w:left="340" w:right="1134" w:hanging="340"/>
    </w:pPr>
    <w:rPr>
      <w:color w:val="0077C8" w:themeColor="accent3"/>
    </w:rPr>
  </w:style>
  <w:style w:type="numbering" w:styleId="AgendapuntlijstSURF" w:customStyle="1">
    <w:name w:val="Agendapunt (lijst) SURF"/>
    <w:uiPriority w:val="4"/>
    <w:semiHidden/>
    <w:rsid w:val="001C6232"/>
    <w:pPr>
      <w:numPr>
        <w:numId w:val="21"/>
      </w:numPr>
    </w:pPr>
  </w:style>
  <w:style w:type="paragraph" w:styleId="AgendapuntSURF" w:customStyle="1">
    <w:name w:val="Agendapunt SURF"/>
    <w:basedOn w:val="ZsysbasisSURF"/>
    <w:uiPriority w:val="4"/>
    <w:rsid w:val="001C6232"/>
    <w:pPr>
      <w:numPr>
        <w:numId w:val="22"/>
      </w:numPr>
    </w:pPr>
  </w:style>
  <w:style w:type="paragraph" w:styleId="ZsysbasistabeltekstSURF" w:customStyle="1">
    <w:name w:val="Zsysbasistabeltekst SURF"/>
    <w:basedOn w:val="ZsysbasisSURF"/>
    <w:next w:val="TabeltekstSURF"/>
    <w:uiPriority w:val="4"/>
    <w:semiHidden/>
    <w:rsid w:val="0073233B"/>
  </w:style>
  <w:style w:type="paragraph" w:styleId="TabeltekstSURF" w:customStyle="1">
    <w:name w:val="Tabeltekst SURF"/>
    <w:basedOn w:val="ZsysbasistabeltekstSURF"/>
    <w:uiPriority w:val="4"/>
    <w:rsid w:val="00312D26"/>
  </w:style>
  <w:style w:type="paragraph" w:styleId="TabelkopjeSURF" w:customStyle="1">
    <w:name w:val="Tabelkopje SURF"/>
    <w:basedOn w:val="ZsysbasistabeltekstSURF"/>
    <w:next w:val="TabeltekstSURF"/>
    <w:uiPriority w:val="4"/>
    <w:rsid w:val="00312D26"/>
    <w:rPr>
      <w:b/>
    </w:rPr>
  </w:style>
  <w:style w:type="paragraph" w:styleId="DocumentnaamSURF" w:customStyle="1">
    <w:name w:val="Documentnaam SURF"/>
    <w:basedOn w:val="ZsysbasisSURF"/>
    <w:next w:val="BasistekstSURF"/>
    <w:uiPriority w:val="4"/>
    <w:rsid w:val="00D517F6"/>
    <w:rPr>
      <w:b/>
      <w:sz w:val="28"/>
    </w:rPr>
  </w:style>
  <w:style w:type="table" w:styleId="TabelstijllichtgroenSURF" w:customStyle="1">
    <w:name w:val="Tabelstijl (lichtgroen) SURF"/>
    <w:basedOn w:val="Standaardtabel"/>
    <w:uiPriority w:val="99"/>
    <w:rsid w:val="00C85508"/>
    <w:pPr>
      <w:spacing w:line="240" w:lineRule="auto"/>
    </w:pPr>
    <w:tblPr>
      <w:tblBorders>
        <w:top w:val="single" w:color="A9C23F" w:themeColor="accent6" w:sz="4" w:space="0"/>
        <w:left w:val="single" w:color="A9C23F" w:themeColor="accent6" w:sz="4" w:space="0"/>
        <w:bottom w:val="single" w:color="A9C23F" w:themeColor="accent6" w:sz="4" w:space="0"/>
        <w:right w:val="single" w:color="A9C23F" w:themeColor="accent6" w:sz="4" w:space="0"/>
        <w:insideH w:val="single" w:color="A9C23F" w:themeColor="accent6" w:sz="4" w:space="0"/>
        <w:insideV w:val="single" w:color="A9C23F" w:themeColor="accent6" w:sz="4" w:space="0"/>
      </w:tblBorders>
      <w:tblCellMar>
        <w:top w:w="125" w:type="dxa"/>
        <w:left w:w="113" w:type="dxa"/>
        <w:bottom w:w="102" w:type="dxa"/>
        <w:right w:w="113" w:type="dxa"/>
      </w:tblCellMar>
    </w:tblPr>
    <w:tblStylePr w:type="firstRow">
      <w:tblPr/>
      <w:tcPr>
        <w:shd w:val="clear" w:color="auto" w:fill="A9C23F" w:themeFill="accent6"/>
      </w:tcPr>
    </w:tblStylePr>
  </w:style>
  <w:style w:type="table" w:styleId="TabelstijloranjeSURF" w:customStyle="1">
    <w:name w:val="Tabelstijl (oranje) SURF"/>
    <w:basedOn w:val="Standaardtabel"/>
    <w:uiPriority w:val="99"/>
    <w:rsid w:val="00C93C95"/>
    <w:pPr>
      <w:spacing w:line="240" w:lineRule="auto"/>
    </w:pPr>
    <w:tblPr>
      <w:tblBorders>
        <w:top w:val="single" w:color="EA7600" w:themeColor="accent1" w:sz="4" w:space="0"/>
        <w:left w:val="single" w:color="EA7600" w:themeColor="accent1" w:sz="4" w:space="0"/>
        <w:bottom w:val="single" w:color="EA7600" w:themeColor="accent1" w:sz="4" w:space="0"/>
        <w:right w:val="single" w:color="EA7600" w:themeColor="accent1" w:sz="4" w:space="0"/>
        <w:insideH w:val="single" w:color="EA7600" w:themeColor="accent1" w:sz="4" w:space="0"/>
        <w:insideV w:val="single" w:color="EA7600" w:themeColor="accent1" w:sz="4" w:space="0"/>
      </w:tblBorders>
      <w:tblCellMar>
        <w:top w:w="125" w:type="dxa"/>
        <w:left w:w="113" w:type="dxa"/>
        <w:bottom w:w="102" w:type="dxa"/>
        <w:right w:w="113" w:type="dxa"/>
      </w:tblCellMar>
    </w:tblPr>
    <w:tblStylePr w:type="firstRow">
      <w:tblPr/>
      <w:tcPr>
        <w:shd w:val="clear" w:color="auto" w:fill="EA7600" w:themeFill="accent1"/>
      </w:tcPr>
    </w:tblStylePr>
  </w:style>
  <w:style w:type="table" w:styleId="TabelstijlgeelSURF" w:customStyle="1">
    <w:name w:val="Tabelstijl (geel) SURF"/>
    <w:basedOn w:val="Standaardtabel"/>
    <w:uiPriority w:val="99"/>
    <w:rsid w:val="00C93C95"/>
    <w:pPr>
      <w:spacing w:line="240" w:lineRule="auto"/>
    </w:pPr>
    <w:tblPr>
      <w:tblBorders>
        <w:top w:val="single" w:color="FEDB00" w:themeColor="accent5" w:sz="4" w:space="0"/>
        <w:left w:val="single" w:color="FEDB00" w:themeColor="accent5" w:sz="4" w:space="0"/>
        <w:bottom w:val="single" w:color="FEDB00" w:themeColor="accent5" w:sz="4" w:space="0"/>
        <w:right w:val="single" w:color="FEDB00" w:themeColor="accent5" w:sz="4" w:space="0"/>
        <w:insideH w:val="single" w:color="FEDB00" w:themeColor="accent5" w:sz="4" w:space="0"/>
        <w:insideV w:val="single" w:color="FEDB00" w:themeColor="accent5" w:sz="4" w:space="0"/>
      </w:tblBorders>
      <w:tblCellMar>
        <w:top w:w="125" w:type="dxa"/>
        <w:left w:w="113" w:type="dxa"/>
        <w:bottom w:w="102" w:type="dxa"/>
        <w:right w:w="113" w:type="dxa"/>
      </w:tblCellMar>
    </w:tblPr>
    <w:tblStylePr w:type="firstRow">
      <w:tblPr/>
      <w:tcPr>
        <w:shd w:val="clear" w:color="auto" w:fill="FEDB00" w:themeFill="accent5"/>
      </w:tcPr>
    </w:tblStylePr>
  </w:style>
  <w:style w:type="table" w:styleId="Donkerelijst">
    <w:name w:val="Dark List"/>
    <w:basedOn w:val="Standaardtabel"/>
    <w:uiPriority w:val="70"/>
    <w:semiHidden/>
    <w:unhideWhenUsed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paragraph" w:styleId="KaderkopSURF" w:customStyle="1">
    <w:name w:val="Kaderkop SURF"/>
    <w:basedOn w:val="ZsysbasisSURF"/>
    <w:next w:val="BasistekstSURF"/>
    <w:uiPriority w:val="4"/>
    <w:rsid w:val="002D12C0"/>
    <w:rPr>
      <w:b/>
    </w:rPr>
  </w:style>
  <w:style w:type="paragraph" w:styleId="Kop4zondernummerSURF" w:customStyle="1">
    <w:name w:val="Kop 4 zonder nummer SURF"/>
    <w:basedOn w:val="ZsysbasisSURF"/>
    <w:next w:val="BasistekstSURF"/>
    <w:uiPriority w:val="4"/>
    <w:qFormat/>
    <w:rsid w:val="00955BF7"/>
    <w:pPr>
      <w:keepNext/>
      <w:keepLines/>
      <w:spacing w:before="270"/>
    </w:pPr>
    <w:rPr>
      <w:bCs/>
      <w:i/>
      <w:szCs w:val="24"/>
    </w:rPr>
  </w:style>
  <w:style w:type="character" w:styleId="KopteksttekenopmaakSURF" w:customStyle="1">
    <w:name w:val="Koptekst tekenopmaak SURF"/>
    <w:basedOn w:val="Standaardalinea-lettertype"/>
    <w:uiPriority w:val="4"/>
    <w:rsid w:val="00955BF7"/>
    <w:rPr>
      <w:b/>
    </w:rPr>
  </w:style>
  <w:style w:type="paragraph" w:styleId="KopinhoudsopgaveSURF" w:customStyle="1">
    <w:name w:val="Kop inhoudsopgave SURF"/>
    <w:basedOn w:val="ZsysbasisSURF"/>
    <w:next w:val="BasistekstSURF"/>
    <w:uiPriority w:val="4"/>
    <w:rsid w:val="00822167"/>
    <w:pPr>
      <w:spacing w:line="360" w:lineRule="exact"/>
    </w:pPr>
    <w:rPr>
      <w:b/>
      <w:sz w:val="32"/>
    </w:rPr>
  </w:style>
  <w:style w:type="table" w:styleId="Gemiddeldraster1">
    <w:name w:val="Medium Grid 1"/>
    <w:basedOn w:val="Standaardtabel"/>
    <w:uiPriority w:val="67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color="404040" w:themeColor="text1" w:themeTint="BF" w:sz="8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  <w:insideH w:val="single" w:color="404040" w:themeColor="text1" w:themeTint="BF" w:sz="8" w:space="0"/>
        <w:insideV w:val="single" w:color="404040" w:themeColor="text1" w:themeTint="BF" w:sz="8" w:space="0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emiddeldraster2">
    <w:name w:val="Medium Grid 2"/>
    <w:basedOn w:val="Standaardtabel"/>
    <w:uiPriority w:val="68"/>
    <w:semiHidden/>
    <w:unhideWhenUsed/>
    <w:rsid w:val="00C85FA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color="000000" w:themeColor="text1" w:sz="6" w:space="0"/>
          <w:insideV w:val="single" w:color="000000" w:themeColor="text1" w:sz="6" w:space="0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emiddeldraster3">
    <w:name w:val="Medium Grid 3"/>
    <w:basedOn w:val="Standaardtabel"/>
    <w:uiPriority w:val="69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808080" w:themeFill="text1" w:themeFillTint="7F"/>
      </w:tcPr>
    </w:tblStylePr>
  </w:style>
  <w:style w:type="table" w:styleId="Gemiddeldearcering1">
    <w:name w:val="Medium Shading 1"/>
    <w:basedOn w:val="Standaardtabel"/>
    <w:uiPriority w:val="63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color="404040" w:themeColor="text1" w:themeTint="BF" w:sz="8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  <w:insideH w:val="single" w:color="404040" w:themeColor="tex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404040" w:themeColor="text1" w:themeTint="BF" w:sz="8" w:space="0"/>
          <w:left w:val="single" w:color="404040" w:themeColor="text1" w:themeTint="BF" w:sz="8" w:space="0"/>
          <w:bottom w:val="single" w:color="404040" w:themeColor="text1" w:themeTint="BF" w:sz="8" w:space="0"/>
          <w:right w:val="single" w:color="404040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04040" w:themeColor="text1" w:themeTint="BF" w:sz="6" w:space="0"/>
          <w:left w:val="single" w:color="404040" w:themeColor="text1" w:themeTint="BF" w:sz="8" w:space="0"/>
          <w:bottom w:val="single" w:color="404040" w:themeColor="text1" w:themeTint="BF" w:sz="8" w:space="0"/>
          <w:right w:val="single" w:color="404040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1-accent1">
    <w:name w:val="Medium Shading 1 Accent 1"/>
    <w:basedOn w:val="Standaardtabel"/>
    <w:uiPriority w:val="63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color="FF9730" w:themeColor="accent1" w:themeTint="BF" w:sz="8" w:space="0"/>
        <w:left w:val="single" w:color="FF9730" w:themeColor="accent1" w:themeTint="BF" w:sz="8" w:space="0"/>
        <w:bottom w:val="single" w:color="FF9730" w:themeColor="accent1" w:themeTint="BF" w:sz="8" w:space="0"/>
        <w:right w:val="single" w:color="FF9730" w:themeColor="accent1" w:themeTint="BF" w:sz="8" w:space="0"/>
        <w:insideH w:val="single" w:color="FF9730" w:themeColor="accen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FF9730" w:themeColor="accent1" w:themeTint="BF" w:sz="8" w:space="0"/>
          <w:left w:val="single" w:color="FF9730" w:themeColor="accent1" w:themeTint="BF" w:sz="8" w:space="0"/>
          <w:bottom w:val="single" w:color="FF9730" w:themeColor="accent1" w:themeTint="BF" w:sz="8" w:space="0"/>
          <w:right w:val="single" w:color="FF9730" w:themeColor="accent1" w:themeTint="BF" w:sz="8" w:space="0"/>
          <w:insideH w:val="nil"/>
          <w:insideV w:val="nil"/>
        </w:tcBorders>
        <w:shd w:val="clear" w:color="auto" w:fill="EA760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F9730" w:themeColor="accent1" w:themeTint="BF" w:sz="6" w:space="0"/>
          <w:left w:val="single" w:color="FF9730" w:themeColor="accent1" w:themeTint="BF" w:sz="8" w:space="0"/>
          <w:bottom w:val="single" w:color="FF9730" w:themeColor="accent1" w:themeTint="BF" w:sz="8" w:space="0"/>
          <w:right w:val="single" w:color="FF9730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CBA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DCBA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Gemiddeldearcering2">
    <w:name w:val="Medium Shading 2"/>
    <w:basedOn w:val="Standaardtabel"/>
    <w:uiPriority w:val="64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Gemiddeldearcering2-accent1">
    <w:name w:val="Medium Shading 2 Accent 1"/>
    <w:basedOn w:val="Standaardtabel"/>
    <w:uiPriority w:val="64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EA7600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EA760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A7600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Gemiddeldelijst1">
    <w:name w:val="Medium List 1"/>
    <w:basedOn w:val="Standaardtabel"/>
    <w:uiPriority w:val="65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Gemiddeldelijst1-accent1">
    <w:name w:val="Medium List 1 Accent 1"/>
    <w:basedOn w:val="Standaardtabel"/>
    <w:uiPriority w:val="65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A7600" w:themeColor="accent1" w:sz="8" w:space="0"/>
        <w:bottom w:val="single" w:color="EA7600" w:themeColor="accen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EA7600" w:themeColor="accent1" w:sz="8" w:space="0"/>
        </w:tcBorders>
      </w:tcPr>
    </w:tblStylePr>
    <w:tblStylePr w:type="lastRow">
      <w:rPr>
        <w:b/>
        <w:bCs/>
        <w:color w:val="000000" w:themeColor="text2"/>
      </w:rPr>
      <w:tblPr/>
      <w:tcPr>
        <w:tcBorders>
          <w:top w:val="single" w:color="EA7600" w:themeColor="accent1" w:sz="8" w:space="0"/>
          <w:bottom w:val="single" w:color="EA7600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EA7600" w:themeColor="accent1" w:sz="8" w:space="0"/>
          <w:bottom w:val="single" w:color="EA7600" w:themeColor="accent1" w:sz="8" w:space="0"/>
        </w:tcBorders>
      </w:tcPr>
    </w:tblStylePr>
    <w:tblStylePr w:type="band1Vert">
      <w:tblPr/>
      <w:tcPr>
        <w:shd w:val="clear" w:color="auto" w:fill="FFDCBA" w:themeFill="accent1" w:themeFillTint="3F"/>
      </w:tcPr>
    </w:tblStylePr>
    <w:tblStylePr w:type="band1Horz">
      <w:tblPr/>
      <w:tcPr>
        <w:shd w:val="clear" w:color="auto" w:fill="FFDCBA" w:themeFill="accent1" w:themeFillTint="3F"/>
      </w:tcPr>
    </w:tblStylePr>
  </w:style>
  <w:style w:type="table" w:styleId="Gemiddeldelijst2">
    <w:name w:val="Medium List 2"/>
    <w:basedOn w:val="Standaardtabel"/>
    <w:uiPriority w:val="66"/>
    <w:semiHidden/>
    <w:unhideWhenUsed/>
    <w:rsid w:val="00C85FA2"/>
    <w:pPr>
      <w:spacing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Kleurrijkraster">
    <w:name w:val="Colorful Grid"/>
    <w:basedOn w:val="Standaardtabel"/>
    <w:uiPriority w:val="73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leurrijkearcering">
    <w:name w:val="Colorful Shading"/>
    <w:basedOn w:val="Standaardtabel"/>
    <w:uiPriority w:val="71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E03C31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E03C31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00000" w:themeColor="text1" w:themeShade="99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leurrijkelijst">
    <w:name w:val="Colorful List"/>
    <w:basedOn w:val="Standaardtabel"/>
    <w:uiPriority w:val="72"/>
    <w:semiHidden/>
    <w:unhideWhenUsed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BD261C" w:themeFill="accent2" w:themeFillShade="CC"/>
      </w:tcPr>
    </w:tblStylePr>
    <w:tblStylePr w:type="lastRow">
      <w:rPr>
        <w:b/>
        <w:bCs/>
        <w:color w:val="BD261C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chtraster">
    <w:name w:val="Light Grid"/>
    <w:basedOn w:val="Standaardtabel"/>
    <w:uiPriority w:val="62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</w:tcPr>
    </w:tblStylePr>
  </w:style>
  <w:style w:type="table" w:styleId="Lichtraster-accent1">
    <w:name w:val="Light Grid Accent 1"/>
    <w:basedOn w:val="Standaardtabel"/>
    <w:uiPriority w:val="62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color="EA7600" w:themeColor="accent1" w:sz="8" w:space="0"/>
        <w:left w:val="single" w:color="EA7600" w:themeColor="accent1" w:sz="8" w:space="0"/>
        <w:bottom w:val="single" w:color="EA7600" w:themeColor="accent1" w:sz="8" w:space="0"/>
        <w:right w:val="single" w:color="EA7600" w:themeColor="accent1" w:sz="8" w:space="0"/>
        <w:insideH w:val="single" w:color="EA7600" w:themeColor="accent1" w:sz="8" w:space="0"/>
        <w:insideV w:val="single" w:color="EA7600" w:themeColor="accen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EA7600" w:themeColor="accent1" w:sz="8" w:space="0"/>
          <w:left w:val="single" w:color="EA7600" w:themeColor="accent1" w:sz="8" w:space="0"/>
          <w:bottom w:val="single" w:color="EA7600" w:themeColor="accent1" w:sz="18" w:space="0"/>
          <w:right w:val="single" w:color="EA7600" w:themeColor="accent1" w:sz="8" w:space="0"/>
          <w:insideH w:val="nil"/>
          <w:insideV w:val="single" w:color="EA7600" w:themeColor="accen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EA7600" w:themeColor="accent1" w:sz="6" w:space="0"/>
          <w:left w:val="single" w:color="EA7600" w:themeColor="accent1" w:sz="8" w:space="0"/>
          <w:bottom w:val="single" w:color="EA7600" w:themeColor="accent1" w:sz="8" w:space="0"/>
          <w:right w:val="single" w:color="EA7600" w:themeColor="accent1" w:sz="8" w:space="0"/>
          <w:insideH w:val="nil"/>
          <w:insideV w:val="single" w:color="EA7600" w:themeColor="accen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EA7600" w:themeColor="accent1" w:sz="8" w:space="0"/>
          <w:left w:val="single" w:color="EA7600" w:themeColor="accent1" w:sz="8" w:space="0"/>
          <w:bottom w:val="single" w:color="EA7600" w:themeColor="accent1" w:sz="8" w:space="0"/>
          <w:right w:val="single" w:color="EA7600" w:themeColor="accent1" w:sz="8" w:space="0"/>
        </w:tcBorders>
      </w:tcPr>
    </w:tblStylePr>
    <w:tblStylePr w:type="band1Vert">
      <w:tblPr/>
      <w:tcPr>
        <w:tcBorders>
          <w:top w:val="single" w:color="EA7600" w:themeColor="accent1" w:sz="8" w:space="0"/>
          <w:left w:val="single" w:color="EA7600" w:themeColor="accent1" w:sz="8" w:space="0"/>
          <w:bottom w:val="single" w:color="EA7600" w:themeColor="accent1" w:sz="8" w:space="0"/>
          <w:right w:val="single" w:color="EA7600" w:themeColor="accent1" w:sz="8" w:space="0"/>
        </w:tcBorders>
        <w:shd w:val="clear" w:color="auto" w:fill="FFDCBA" w:themeFill="accent1" w:themeFillTint="3F"/>
      </w:tcPr>
    </w:tblStylePr>
    <w:tblStylePr w:type="band1Horz">
      <w:tblPr/>
      <w:tcPr>
        <w:tcBorders>
          <w:top w:val="single" w:color="EA7600" w:themeColor="accent1" w:sz="8" w:space="0"/>
          <w:left w:val="single" w:color="EA7600" w:themeColor="accent1" w:sz="8" w:space="0"/>
          <w:bottom w:val="single" w:color="EA7600" w:themeColor="accent1" w:sz="8" w:space="0"/>
          <w:right w:val="single" w:color="EA7600" w:themeColor="accent1" w:sz="8" w:space="0"/>
          <w:insideV w:val="single" w:color="EA7600" w:themeColor="accent1" w:sz="8" w:space="0"/>
        </w:tcBorders>
        <w:shd w:val="clear" w:color="auto" w:fill="FFDCBA" w:themeFill="accent1" w:themeFillTint="3F"/>
      </w:tcPr>
    </w:tblStylePr>
    <w:tblStylePr w:type="band2Horz">
      <w:tblPr/>
      <w:tcPr>
        <w:tcBorders>
          <w:top w:val="single" w:color="EA7600" w:themeColor="accent1" w:sz="8" w:space="0"/>
          <w:left w:val="single" w:color="EA7600" w:themeColor="accent1" w:sz="8" w:space="0"/>
          <w:bottom w:val="single" w:color="EA7600" w:themeColor="accent1" w:sz="8" w:space="0"/>
          <w:right w:val="single" w:color="EA7600" w:themeColor="accent1" w:sz="8" w:space="0"/>
          <w:insideV w:val="single" w:color="EA7600" w:themeColor="accent1" w:sz="8" w:space="0"/>
        </w:tcBorders>
      </w:tcPr>
    </w:tblStylePr>
  </w:style>
  <w:style w:type="table" w:styleId="Lichtearcering">
    <w:name w:val="Light Shading"/>
    <w:basedOn w:val="Standaardtabel"/>
    <w:uiPriority w:val="60"/>
    <w:semiHidden/>
    <w:unhideWhenUsed/>
    <w:rsid w:val="00C85FA2"/>
    <w:pPr>
      <w:spacing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chtearcering-accent1">
    <w:name w:val="Light Shading Accent 1"/>
    <w:basedOn w:val="Standaardtabel"/>
    <w:uiPriority w:val="60"/>
    <w:semiHidden/>
    <w:unhideWhenUsed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color="EA7600" w:themeColor="accent1" w:sz="8" w:space="0"/>
        <w:bottom w:val="single" w:color="EA7600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EA7600" w:themeColor="accent1" w:sz="8" w:space="0"/>
          <w:left w:val="nil"/>
          <w:bottom w:val="single" w:color="EA7600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EA7600" w:themeColor="accent1" w:sz="8" w:space="0"/>
          <w:left w:val="nil"/>
          <w:bottom w:val="single" w:color="EA7600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DCBA" w:themeFill="accent1" w:themeFillTint="3F"/>
      </w:tcPr>
    </w:tblStylePr>
  </w:style>
  <w:style w:type="table" w:styleId="Lichtelijst">
    <w:name w:val="Light List"/>
    <w:basedOn w:val="Standaardtabel"/>
    <w:uiPriority w:val="61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Lichtelijst-accent1">
    <w:name w:val="Light List Accent 1"/>
    <w:basedOn w:val="Standaardtabel"/>
    <w:uiPriority w:val="61"/>
    <w:semiHidden/>
    <w:unhideWhenUsed/>
    <w:rsid w:val="00C85FA2"/>
    <w:pPr>
      <w:spacing w:line="240" w:lineRule="auto"/>
    </w:pPr>
    <w:tblPr>
      <w:tblStyleRowBandSize w:val="1"/>
      <w:tblStyleColBandSize w:val="1"/>
      <w:tblBorders>
        <w:top w:val="single" w:color="EA7600" w:themeColor="accent1" w:sz="8" w:space="0"/>
        <w:left w:val="single" w:color="EA7600" w:themeColor="accent1" w:sz="8" w:space="0"/>
        <w:bottom w:val="single" w:color="EA7600" w:themeColor="accent1" w:sz="8" w:space="0"/>
        <w:right w:val="single" w:color="EA7600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A760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EA7600" w:themeColor="accent1" w:sz="6" w:space="0"/>
          <w:left w:val="single" w:color="EA7600" w:themeColor="accent1" w:sz="8" w:space="0"/>
          <w:bottom w:val="single" w:color="EA7600" w:themeColor="accent1" w:sz="8" w:space="0"/>
          <w:right w:val="single" w:color="EA7600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EA7600" w:themeColor="accent1" w:sz="8" w:space="0"/>
          <w:left w:val="single" w:color="EA7600" w:themeColor="accent1" w:sz="8" w:space="0"/>
          <w:bottom w:val="single" w:color="EA7600" w:themeColor="accent1" w:sz="8" w:space="0"/>
          <w:right w:val="single" w:color="EA7600" w:themeColor="accent1" w:sz="8" w:space="0"/>
        </w:tcBorders>
      </w:tcPr>
    </w:tblStylePr>
    <w:tblStylePr w:type="band1Horz">
      <w:tblPr/>
      <w:tcPr>
        <w:tcBorders>
          <w:top w:val="single" w:color="EA7600" w:themeColor="accent1" w:sz="8" w:space="0"/>
          <w:left w:val="single" w:color="EA7600" w:themeColor="accent1" w:sz="8" w:space="0"/>
          <w:bottom w:val="single" w:color="EA7600" w:themeColor="accent1" w:sz="8" w:space="0"/>
          <w:right w:val="single" w:color="EA7600" w:themeColor="accent1" w:sz="8" w:space="0"/>
        </w:tcBorders>
      </w:tcPr>
    </w:tblStylePr>
  </w:style>
  <w:style w:type="table" w:styleId="Lijsttabel1licht">
    <w:name w:val="List Table 1 Light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color="666666" w:themeColor="text1" w:themeTint="99" w:sz="4" w:space="0"/>
        </w:tcBorders>
      </w:tcPr>
    </w:tblStylePr>
    <w:tblStylePr w:type="lastRow">
      <w:rPr>
        <w:b/>
        <w:bCs/>
      </w:rPr>
      <w:tblPr/>
      <w:tcPr>
        <w:tcBorders>
          <w:top w:val="sing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jsttabel1licht-Accent1">
    <w:name w:val="List Table 1 Light Accent 1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color="FFAC59" w:themeColor="accent1" w:themeTint="99" w:sz="4" w:space="0"/>
        </w:tcBorders>
      </w:tcPr>
    </w:tblStylePr>
    <w:tblStylePr w:type="lastRow">
      <w:rPr>
        <w:b/>
        <w:bCs/>
      </w:rPr>
      <w:tblPr/>
      <w:tcPr>
        <w:tcBorders>
          <w:top w:val="single" w:color="FFAC59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jsttabel1licht-Accent2">
    <w:name w:val="List Table 1 Light Accent 2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color="EC8983" w:themeColor="accent2" w:themeTint="99" w:sz="4" w:space="0"/>
        </w:tcBorders>
      </w:tcPr>
    </w:tblStylePr>
    <w:tblStylePr w:type="lastRow">
      <w:rPr>
        <w:b/>
        <w:bCs/>
      </w:rPr>
      <w:tblPr/>
      <w:tcPr>
        <w:tcBorders>
          <w:top w:val="single" w:color="EC8983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jsttabel1licht-Accent3">
    <w:name w:val="List Table 1 Light Accent 3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color="45B3FF" w:themeColor="accent3" w:themeTint="99" w:sz="4" w:space="0"/>
        </w:tcBorders>
      </w:tcPr>
    </w:tblStylePr>
    <w:tblStylePr w:type="lastRow">
      <w:rPr>
        <w:b/>
        <w:bCs/>
      </w:rPr>
      <w:tblPr/>
      <w:tcPr>
        <w:tcBorders>
          <w:top w:val="single" w:color="45B3FF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jsttabel1licht-Accent4">
    <w:name w:val="List Table 1 Light Accent 4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color="2CFF91" w:themeColor="accent4" w:themeTint="99" w:sz="4" w:space="0"/>
        </w:tcBorders>
      </w:tcPr>
    </w:tblStylePr>
    <w:tblStylePr w:type="lastRow">
      <w:rPr>
        <w:b/>
        <w:bCs/>
      </w:rPr>
      <w:tblPr/>
      <w:tcPr>
        <w:tcBorders>
          <w:top w:val="single" w:color="2CFF91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jsttabel1licht-Accent5">
    <w:name w:val="List Table 1 Light Accent 5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color="FFE965" w:themeColor="accent5" w:themeTint="99" w:sz="4" w:space="0"/>
        </w:tcBorders>
      </w:tcPr>
    </w:tblStylePr>
    <w:tblStylePr w:type="lastRow">
      <w:rPr>
        <w:b/>
        <w:bCs/>
      </w:rPr>
      <w:tblPr/>
      <w:tcPr>
        <w:tcBorders>
          <w:top w:val="single" w:color="FFE965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jsttabel1licht-Accent6">
    <w:name w:val="List Table 1 Light Accent 6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color="CBDA8B" w:themeColor="accent6" w:themeTint="99" w:sz="4" w:space="0"/>
        </w:tcBorders>
      </w:tcPr>
    </w:tblStylePr>
    <w:tblStylePr w:type="lastRow">
      <w:rPr>
        <w:b/>
        <w:bCs/>
      </w:rPr>
      <w:tblPr/>
      <w:tcPr>
        <w:tcBorders>
          <w:top w:val="single" w:color="CBDA8B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jsttabel2">
    <w:name w:val="List Table 2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666666" w:themeColor="text1" w:themeTint="99" w:sz="4" w:space="0"/>
        <w:bottom w:val="single" w:color="666666" w:themeColor="text1" w:themeTint="99" w:sz="4" w:space="0"/>
        <w:insideH w:val="single" w:color="666666" w:themeColor="tex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jsttabel2-Accent1">
    <w:name w:val="List Table 2 Accent 1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AC59" w:themeColor="accent1" w:themeTint="99" w:sz="4" w:space="0"/>
        <w:bottom w:val="single" w:color="FFAC59" w:themeColor="accent1" w:themeTint="99" w:sz="4" w:space="0"/>
        <w:insideH w:val="single" w:color="FFAC59" w:themeColor="accen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jsttabel2-Accent2">
    <w:name w:val="List Table 2 Accent 2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EC8983" w:themeColor="accent2" w:themeTint="99" w:sz="4" w:space="0"/>
        <w:bottom w:val="single" w:color="EC8983" w:themeColor="accent2" w:themeTint="99" w:sz="4" w:space="0"/>
        <w:insideH w:val="single" w:color="EC8983" w:themeColor="accent2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jsttabel2-Accent3">
    <w:name w:val="List Table 2 Accent 3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45B3FF" w:themeColor="accent3" w:themeTint="99" w:sz="4" w:space="0"/>
        <w:bottom w:val="single" w:color="45B3FF" w:themeColor="accent3" w:themeTint="99" w:sz="4" w:space="0"/>
        <w:insideH w:val="single" w:color="45B3FF" w:themeColor="accent3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jsttabel2-Accent4">
    <w:name w:val="List Table 2 Accent 4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2CFF91" w:themeColor="accent4" w:themeTint="99" w:sz="4" w:space="0"/>
        <w:bottom w:val="single" w:color="2CFF91" w:themeColor="accent4" w:themeTint="99" w:sz="4" w:space="0"/>
        <w:insideH w:val="single" w:color="2CFF91" w:themeColor="accent4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jsttabel2-Accent5">
    <w:name w:val="List Table 2 Accent 5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E965" w:themeColor="accent5" w:themeTint="99" w:sz="4" w:space="0"/>
        <w:bottom w:val="single" w:color="FFE965" w:themeColor="accent5" w:themeTint="99" w:sz="4" w:space="0"/>
        <w:insideH w:val="single" w:color="FFE965" w:themeColor="accent5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jsttabel2-Accent6">
    <w:name w:val="List Table 2 Accent 6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CBDA8B" w:themeColor="accent6" w:themeTint="99" w:sz="4" w:space="0"/>
        <w:bottom w:val="single" w:color="CBDA8B" w:themeColor="accent6" w:themeTint="99" w:sz="4" w:space="0"/>
        <w:insideH w:val="single" w:color="CBDA8B" w:themeColor="accent6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jsttabel3">
    <w:name w:val="List Table 3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color="000000" w:themeColor="tex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tblPr/>
      <w:tcPr>
        <w:tcBorders>
          <w:top w:val="single" w:color="000000" w:themeColor="text1" w:sz="4" w:space="0"/>
          <w:bottom w:val="single" w:color="000000" w:themeColor="text1" w:sz="4" w:space="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color="000000" w:themeColor="text1" w:sz="4" w:space="0"/>
          <w:left w:val="nil"/>
        </w:tcBorders>
      </w:tcPr>
    </w:tblStylePr>
    <w:tblStylePr w:type="swCell">
      <w:tblPr/>
      <w:tcPr>
        <w:tcBorders>
          <w:top w:val="double" w:color="000000" w:themeColor="text1" w:sz="4" w:space="0"/>
          <w:right w:val="nil"/>
        </w:tcBorders>
      </w:tcPr>
    </w:tblStylePr>
  </w:style>
  <w:style w:type="table" w:styleId="Lijsttabel3-Accent1">
    <w:name w:val="List Table 3 Accent 1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EA7600" w:themeColor="accent1" w:sz="4" w:space="0"/>
        <w:left w:val="single" w:color="EA7600" w:themeColor="accent1" w:sz="4" w:space="0"/>
        <w:bottom w:val="single" w:color="EA7600" w:themeColor="accent1" w:sz="4" w:space="0"/>
        <w:right w:val="single" w:color="EA7600" w:themeColor="accent1" w:sz="4" w:space="0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A7600" w:themeFill="accent1"/>
      </w:tcPr>
    </w:tblStylePr>
    <w:tblStylePr w:type="lastRow">
      <w:rPr>
        <w:b/>
        <w:bCs/>
      </w:rPr>
      <w:tblPr/>
      <w:tcPr>
        <w:tcBorders>
          <w:top w:val="double" w:color="EA7600" w:themeColor="accen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color="EA7600" w:themeColor="accent1" w:sz="4" w:space="0"/>
          <w:right w:val="single" w:color="EA7600" w:themeColor="accent1" w:sz="4" w:space="0"/>
        </w:tcBorders>
      </w:tcPr>
    </w:tblStylePr>
    <w:tblStylePr w:type="band1Horz">
      <w:tblPr/>
      <w:tcPr>
        <w:tcBorders>
          <w:top w:val="single" w:color="EA7600" w:themeColor="accent1" w:sz="4" w:space="0"/>
          <w:bottom w:val="single" w:color="EA7600" w:themeColor="accent1" w:sz="4" w:space="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color="EA7600" w:themeColor="accent1" w:sz="4" w:space="0"/>
          <w:left w:val="nil"/>
        </w:tcBorders>
      </w:tcPr>
    </w:tblStylePr>
    <w:tblStylePr w:type="swCell">
      <w:tblPr/>
      <w:tcPr>
        <w:tcBorders>
          <w:top w:val="double" w:color="EA7600" w:themeColor="accent1" w:sz="4" w:space="0"/>
          <w:right w:val="nil"/>
        </w:tcBorders>
      </w:tcPr>
    </w:tblStylePr>
  </w:style>
  <w:style w:type="table" w:styleId="Lijsttabel3-Accent2">
    <w:name w:val="List Table 3 Accent 2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E03C31" w:themeColor="accent2" w:sz="4" w:space="0"/>
        <w:left w:val="single" w:color="E03C31" w:themeColor="accent2" w:sz="4" w:space="0"/>
        <w:bottom w:val="single" w:color="E03C31" w:themeColor="accent2" w:sz="4" w:space="0"/>
        <w:right w:val="single" w:color="E03C31" w:themeColor="accent2" w:sz="4" w:space="0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03C31" w:themeFill="accent2"/>
      </w:tcPr>
    </w:tblStylePr>
    <w:tblStylePr w:type="lastRow">
      <w:rPr>
        <w:b/>
        <w:bCs/>
      </w:rPr>
      <w:tblPr/>
      <w:tcPr>
        <w:tcBorders>
          <w:top w:val="double" w:color="E03C31" w:themeColor="accent2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color="E03C31" w:themeColor="accent2" w:sz="4" w:space="0"/>
          <w:right w:val="single" w:color="E03C31" w:themeColor="accent2" w:sz="4" w:space="0"/>
        </w:tcBorders>
      </w:tcPr>
    </w:tblStylePr>
    <w:tblStylePr w:type="band1Horz">
      <w:tblPr/>
      <w:tcPr>
        <w:tcBorders>
          <w:top w:val="single" w:color="E03C31" w:themeColor="accent2" w:sz="4" w:space="0"/>
          <w:bottom w:val="single" w:color="E03C31" w:themeColor="accent2" w:sz="4" w:space="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color="E03C31" w:themeColor="accent2" w:sz="4" w:space="0"/>
          <w:left w:val="nil"/>
        </w:tcBorders>
      </w:tcPr>
    </w:tblStylePr>
    <w:tblStylePr w:type="swCell">
      <w:tblPr/>
      <w:tcPr>
        <w:tcBorders>
          <w:top w:val="double" w:color="E03C31" w:themeColor="accent2" w:sz="4" w:space="0"/>
          <w:right w:val="nil"/>
        </w:tcBorders>
      </w:tcPr>
    </w:tblStylePr>
  </w:style>
  <w:style w:type="table" w:styleId="Lijsttabel3-Accent3">
    <w:name w:val="List Table 3 Accent 3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0077C8" w:themeColor="accent3" w:sz="4" w:space="0"/>
        <w:left w:val="single" w:color="0077C8" w:themeColor="accent3" w:sz="4" w:space="0"/>
        <w:bottom w:val="single" w:color="0077C8" w:themeColor="accent3" w:sz="4" w:space="0"/>
        <w:right w:val="single" w:color="0077C8" w:themeColor="accent3" w:sz="4" w:space="0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77C8" w:themeFill="accent3"/>
      </w:tcPr>
    </w:tblStylePr>
    <w:tblStylePr w:type="lastRow">
      <w:rPr>
        <w:b/>
        <w:bCs/>
      </w:rPr>
      <w:tblPr/>
      <w:tcPr>
        <w:tcBorders>
          <w:top w:val="double" w:color="0077C8" w:themeColor="accent3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color="0077C8" w:themeColor="accent3" w:sz="4" w:space="0"/>
          <w:right w:val="single" w:color="0077C8" w:themeColor="accent3" w:sz="4" w:space="0"/>
        </w:tcBorders>
      </w:tcPr>
    </w:tblStylePr>
    <w:tblStylePr w:type="band1Horz">
      <w:tblPr/>
      <w:tcPr>
        <w:tcBorders>
          <w:top w:val="single" w:color="0077C8" w:themeColor="accent3" w:sz="4" w:space="0"/>
          <w:bottom w:val="single" w:color="0077C8" w:themeColor="accent3" w:sz="4" w:space="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color="0077C8" w:themeColor="accent3" w:sz="4" w:space="0"/>
          <w:left w:val="nil"/>
        </w:tcBorders>
      </w:tcPr>
    </w:tblStylePr>
    <w:tblStylePr w:type="swCell">
      <w:tblPr/>
      <w:tcPr>
        <w:tcBorders>
          <w:top w:val="double" w:color="0077C8" w:themeColor="accent3" w:sz="4" w:space="0"/>
          <w:right w:val="nil"/>
        </w:tcBorders>
      </w:tcPr>
    </w:tblStylePr>
  </w:style>
  <w:style w:type="table" w:styleId="Lijsttabel3-Accent4">
    <w:name w:val="List Table 3 Accent 4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009F4D" w:themeColor="accent4" w:sz="4" w:space="0"/>
        <w:left w:val="single" w:color="009F4D" w:themeColor="accent4" w:sz="4" w:space="0"/>
        <w:bottom w:val="single" w:color="009F4D" w:themeColor="accent4" w:sz="4" w:space="0"/>
        <w:right w:val="single" w:color="009F4D" w:themeColor="accent4" w:sz="4" w:space="0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9F4D" w:themeFill="accent4"/>
      </w:tcPr>
    </w:tblStylePr>
    <w:tblStylePr w:type="lastRow">
      <w:rPr>
        <w:b/>
        <w:bCs/>
      </w:rPr>
      <w:tblPr/>
      <w:tcPr>
        <w:tcBorders>
          <w:top w:val="double" w:color="009F4D" w:themeColor="accent4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color="009F4D" w:themeColor="accent4" w:sz="4" w:space="0"/>
          <w:right w:val="single" w:color="009F4D" w:themeColor="accent4" w:sz="4" w:space="0"/>
        </w:tcBorders>
      </w:tcPr>
    </w:tblStylePr>
    <w:tblStylePr w:type="band1Horz">
      <w:tblPr/>
      <w:tcPr>
        <w:tcBorders>
          <w:top w:val="single" w:color="009F4D" w:themeColor="accent4" w:sz="4" w:space="0"/>
          <w:bottom w:val="single" w:color="009F4D" w:themeColor="accent4" w:sz="4" w:space="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color="009F4D" w:themeColor="accent4" w:sz="4" w:space="0"/>
          <w:left w:val="nil"/>
        </w:tcBorders>
      </w:tcPr>
    </w:tblStylePr>
    <w:tblStylePr w:type="swCell">
      <w:tblPr/>
      <w:tcPr>
        <w:tcBorders>
          <w:top w:val="double" w:color="009F4D" w:themeColor="accent4" w:sz="4" w:space="0"/>
          <w:right w:val="nil"/>
        </w:tcBorders>
      </w:tcPr>
    </w:tblStylePr>
  </w:style>
  <w:style w:type="table" w:styleId="Lijsttabel3-Accent5">
    <w:name w:val="List Table 3 Accent 5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EDB00" w:themeColor="accent5" w:sz="4" w:space="0"/>
        <w:left w:val="single" w:color="FEDB00" w:themeColor="accent5" w:sz="4" w:space="0"/>
        <w:bottom w:val="single" w:color="FEDB00" w:themeColor="accent5" w:sz="4" w:space="0"/>
        <w:right w:val="single" w:color="FEDB00" w:themeColor="accent5" w:sz="4" w:space="0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EDB00" w:themeFill="accent5"/>
      </w:tcPr>
    </w:tblStylePr>
    <w:tblStylePr w:type="lastRow">
      <w:rPr>
        <w:b/>
        <w:bCs/>
      </w:rPr>
      <w:tblPr/>
      <w:tcPr>
        <w:tcBorders>
          <w:top w:val="double" w:color="FEDB00" w:themeColor="accent5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color="FEDB00" w:themeColor="accent5" w:sz="4" w:space="0"/>
          <w:right w:val="single" w:color="FEDB00" w:themeColor="accent5" w:sz="4" w:space="0"/>
        </w:tcBorders>
      </w:tcPr>
    </w:tblStylePr>
    <w:tblStylePr w:type="band1Horz">
      <w:tblPr/>
      <w:tcPr>
        <w:tcBorders>
          <w:top w:val="single" w:color="FEDB00" w:themeColor="accent5" w:sz="4" w:space="0"/>
          <w:bottom w:val="single" w:color="FEDB00" w:themeColor="accent5" w:sz="4" w:space="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color="FEDB00" w:themeColor="accent5" w:sz="4" w:space="0"/>
          <w:left w:val="nil"/>
        </w:tcBorders>
      </w:tcPr>
    </w:tblStylePr>
    <w:tblStylePr w:type="swCell">
      <w:tblPr/>
      <w:tcPr>
        <w:tcBorders>
          <w:top w:val="double" w:color="FEDB00" w:themeColor="accent5" w:sz="4" w:space="0"/>
          <w:right w:val="nil"/>
        </w:tcBorders>
      </w:tcPr>
    </w:tblStylePr>
  </w:style>
  <w:style w:type="table" w:styleId="Lijsttabel3-Accent6">
    <w:name w:val="List Table 3 Accent 6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A9C23F" w:themeColor="accent6" w:sz="4" w:space="0"/>
        <w:left w:val="single" w:color="A9C23F" w:themeColor="accent6" w:sz="4" w:space="0"/>
        <w:bottom w:val="single" w:color="A9C23F" w:themeColor="accent6" w:sz="4" w:space="0"/>
        <w:right w:val="single" w:color="A9C23F" w:themeColor="accent6" w:sz="4" w:space="0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9C23F" w:themeFill="accent6"/>
      </w:tcPr>
    </w:tblStylePr>
    <w:tblStylePr w:type="lastRow">
      <w:rPr>
        <w:b/>
        <w:bCs/>
      </w:rPr>
      <w:tblPr/>
      <w:tcPr>
        <w:tcBorders>
          <w:top w:val="double" w:color="A9C23F" w:themeColor="accent6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color="A9C23F" w:themeColor="accent6" w:sz="4" w:space="0"/>
          <w:right w:val="single" w:color="A9C23F" w:themeColor="accent6" w:sz="4" w:space="0"/>
        </w:tcBorders>
      </w:tcPr>
    </w:tblStylePr>
    <w:tblStylePr w:type="band1Horz">
      <w:tblPr/>
      <w:tcPr>
        <w:tcBorders>
          <w:top w:val="single" w:color="A9C23F" w:themeColor="accent6" w:sz="4" w:space="0"/>
          <w:bottom w:val="single" w:color="A9C23F" w:themeColor="accent6" w:sz="4" w:space="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color="A9C23F" w:themeColor="accent6" w:sz="4" w:space="0"/>
          <w:left w:val="nil"/>
        </w:tcBorders>
      </w:tcPr>
    </w:tblStylePr>
    <w:tblStylePr w:type="swCell">
      <w:tblPr/>
      <w:tcPr>
        <w:tcBorders>
          <w:top w:val="double" w:color="A9C23F" w:themeColor="accent6" w:sz="4" w:space="0"/>
          <w:right w:val="nil"/>
        </w:tcBorders>
      </w:tcPr>
    </w:tblStylePr>
  </w:style>
  <w:style w:type="table" w:styleId="Lijsttabel4">
    <w:name w:val="List Table 4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jsttabel4-Accent1">
    <w:name w:val="List Table 4 Accent 1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AC59" w:themeColor="accent1" w:themeTint="99" w:sz="4" w:space="0"/>
        <w:left w:val="single" w:color="FFAC59" w:themeColor="accent1" w:themeTint="99" w:sz="4" w:space="0"/>
        <w:bottom w:val="single" w:color="FFAC59" w:themeColor="accent1" w:themeTint="99" w:sz="4" w:space="0"/>
        <w:right w:val="single" w:color="FFAC59" w:themeColor="accent1" w:themeTint="99" w:sz="4" w:space="0"/>
        <w:insideH w:val="single" w:color="FFAC59" w:themeColor="accen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EA7600" w:themeColor="accent1" w:sz="4" w:space="0"/>
          <w:left w:val="single" w:color="EA7600" w:themeColor="accent1" w:sz="4" w:space="0"/>
          <w:bottom w:val="single" w:color="EA7600" w:themeColor="accent1" w:sz="4" w:space="0"/>
          <w:right w:val="single" w:color="EA7600" w:themeColor="accent1" w:sz="4" w:space="0"/>
          <w:insideH w:val="nil"/>
        </w:tcBorders>
        <w:shd w:val="clear" w:color="auto" w:fill="EA7600" w:themeFill="accent1"/>
      </w:tcPr>
    </w:tblStylePr>
    <w:tblStylePr w:type="lastRow">
      <w:rPr>
        <w:b/>
        <w:bCs/>
      </w:rPr>
      <w:tblPr/>
      <w:tcPr>
        <w:tcBorders>
          <w:top w:val="double" w:color="FFAC59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jsttabel4-Accent2">
    <w:name w:val="List Table 4 Accent 2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EC8983" w:themeColor="accent2" w:themeTint="99" w:sz="4" w:space="0"/>
        <w:left w:val="single" w:color="EC8983" w:themeColor="accent2" w:themeTint="99" w:sz="4" w:space="0"/>
        <w:bottom w:val="single" w:color="EC8983" w:themeColor="accent2" w:themeTint="99" w:sz="4" w:space="0"/>
        <w:right w:val="single" w:color="EC8983" w:themeColor="accent2" w:themeTint="99" w:sz="4" w:space="0"/>
        <w:insideH w:val="single" w:color="EC8983" w:themeColor="accent2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E03C31" w:themeColor="accent2" w:sz="4" w:space="0"/>
          <w:left w:val="single" w:color="E03C31" w:themeColor="accent2" w:sz="4" w:space="0"/>
          <w:bottom w:val="single" w:color="E03C31" w:themeColor="accent2" w:sz="4" w:space="0"/>
          <w:right w:val="single" w:color="E03C31" w:themeColor="accent2" w:sz="4" w:space="0"/>
          <w:insideH w:val="nil"/>
        </w:tcBorders>
        <w:shd w:val="clear" w:color="auto" w:fill="E03C31" w:themeFill="accent2"/>
      </w:tcPr>
    </w:tblStylePr>
    <w:tblStylePr w:type="lastRow">
      <w:rPr>
        <w:b/>
        <w:bCs/>
      </w:rPr>
      <w:tblPr/>
      <w:tcPr>
        <w:tcBorders>
          <w:top w:val="double" w:color="EC8983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jsttabel4-Accent3">
    <w:name w:val="List Table 4 Accent 3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45B3FF" w:themeColor="accent3" w:themeTint="99" w:sz="4" w:space="0"/>
        <w:left w:val="single" w:color="45B3FF" w:themeColor="accent3" w:themeTint="99" w:sz="4" w:space="0"/>
        <w:bottom w:val="single" w:color="45B3FF" w:themeColor="accent3" w:themeTint="99" w:sz="4" w:space="0"/>
        <w:right w:val="single" w:color="45B3FF" w:themeColor="accent3" w:themeTint="99" w:sz="4" w:space="0"/>
        <w:insideH w:val="single" w:color="45B3FF" w:themeColor="accent3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77C8" w:themeColor="accent3" w:sz="4" w:space="0"/>
          <w:left w:val="single" w:color="0077C8" w:themeColor="accent3" w:sz="4" w:space="0"/>
          <w:bottom w:val="single" w:color="0077C8" w:themeColor="accent3" w:sz="4" w:space="0"/>
          <w:right w:val="single" w:color="0077C8" w:themeColor="accent3" w:sz="4" w:space="0"/>
          <w:insideH w:val="nil"/>
        </w:tcBorders>
        <w:shd w:val="clear" w:color="auto" w:fill="0077C8" w:themeFill="accent3"/>
      </w:tcPr>
    </w:tblStylePr>
    <w:tblStylePr w:type="lastRow">
      <w:rPr>
        <w:b/>
        <w:bCs/>
      </w:rPr>
      <w:tblPr/>
      <w:tcPr>
        <w:tcBorders>
          <w:top w:val="double" w:color="45B3FF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jsttabel4-Accent4">
    <w:name w:val="List Table 4 Accent 4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2CFF91" w:themeColor="accent4" w:themeTint="99" w:sz="4" w:space="0"/>
        <w:left w:val="single" w:color="2CFF91" w:themeColor="accent4" w:themeTint="99" w:sz="4" w:space="0"/>
        <w:bottom w:val="single" w:color="2CFF91" w:themeColor="accent4" w:themeTint="99" w:sz="4" w:space="0"/>
        <w:right w:val="single" w:color="2CFF91" w:themeColor="accent4" w:themeTint="99" w:sz="4" w:space="0"/>
        <w:insideH w:val="single" w:color="2CFF91" w:themeColor="accent4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9F4D" w:themeColor="accent4" w:sz="4" w:space="0"/>
          <w:left w:val="single" w:color="009F4D" w:themeColor="accent4" w:sz="4" w:space="0"/>
          <w:bottom w:val="single" w:color="009F4D" w:themeColor="accent4" w:sz="4" w:space="0"/>
          <w:right w:val="single" w:color="009F4D" w:themeColor="accent4" w:sz="4" w:space="0"/>
          <w:insideH w:val="nil"/>
        </w:tcBorders>
        <w:shd w:val="clear" w:color="auto" w:fill="009F4D" w:themeFill="accent4"/>
      </w:tcPr>
    </w:tblStylePr>
    <w:tblStylePr w:type="lastRow">
      <w:rPr>
        <w:b/>
        <w:bCs/>
      </w:rPr>
      <w:tblPr/>
      <w:tcPr>
        <w:tcBorders>
          <w:top w:val="double" w:color="2CFF91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jsttabel4-Accent5">
    <w:name w:val="List Table 4 Accent 5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E965" w:themeColor="accent5" w:themeTint="99" w:sz="4" w:space="0"/>
        <w:left w:val="single" w:color="FFE965" w:themeColor="accent5" w:themeTint="99" w:sz="4" w:space="0"/>
        <w:bottom w:val="single" w:color="FFE965" w:themeColor="accent5" w:themeTint="99" w:sz="4" w:space="0"/>
        <w:right w:val="single" w:color="FFE965" w:themeColor="accent5" w:themeTint="99" w:sz="4" w:space="0"/>
        <w:insideH w:val="single" w:color="FFE965" w:themeColor="accent5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FEDB00" w:themeColor="accent5" w:sz="4" w:space="0"/>
          <w:left w:val="single" w:color="FEDB00" w:themeColor="accent5" w:sz="4" w:space="0"/>
          <w:bottom w:val="single" w:color="FEDB00" w:themeColor="accent5" w:sz="4" w:space="0"/>
          <w:right w:val="single" w:color="FEDB00" w:themeColor="accent5" w:sz="4" w:space="0"/>
          <w:insideH w:val="nil"/>
        </w:tcBorders>
        <w:shd w:val="clear" w:color="auto" w:fill="FEDB00" w:themeFill="accent5"/>
      </w:tcPr>
    </w:tblStylePr>
    <w:tblStylePr w:type="lastRow">
      <w:rPr>
        <w:b/>
        <w:bCs/>
      </w:rPr>
      <w:tblPr/>
      <w:tcPr>
        <w:tcBorders>
          <w:top w:val="double" w:color="FFE965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jsttabel4-Accent6">
    <w:name w:val="List Table 4 Accent 6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CBDA8B" w:themeColor="accent6" w:themeTint="99" w:sz="4" w:space="0"/>
        <w:left w:val="single" w:color="CBDA8B" w:themeColor="accent6" w:themeTint="99" w:sz="4" w:space="0"/>
        <w:bottom w:val="single" w:color="CBDA8B" w:themeColor="accent6" w:themeTint="99" w:sz="4" w:space="0"/>
        <w:right w:val="single" w:color="CBDA8B" w:themeColor="accent6" w:themeTint="99" w:sz="4" w:space="0"/>
        <w:insideH w:val="single" w:color="CBDA8B" w:themeColor="accent6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A9C23F" w:themeColor="accent6" w:sz="4" w:space="0"/>
          <w:left w:val="single" w:color="A9C23F" w:themeColor="accent6" w:sz="4" w:space="0"/>
          <w:bottom w:val="single" w:color="A9C23F" w:themeColor="accent6" w:sz="4" w:space="0"/>
          <w:right w:val="single" w:color="A9C23F" w:themeColor="accent6" w:sz="4" w:space="0"/>
          <w:insideH w:val="nil"/>
        </w:tcBorders>
        <w:shd w:val="clear" w:color="auto" w:fill="A9C23F" w:themeFill="accent6"/>
      </w:tcPr>
    </w:tblStylePr>
    <w:tblStylePr w:type="lastRow">
      <w:rPr>
        <w:b/>
        <w:bCs/>
      </w:rPr>
      <w:tblPr/>
      <w:tcPr>
        <w:tcBorders>
          <w:top w:val="double" w:color="CBDA8B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jsttabel5donker">
    <w:name w:val="List Table 5 Dark"/>
    <w:basedOn w:val="Standaardtabe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color="000000" w:themeColor="text1" w:sz="24" w:space="0"/>
        <w:left w:val="single" w:color="000000" w:themeColor="text1" w:sz="24" w:space="0"/>
        <w:bottom w:val="single" w:color="000000" w:themeColor="text1" w:sz="24" w:space="0"/>
        <w:right w:val="single" w:color="000000" w:themeColor="text1" w:sz="24" w:space="0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blPr/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blPr/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blPr/>
      <w:tcPr>
        <w:tcBorders>
          <w:left w:val="single" w:color="FFFFFF" w:themeColor="background1" w:sz="4" w:space="0"/>
        </w:tcBorders>
      </w:tcPr>
    </w:tblStylePr>
    <w:tblStylePr w:type="band1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blPr/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1">
    <w:name w:val="List Table 5 Dark Accent 1"/>
    <w:basedOn w:val="Standaardtabe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color="EA7600" w:themeColor="accent1" w:sz="24" w:space="0"/>
        <w:left w:val="single" w:color="EA7600" w:themeColor="accent1" w:sz="24" w:space="0"/>
        <w:bottom w:val="single" w:color="EA7600" w:themeColor="accent1" w:sz="24" w:space="0"/>
        <w:right w:val="single" w:color="EA7600" w:themeColor="accent1" w:sz="24" w:space="0"/>
      </w:tblBorders>
    </w:tblPr>
    <w:tcPr>
      <w:shd w:val="clear" w:color="auto" w:fill="EA7600" w:themeFill="accent1"/>
    </w:tcPr>
    <w:tblStylePr w:type="firstRow">
      <w:rPr>
        <w:b/>
        <w:bCs/>
      </w:rPr>
      <w:tblPr/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blPr/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blPr/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blPr/>
      <w:tcPr>
        <w:tcBorders>
          <w:left w:val="single" w:color="FFFFFF" w:themeColor="background1" w:sz="4" w:space="0"/>
        </w:tcBorders>
      </w:tcPr>
    </w:tblStylePr>
    <w:tblStylePr w:type="band1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blPr/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2">
    <w:name w:val="List Table 5 Dark Accent 2"/>
    <w:basedOn w:val="Standaardtabe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color="E03C31" w:themeColor="accent2" w:sz="24" w:space="0"/>
        <w:left w:val="single" w:color="E03C31" w:themeColor="accent2" w:sz="24" w:space="0"/>
        <w:bottom w:val="single" w:color="E03C31" w:themeColor="accent2" w:sz="24" w:space="0"/>
        <w:right w:val="single" w:color="E03C31" w:themeColor="accent2" w:sz="24" w:space="0"/>
      </w:tblBorders>
    </w:tblPr>
    <w:tcPr>
      <w:shd w:val="clear" w:color="auto" w:fill="E03C31" w:themeFill="accent2"/>
    </w:tcPr>
    <w:tblStylePr w:type="firstRow">
      <w:rPr>
        <w:b/>
        <w:bCs/>
      </w:rPr>
      <w:tblPr/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blPr/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blPr/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blPr/>
      <w:tcPr>
        <w:tcBorders>
          <w:left w:val="single" w:color="FFFFFF" w:themeColor="background1" w:sz="4" w:space="0"/>
        </w:tcBorders>
      </w:tcPr>
    </w:tblStylePr>
    <w:tblStylePr w:type="band1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blPr/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3">
    <w:name w:val="List Table 5 Dark Accent 3"/>
    <w:basedOn w:val="Standaardtabe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color="0077C8" w:themeColor="accent3" w:sz="24" w:space="0"/>
        <w:left w:val="single" w:color="0077C8" w:themeColor="accent3" w:sz="24" w:space="0"/>
        <w:bottom w:val="single" w:color="0077C8" w:themeColor="accent3" w:sz="24" w:space="0"/>
        <w:right w:val="single" w:color="0077C8" w:themeColor="accent3" w:sz="24" w:space="0"/>
      </w:tblBorders>
    </w:tblPr>
    <w:tcPr>
      <w:shd w:val="clear" w:color="auto" w:fill="0077C8" w:themeFill="accent3"/>
    </w:tcPr>
    <w:tblStylePr w:type="firstRow">
      <w:rPr>
        <w:b/>
        <w:bCs/>
      </w:rPr>
      <w:tblPr/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blPr/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blPr/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blPr/>
      <w:tcPr>
        <w:tcBorders>
          <w:left w:val="single" w:color="FFFFFF" w:themeColor="background1" w:sz="4" w:space="0"/>
        </w:tcBorders>
      </w:tcPr>
    </w:tblStylePr>
    <w:tblStylePr w:type="band1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blPr/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4">
    <w:name w:val="List Table 5 Dark Accent 4"/>
    <w:basedOn w:val="Standaardtabe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color="009F4D" w:themeColor="accent4" w:sz="24" w:space="0"/>
        <w:left w:val="single" w:color="009F4D" w:themeColor="accent4" w:sz="24" w:space="0"/>
        <w:bottom w:val="single" w:color="009F4D" w:themeColor="accent4" w:sz="24" w:space="0"/>
        <w:right w:val="single" w:color="009F4D" w:themeColor="accent4" w:sz="24" w:space="0"/>
      </w:tblBorders>
    </w:tblPr>
    <w:tcPr>
      <w:shd w:val="clear" w:color="auto" w:fill="009F4D" w:themeFill="accent4"/>
    </w:tcPr>
    <w:tblStylePr w:type="firstRow">
      <w:rPr>
        <w:b/>
        <w:bCs/>
      </w:rPr>
      <w:tblPr/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blPr/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blPr/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blPr/>
      <w:tcPr>
        <w:tcBorders>
          <w:left w:val="single" w:color="FFFFFF" w:themeColor="background1" w:sz="4" w:space="0"/>
        </w:tcBorders>
      </w:tcPr>
    </w:tblStylePr>
    <w:tblStylePr w:type="band1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blPr/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5">
    <w:name w:val="List Table 5 Dark Accent 5"/>
    <w:basedOn w:val="Standaardtabe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color="FEDB00" w:themeColor="accent5" w:sz="24" w:space="0"/>
        <w:left w:val="single" w:color="FEDB00" w:themeColor="accent5" w:sz="24" w:space="0"/>
        <w:bottom w:val="single" w:color="FEDB00" w:themeColor="accent5" w:sz="24" w:space="0"/>
        <w:right w:val="single" w:color="FEDB00" w:themeColor="accent5" w:sz="24" w:space="0"/>
      </w:tblBorders>
    </w:tblPr>
    <w:tcPr>
      <w:shd w:val="clear" w:color="auto" w:fill="FEDB00" w:themeFill="accent5"/>
    </w:tcPr>
    <w:tblStylePr w:type="firstRow">
      <w:rPr>
        <w:b/>
        <w:bCs/>
      </w:rPr>
      <w:tblPr/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blPr/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blPr/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blPr/>
      <w:tcPr>
        <w:tcBorders>
          <w:left w:val="single" w:color="FFFFFF" w:themeColor="background1" w:sz="4" w:space="0"/>
        </w:tcBorders>
      </w:tcPr>
    </w:tblStylePr>
    <w:tblStylePr w:type="band1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blPr/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5donker-Accent6">
    <w:name w:val="List Table 5 Dark Accent 6"/>
    <w:basedOn w:val="Standaardtabel"/>
    <w:uiPriority w:val="50"/>
    <w:semiHidden/>
    <w:rsid w:val="00C85FA2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color="A9C23F" w:themeColor="accent6" w:sz="24" w:space="0"/>
        <w:left w:val="single" w:color="A9C23F" w:themeColor="accent6" w:sz="24" w:space="0"/>
        <w:bottom w:val="single" w:color="A9C23F" w:themeColor="accent6" w:sz="24" w:space="0"/>
        <w:right w:val="single" w:color="A9C23F" w:themeColor="accent6" w:sz="24" w:space="0"/>
      </w:tblBorders>
    </w:tblPr>
    <w:tcPr>
      <w:shd w:val="clear" w:color="auto" w:fill="A9C23F" w:themeFill="accent6"/>
    </w:tcPr>
    <w:tblStylePr w:type="firstRow">
      <w:rPr>
        <w:b/>
        <w:bCs/>
      </w:rPr>
      <w:tblPr/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blPr/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blPr/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blPr/>
      <w:tcPr>
        <w:tcBorders>
          <w:left w:val="single" w:color="FFFFFF" w:themeColor="background1" w:sz="4" w:space="0"/>
        </w:tcBorders>
      </w:tcPr>
    </w:tblStylePr>
    <w:tblStylePr w:type="band1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blPr/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jsttabel6kleurrijk">
    <w:name w:val="List Table 6 Colorful"/>
    <w:basedOn w:val="Standaardtabel"/>
    <w:uiPriority w:val="51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00000" w:themeColor="text1" w:sz="4" w:space="0"/>
        <w:bottom w:val="single" w:color="000000" w:themeColor="text1" w:sz="4" w:space="0"/>
      </w:tblBorders>
    </w:tblPr>
    <w:tblStylePr w:type="firstRow">
      <w:rPr>
        <w:b/>
        <w:bCs/>
      </w:rPr>
      <w:tblPr/>
      <w:tcPr>
        <w:tcBorders>
          <w:bottom w:val="single" w:color="000000" w:themeColor="text1" w:sz="4" w:space="0"/>
        </w:tcBorders>
      </w:tcPr>
    </w:tblStylePr>
    <w:tblStylePr w:type="lastRow">
      <w:rPr>
        <w:b/>
        <w:bCs/>
      </w:rPr>
      <w:tblPr/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jsttabel6kleurrijk-Accent1">
    <w:name w:val="List Table 6 Colorful Accent 1"/>
    <w:basedOn w:val="Standaardtabel"/>
    <w:uiPriority w:val="51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color="EA7600" w:themeColor="accent1" w:sz="4" w:space="0"/>
        <w:bottom w:val="single" w:color="EA7600" w:themeColor="accent1" w:sz="4" w:space="0"/>
      </w:tblBorders>
    </w:tblPr>
    <w:tblStylePr w:type="firstRow">
      <w:rPr>
        <w:b/>
        <w:bCs/>
      </w:rPr>
      <w:tblPr/>
      <w:tcPr>
        <w:tcBorders>
          <w:bottom w:val="single" w:color="EA7600" w:themeColor="accent1" w:sz="4" w:space="0"/>
        </w:tcBorders>
      </w:tcPr>
    </w:tblStylePr>
    <w:tblStylePr w:type="lastRow">
      <w:rPr>
        <w:b/>
        <w:bCs/>
      </w:rPr>
      <w:tblPr/>
      <w:tcPr>
        <w:tcBorders>
          <w:top w:val="double" w:color="EA7600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Lijsttabel6kleurrijk-Accent2">
    <w:name w:val="List Table 6 Colorful Accent 2"/>
    <w:basedOn w:val="Standaardtabel"/>
    <w:uiPriority w:val="51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color="E03C31" w:themeColor="accent2" w:sz="4" w:space="0"/>
        <w:bottom w:val="single" w:color="E03C31" w:themeColor="accent2" w:sz="4" w:space="0"/>
      </w:tblBorders>
    </w:tblPr>
    <w:tblStylePr w:type="firstRow">
      <w:rPr>
        <w:b/>
        <w:bCs/>
      </w:rPr>
      <w:tblPr/>
      <w:tcPr>
        <w:tcBorders>
          <w:bottom w:val="single" w:color="E03C31" w:themeColor="accent2" w:sz="4" w:space="0"/>
        </w:tcBorders>
      </w:tcPr>
    </w:tblStylePr>
    <w:tblStylePr w:type="lastRow">
      <w:rPr>
        <w:b/>
        <w:bCs/>
      </w:rPr>
      <w:tblPr/>
      <w:tcPr>
        <w:tcBorders>
          <w:top w:val="double" w:color="E03C31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Lijsttabel6kleurrijk-Accent3">
    <w:name w:val="List Table 6 Colorful Accent 3"/>
    <w:basedOn w:val="Standaardtabel"/>
    <w:uiPriority w:val="51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color="0077C8" w:themeColor="accent3" w:sz="4" w:space="0"/>
        <w:bottom w:val="single" w:color="0077C8" w:themeColor="accent3" w:sz="4" w:space="0"/>
      </w:tblBorders>
    </w:tblPr>
    <w:tblStylePr w:type="firstRow">
      <w:rPr>
        <w:b/>
        <w:bCs/>
      </w:rPr>
      <w:tblPr/>
      <w:tcPr>
        <w:tcBorders>
          <w:bottom w:val="single" w:color="0077C8" w:themeColor="accent3" w:sz="4" w:space="0"/>
        </w:tcBorders>
      </w:tcPr>
    </w:tblStylePr>
    <w:tblStylePr w:type="lastRow">
      <w:rPr>
        <w:b/>
        <w:bCs/>
      </w:rPr>
      <w:tblPr/>
      <w:tcPr>
        <w:tcBorders>
          <w:top w:val="double" w:color="0077C8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Lijsttabel6kleurrijk-Accent4">
    <w:name w:val="List Table 6 Colorful Accent 4"/>
    <w:basedOn w:val="Standaardtabel"/>
    <w:uiPriority w:val="51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color="009F4D" w:themeColor="accent4" w:sz="4" w:space="0"/>
        <w:bottom w:val="single" w:color="009F4D" w:themeColor="accent4" w:sz="4" w:space="0"/>
      </w:tblBorders>
    </w:tblPr>
    <w:tblStylePr w:type="firstRow">
      <w:rPr>
        <w:b/>
        <w:bCs/>
      </w:rPr>
      <w:tblPr/>
      <w:tcPr>
        <w:tcBorders>
          <w:bottom w:val="single" w:color="009F4D" w:themeColor="accent4" w:sz="4" w:space="0"/>
        </w:tcBorders>
      </w:tcPr>
    </w:tblStylePr>
    <w:tblStylePr w:type="lastRow">
      <w:rPr>
        <w:b/>
        <w:bCs/>
      </w:rPr>
      <w:tblPr/>
      <w:tcPr>
        <w:tcBorders>
          <w:top w:val="double" w:color="009F4D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Lijsttabel6kleurrijk-Accent5">
    <w:name w:val="List Table 6 Colorful Accent 5"/>
    <w:basedOn w:val="Standaardtabel"/>
    <w:uiPriority w:val="51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color="FEDB00" w:themeColor="accent5" w:sz="4" w:space="0"/>
        <w:bottom w:val="single" w:color="FEDB00" w:themeColor="accent5" w:sz="4" w:space="0"/>
      </w:tblBorders>
    </w:tblPr>
    <w:tblStylePr w:type="firstRow">
      <w:rPr>
        <w:b/>
        <w:bCs/>
      </w:rPr>
      <w:tblPr/>
      <w:tcPr>
        <w:tcBorders>
          <w:bottom w:val="single" w:color="FEDB00" w:themeColor="accent5" w:sz="4" w:space="0"/>
        </w:tcBorders>
      </w:tcPr>
    </w:tblStylePr>
    <w:tblStylePr w:type="lastRow">
      <w:rPr>
        <w:b/>
        <w:bCs/>
      </w:rPr>
      <w:tblPr/>
      <w:tcPr>
        <w:tcBorders>
          <w:top w:val="double" w:color="FEDB00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Lijsttabel6kleurrijk-Accent6">
    <w:name w:val="List Table 6 Colorful Accent 6"/>
    <w:basedOn w:val="Standaardtabel"/>
    <w:uiPriority w:val="51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color="A9C23F" w:themeColor="accent6" w:sz="4" w:space="0"/>
        <w:bottom w:val="single" w:color="A9C23F" w:themeColor="accent6" w:sz="4" w:space="0"/>
      </w:tblBorders>
    </w:tblPr>
    <w:tblStylePr w:type="firstRow">
      <w:rPr>
        <w:b/>
        <w:bCs/>
      </w:rPr>
      <w:tblPr/>
      <w:tcPr>
        <w:tcBorders>
          <w:bottom w:val="single" w:color="A9C23F" w:themeColor="accent6" w:sz="4" w:space="0"/>
        </w:tcBorders>
      </w:tcPr>
    </w:tblStylePr>
    <w:tblStylePr w:type="lastRow">
      <w:rPr>
        <w:b/>
        <w:bCs/>
      </w:rPr>
      <w:tblPr/>
      <w:tcPr>
        <w:tcBorders>
          <w:top w:val="double" w:color="A9C23F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Lijsttabel7kleurrijk">
    <w:name w:val="List Table 7 Colorful"/>
    <w:basedOn w:val="Standaardtabel"/>
    <w:uiPriority w:val="52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000000" w:themeColor="tex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000000" w:themeColor="tex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000000" w:themeColor="tex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000000" w:themeColor="text1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1">
    <w:name w:val="List Table 7 Colorful Accent 1"/>
    <w:basedOn w:val="Standaardtabel"/>
    <w:uiPriority w:val="52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EA7600" w:themeColor="accen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EA7600" w:themeColor="accen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EA7600" w:themeColor="accen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EA7600" w:themeColor="accent1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2">
    <w:name w:val="List Table 7 Colorful Accent 2"/>
    <w:basedOn w:val="Standaardtabel"/>
    <w:uiPriority w:val="52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E03C31" w:themeColor="accent2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E03C31" w:themeColor="accent2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E03C31" w:themeColor="accent2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E03C31" w:themeColor="accent2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3">
    <w:name w:val="List Table 7 Colorful Accent 3"/>
    <w:basedOn w:val="Standaardtabel"/>
    <w:uiPriority w:val="52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0077C8" w:themeColor="accent3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0077C8" w:themeColor="accent3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0077C8" w:themeColor="accent3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0077C8" w:themeColor="accent3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4">
    <w:name w:val="List Table 7 Colorful Accent 4"/>
    <w:basedOn w:val="Standaardtabel"/>
    <w:uiPriority w:val="52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009F4D" w:themeColor="accent4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009F4D" w:themeColor="accent4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009F4D" w:themeColor="accent4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009F4D" w:themeColor="accent4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5">
    <w:name w:val="List Table 7 Colorful Accent 5"/>
    <w:basedOn w:val="Standaardtabel"/>
    <w:uiPriority w:val="52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FEDB00" w:themeColor="accent5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FEDB00" w:themeColor="accent5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FEDB00" w:themeColor="accent5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FEDB00" w:themeColor="accent5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jsttabel7kleurrijk-Accent6">
    <w:name w:val="List Table 7 Colorful Accent 6"/>
    <w:basedOn w:val="Standaardtabel"/>
    <w:uiPriority w:val="52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A9C23F" w:themeColor="accent6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A9C23F" w:themeColor="accent6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A9C23F" w:themeColor="accent6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A9C23F" w:themeColor="accent6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Onopgemaaktetabel1">
    <w:name w:val="Plain Table 1"/>
    <w:basedOn w:val="Standaardtabel"/>
    <w:uiPriority w:val="41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color="BFBFBF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Onopgemaaktetabel2">
    <w:name w:val="Plain Table 2"/>
    <w:basedOn w:val="Standaardtabel"/>
    <w:uiPriority w:val="42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7F7F7F" w:themeColor="text1" w:themeTint="80" w:sz="4" w:space="0"/>
        <w:bottom w:val="single" w:color="7F7F7F" w:themeColor="text1" w:themeTint="80" w:sz="4" w:space="0"/>
      </w:tblBorders>
    </w:tblPr>
    <w:tblStylePr w:type="firstRow">
      <w:rPr>
        <w:b/>
        <w:bCs/>
      </w:rPr>
      <w:tblPr/>
      <w:tcPr>
        <w:tcBorders>
          <w:bottom w:val="single" w:color="7F7F7F" w:themeColor="text1" w:themeTint="80" w:sz="4" w:space="0"/>
        </w:tcBorders>
      </w:tcPr>
    </w:tblStylePr>
    <w:tblStylePr w:type="lastRow">
      <w:rPr>
        <w:b/>
        <w:bCs/>
      </w:rPr>
      <w:tblPr/>
      <w:tcPr>
        <w:tcBorders>
          <w:top w:val="single" w:color="7F7F7F" w:themeColor="text1" w:themeTint="80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color="7F7F7F" w:themeColor="text1" w:themeTint="80" w:sz="4" w:space="0"/>
          <w:right w:val="single" w:color="7F7F7F" w:themeColor="text1" w:themeTint="80" w:sz="4" w:space="0"/>
        </w:tcBorders>
      </w:tcPr>
    </w:tblStylePr>
    <w:tblStylePr w:type="band2Vert">
      <w:tblPr/>
      <w:tcPr>
        <w:tcBorders>
          <w:left w:val="single" w:color="7F7F7F" w:themeColor="text1" w:themeTint="80" w:sz="4" w:space="0"/>
          <w:right w:val="single" w:color="7F7F7F" w:themeColor="text1" w:themeTint="80" w:sz="4" w:space="0"/>
        </w:tcBorders>
      </w:tcPr>
    </w:tblStylePr>
    <w:tblStylePr w:type="band1Horz">
      <w:tblPr/>
      <w:tcPr>
        <w:tcBorders>
          <w:top w:val="single" w:color="7F7F7F" w:themeColor="text1" w:themeTint="80" w:sz="4" w:space="0"/>
          <w:bottom w:val="single" w:color="7F7F7F" w:themeColor="text1" w:themeTint="80" w:sz="4" w:space="0"/>
        </w:tcBorders>
      </w:tcPr>
    </w:tblStylePr>
  </w:style>
  <w:style w:type="table" w:styleId="Onopgemaaktetabel3">
    <w:name w:val="Plain Table 3"/>
    <w:basedOn w:val="Standaardtabel"/>
    <w:uiPriority w:val="43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color="7F7F7F" w:themeColor="text1" w:themeTint="80" w:sz="4" w:space="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color="7F7F7F" w:themeColor="text1" w:themeTint="80" w:sz="4" w:space="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Onopgemaaktetabel4">
    <w:name w:val="Plain Table 4"/>
    <w:basedOn w:val="Standaardtabel"/>
    <w:uiPriority w:val="44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Onopgemaaktetabel5">
    <w:name w:val="Plain Table 5"/>
    <w:basedOn w:val="Standaardtabel"/>
    <w:uiPriority w:val="45"/>
    <w:semiHidden/>
    <w:rsid w:val="00C85FA2"/>
    <w:pPr>
      <w:spacing w:line="240" w:lineRule="auto"/>
    </w:pPr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7F7F7F" w:themeColor="text1" w:themeTint="80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7F7F7F" w:themeColor="text1" w:themeTint="80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7F7F7F" w:themeColor="text1" w:themeTint="80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7F7F7F" w:themeColor="text1" w:themeTint="80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Rastertabel1licht-Accent1">
    <w:name w:val="Grid Table 1 Light Accent 1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C790" w:themeColor="accent1" w:themeTint="66" w:sz="4" w:space="0"/>
        <w:left w:val="single" w:color="FFC790" w:themeColor="accent1" w:themeTint="66" w:sz="4" w:space="0"/>
        <w:bottom w:val="single" w:color="FFC790" w:themeColor="accent1" w:themeTint="66" w:sz="4" w:space="0"/>
        <w:right w:val="single" w:color="FFC790" w:themeColor="accent1" w:themeTint="66" w:sz="4" w:space="0"/>
        <w:insideH w:val="single" w:color="FFC790" w:themeColor="accent1" w:themeTint="66" w:sz="4" w:space="0"/>
        <w:insideV w:val="single" w:color="FFC790" w:themeColor="accent1" w:themeTint="66" w:sz="4" w:space="0"/>
      </w:tblBorders>
    </w:tblPr>
    <w:tblStylePr w:type="firstRow">
      <w:rPr>
        <w:b/>
        <w:bCs/>
      </w:rPr>
      <w:tblPr/>
      <w:tcPr>
        <w:tcBorders>
          <w:bottom w:val="single" w:color="FFAC59" w:themeColor="accen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FFAC59" w:themeColor="accen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1licht-Accent3">
    <w:name w:val="Grid Table 1 Light Accent 3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83CCFF" w:themeColor="accent3" w:themeTint="66" w:sz="4" w:space="0"/>
        <w:left w:val="single" w:color="83CCFF" w:themeColor="accent3" w:themeTint="66" w:sz="4" w:space="0"/>
        <w:bottom w:val="single" w:color="83CCFF" w:themeColor="accent3" w:themeTint="66" w:sz="4" w:space="0"/>
        <w:right w:val="single" w:color="83CCFF" w:themeColor="accent3" w:themeTint="66" w:sz="4" w:space="0"/>
        <w:insideH w:val="single" w:color="83CCFF" w:themeColor="accent3" w:themeTint="66" w:sz="4" w:space="0"/>
        <w:insideV w:val="single" w:color="83CCFF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45B3FF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45B3FF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1licht-Accent4">
    <w:name w:val="Grid Table 1 Light Accent 4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72FFB6" w:themeColor="accent4" w:themeTint="66" w:sz="4" w:space="0"/>
        <w:left w:val="single" w:color="72FFB6" w:themeColor="accent4" w:themeTint="66" w:sz="4" w:space="0"/>
        <w:bottom w:val="single" w:color="72FFB6" w:themeColor="accent4" w:themeTint="66" w:sz="4" w:space="0"/>
        <w:right w:val="single" w:color="72FFB6" w:themeColor="accent4" w:themeTint="66" w:sz="4" w:space="0"/>
        <w:insideH w:val="single" w:color="72FFB6" w:themeColor="accent4" w:themeTint="66" w:sz="4" w:space="0"/>
        <w:insideV w:val="single" w:color="72FFB6" w:themeColor="accent4" w:themeTint="66" w:sz="4" w:space="0"/>
      </w:tblBorders>
    </w:tblPr>
    <w:tblStylePr w:type="firstRow">
      <w:rPr>
        <w:b/>
        <w:bCs/>
      </w:rPr>
      <w:tblPr/>
      <w:tcPr>
        <w:tcBorders>
          <w:bottom w:val="single" w:color="2CFF91" w:themeColor="accent4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2CFF91" w:themeColor="accent4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1licht-Accent5">
    <w:name w:val="Grid Table 1 Light Accent 5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F098" w:themeColor="accent5" w:themeTint="66" w:sz="4" w:space="0"/>
        <w:left w:val="single" w:color="FFF098" w:themeColor="accent5" w:themeTint="66" w:sz="4" w:space="0"/>
        <w:bottom w:val="single" w:color="FFF098" w:themeColor="accent5" w:themeTint="66" w:sz="4" w:space="0"/>
        <w:right w:val="single" w:color="FFF098" w:themeColor="accent5" w:themeTint="66" w:sz="4" w:space="0"/>
        <w:insideH w:val="single" w:color="FFF098" w:themeColor="accent5" w:themeTint="66" w:sz="4" w:space="0"/>
        <w:insideV w:val="single" w:color="FFF098" w:themeColor="accent5" w:themeTint="66" w:sz="4" w:space="0"/>
      </w:tblBorders>
    </w:tblPr>
    <w:tblStylePr w:type="firstRow">
      <w:rPr>
        <w:b/>
        <w:bCs/>
      </w:rPr>
      <w:tblPr/>
      <w:tcPr>
        <w:tcBorders>
          <w:bottom w:val="single" w:color="FFE965" w:themeColor="accent5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FFE965" w:themeColor="accent5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1licht-Accent6">
    <w:name w:val="Grid Table 1 Light Accent 6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DCE6B2" w:themeColor="accent6" w:themeTint="66" w:sz="4" w:space="0"/>
        <w:left w:val="single" w:color="DCE6B2" w:themeColor="accent6" w:themeTint="66" w:sz="4" w:space="0"/>
        <w:bottom w:val="single" w:color="DCE6B2" w:themeColor="accent6" w:themeTint="66" w:sz="4" w:space="0"/>
        <w:right w:val="single" w:color="DCE6B2" w:themeColor="accent6" w:themeTint="66" w:sz="4" w:space="0"/>
        <w:insideH w:val="single" w:color="DCE6B2" w:themeColor="accent6" w:themeTint="66" w:sz="4" w:space="0"/>
        <w:insideV w:val="single" w:color="DCE6B2" w:themeColor="accent6" w:themeTint="66" w:sz="4" w:space="0"/>
      </w:tblBorders>
    </w:tblPr>
    <w:tblStylePr w:type="firstRow">
      <w:rPr>
        <w:b/>
        <w:bCs/>
      </w:rPr>
      <w:tblPr/>
      <w:tcPr>
        <w:tcBorders>
          <w:bottom w:val="single" w:color="CBDA8B" w:themeColor="accent6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BDA8B" w:themeColor="accent6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1licht-Accent2">
    <w:name w:val="Grid Table 1 Light Accent 2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2B0AC" w:themeColor="accent2" w:themeTint="66" w:sz="4" w:space="0"/>
        <w:left w:val="single" w:color="F2B0AC" w:themeColor="accent2" w:themeTint="66" w:sz="4" w:space="0"/>
        <w:bottom w:val="single" w:color="F2B0AC" w:themeColor="accent2" w:themeTint="66" w:sz="4" w:space="0"/>
        <w:right w:val="single" w:color="F2B0AC" w:themeColor="accent2" w:themeTint="66" w:sz="4" w:space="0"/>
        <w:insideH w:val="single" w:color="F2B0AC" w:themeColor="accent2" w:themeTint="66" w:sz="4" w:space="0"/>
        <w:insideV w:val="single" w:color="F2B0AC" w:themeColor="accent2" w:themeTint="66" w:sz="4" w:space="0"/>
      </w:tblBorders>
    </w:tblPr>
    <w:tblStylePr w:type="firstRow">
      <w:rPr>
        <w:b/>
        <w:bCs/>
      </w:rPr>
      <w:tblPr/>
      <w:tcPr>
        <w:tcBorders>
          <w:bottom w:val="single" w:color="EC8983" w:themeColor="accent2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EC8983" w:themeColor="accent2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2">
    <w:name w:val="Grid Table 2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666666" w:themeColor="text1" w:themeTint="99" w:sz="2" w:space="0"/>
        <w:bottom w:val="single" w:color="666666" w:themeColor="text1" w:themeTint="99" w:sz="2" w:space="0"/>
        <w:insideH w:val="single" w:color="666666" w:themeColor="text1" w:themeTint="99" w:sz="2" w:space="0"/>
        <w:insideV w:val="single" w:color="666666" w:themeColor="text1" w:themeTint="99" w:sz="2" w:space="0"/>
      </w:tblBorders>
    </w:tblPr>
    <w:tblStylePr w:type="firstRow">
      <w:rPr>
        <w:b/>
        <w:bCs/>
      </w:rPr>
      <w:tblPr/>
      <w:tcPr>
        <w:tcBorders>
          <w:top w:val="nil"/>
          <w:bottom w:val="single" w:color="666666" w:themeColor="tex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color="666666" w:themeColor="tex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astertabel2-Accent1">
    <w:name w:val="Grid Table 2 Accent 1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AC59" w:themeColor="accent1" w:themeTint="99" w:sz="2" w:space="0"/>
        <w:bottom w:val="single" w:color="FFAC59" w:themeColor="accent1" w:themeTint="99" w:sz="2" w:space="0"/>
        <w:insideH w:val="single" w:color="FFAC59" w:themeColor="accent1" w:themeTint="99" w:sz="2" w:space="0"/>
        <w:insideV w:val="single" w:color="FFAC59" w:themeColor="accent1" w:themeTint="99" w:sz="2" w:space="0"/>
      </w:tblBorders>
    </w:tblPr>
    <w:tblStylePr w:type="firstRow">
      <w:rPr>
        <w:b/>
        <w:bCs/>
      </w:rPr>
      <w:tblPr/>
      <w:tcPr>
        <w:tcBorders>
          <w:top w:val="nil"/>
          <w:bottom w:val="single" w:color="FFAC59" w:themeColor="accen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color="FFAC59" w:themeColor="accen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Rastertabel2-Accent2">
    <w:name w:val="Grid Table 2 Accent 2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EC8983" w:themeColor="accent2" w:themeTint="99" w:sz="2" w:space="0"/>
        <w:bottom w:val="single" w:color="EC8983" w:themeColor="accent2" w:themeTint="99" w:sz="2" w:space="0"/>
        <w:insideH w:val="single" w:color="EC8983" w:themeColor="accent2" w:themeTint="99" w:sz="2" w:space="0"/>
        <w:insideV w:val="single" w:color="EC8983" w:themeColor="accent2" w:themeTint="99" w:sz="2" w:space="0"/>
      </w:tblBorders>
    </w:tblPr>
    <w:tblStylePr w:type="firstRow">
      <w:rPr>
        <w:b/>
        <w:bCs/>
      </w:rPr>
      <w:tblPr/>
      <w:tcPr>
        <w:tcBorders>
          <w:top w:val="nil"/>
          <w:bottom w:val="single" w:color="EC8983" w:themeColor="accent2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color="EC8983" w:themeColor="accent2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Rastertabel2-Accent3">
    <w:name w:val="Grid Table 2 Accent 3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45B3FF" w:themeColor="accent3" w:themeTint="99" w:sz="2" w:space="0"/>
        <w:bottom w:val="single" w:color="45B3FF" w:themeColor="accent3" w:themeTint="99" w:sz="2" w:space="0"/>
        <w:insideH w:val="single" w:color="45B3FF" w:themeColor="accent3" w:themeTint="99" w:sz="2" w:space="0"/>
        <w:insideV w:val="single" w:color="45B3FF" w:themeColor="accent3" w:themeTint="99" w:sz="2" w:space="0"/>
      </w:tblBorders>
    </w:tblPr>
    <w:tblStylePr w:type="firstRow">
      <w:rPr>
        <w:b/>
        <w:bCs/>
      </w:rPr>
      <w:tblPr/>
      <w:tcPr>
        <w:tcBorders>
          <w:top w:val="nil"/>
          <w:bottom w:val="single" w:color="45B3FF" w:themeColor="accent3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color="45B3FF" w:themeColor="accent3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Rastertabel2-Accent4">
    <w:name w:val="Grid Table 2 Accent 4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2CFF91" w:themeColor="accent4" w:themeTint="99" w:sz="2" w:space="0"/>
        <w:bottom w:val="single" w:color="2CFF91" w:themeColor="accent4" w:themeTint="99" w:sz="2" w:space="0"/>
        <w:insideH w:val="single" w:color="2CFF91" w:themeColor="accent4" w:themeTint="99" w:sz="2" w:space="0"/>
        <w:insideV w:val="single" w:color="2CFF91" w:themeColor="accent4" w:themeTint="99" w:sz="2" w:space="0"/>
      </w:tblBorders>
    </w:tblPr>
    <w:tblStylePr w:type="firstRow">
      <w:rPr>
        <w:b/>
        <w:bCs/>
      </w:rPr>
      <w:tblPr/>
      <w:tcPr>
        <w:tcBorders>
          <w:top w:val="nil"/>
          <w:bottom w:val="single" w:color="2CFF91" w:themeColor="accent4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color="2CFF91" w:themeColor="accent4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Rastertabel2-Accent5">
    <w:name w:val="Grid Table 2 Accent 5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E965" w:themeColor="accent5" w:themeTint="99" w:sz="2" w:space="0"/>
        <w:bottom w:val="single" w:color="FFE965" w:themeColor="accent5" w:themeTint="99" w:sz="2" w:space="0"/>
        <w:insideH w:val="single" w:color="FFE965" w:themeColor="accent5" w:themeTint="99" w:sz="2" w:space="0"/>
        <w:insideV w:val="single" w:color="FFE965" w:themeColor="accent5" w:themeTint="99" w:sz="2" w:space="0"/>
      </w:tblBorders>
    </w:tblPr>
    <w:tblStylePr w:type="firstRow">
      <w:rPr>
        <w:b/>
        <w:bCs/>
      </w:rPr>
      <w:tblPr/>
      <w:tcPr>
        <w:tcBorders>
          <w:top w:val="nil"/>
          <w:bottom w:val="single" w:color="FFE965" w:themeColor="accent5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color="FFE965" w:themeColor="accent5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Rastertabel2-Accent6">
    <w:name w:val="Grid Table 2 Accent 6"/>
    <w:basedOn w:val="Standaardtabel"/>
    <w:uiPriority w:val="47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CBDA8B" w:themeColor="accent6" w:themeTint="99" w:sz="2" w:space="0"/>
        <w:bottom w:val="single" w:color="CBDA8B" w:themeColor="accent6" w:themeTint="99" w:sz="2" w:space="0"/>
        <w:insideH w:val="single" w:color="CBDA8B" w:themeColor="accent6" w:themeTint="99" w:sz="2" w:space="0"/>
        <w:insideV w:val="single" w:color="CBDA8B" w:themeColor="accent6" w:themeTint="99" w:sz="2" w:space="0"/>
      </w:tblBorders>
    </w:tblPr>
    <w:tblStylePr w:type="firstRow">
      <w:rPr>
        <w:b/>
        <w:bCs/>
      </w:rPr>
      <w:tblPr/>
      <w:tcPr>
        <w:tcBorders>
          <w:top w:val="nil"/>
          <w:bottom w:val="single" w:color="CBDA8B" w:themeColor="accent6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color="CBDA8B" w:themeColor="accent6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Rastertabel3">
    <w:name w:val="Grid Table 3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color="666666" w:themeColor="text1" w:themeTint="99" w:sz="4" w:space="0"/>
        </w:tcBorders>
      </w:tcPr>
    </w:tblStylePr>
    <w:tblStylePr w:type="nwCell">
      <w:tblPr/>
      <w:tcPr>
        <w:tcBorders>
          <w:bottom w:val="single" w:color="666666" w:themeColor="text1" w:themeTint="99" w:sz="4" w:space="0"/>
        </w:tcBorders>
      </w:tcPr>
    </w:tblStylePr>
    <w:tblStylePr w:type="seCell">
      <w:tblPr/>
      <w:tcPr>
        <w:tcBorders>
          <w:top w:val="single" w:color="666666" w:themeColor="text1" w:themeTint="99" w:sz="4" w:space="0"/>
        </w:tcBorders>
      </w:tcPr>
    </w:tblStylePr>
    <w:tblStylePr w:type="swCell">
      <w:tblPr/>
      <w:tcPr>
        <w:tcBorders>
          <w:top w:val="single" w:color="666666" w:themeColor="text1" w:themeTint="99" w:sz="4" w:space="0"/>
        </w:tcBorders>
      </w:tcPr>
    </w:tblStylePr>
  </w:style>
  <w:style w:type="table" w:styleId="Rastertabel3-Accent1">
    <w:name w:val="Grid Table 3 Accent 1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AC59" w:themeColor="accent1" w:themeTint="99" w:sz="4" w:space="0"/>
        <w:left w:val="single" w:color="FFAC59" w:themeColor="accent1" w:themeTint="99" w:sz="4" w:space="0"/>
        <w:bottom w:val="single" w:color="FFAC59" w:themeColor="accent1" w:themeTint="99" w:sz="4" w:space="0"/>
        <w:right w:val="single" w:color="FFAC59" w:themeColor="accent1" w:themeTint="99" w:sz="4" w:space="0"/>
        <w:insideH w:val="single" w:color="FFAC59" w:themeColor="accent1" w:themeTint="99" w:sz="4" w:space="0"/>
        <w:insideV w:val="single" w:color="FFAC59" w:themeColor="accent1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  <w:tblStylePr w:type="neCell">
      <w:tblPr/>
      <w:tcPr>
        <w:tcBorders>
          <w:bottom w:val="single" w:color="FFAC59" w:themeColor="accent1" w:themeTint="99" w:sz="4" w:space="0"/>
        </w:tcBorders>
      </w:tcPr>
    </w:tblStylePr>
    <w:tblStylePr w:type="nwCell">
      <w:tblPr/>
      <w:tcPr>
        <w:tcBorders>
          <w:bottom w:val="single" w:color="FFAC59" w:themeColor="accent1" w:themeTint="99" w:sz="4" w:space="0"/>
        </w:tcBorders>
      </w:tcPr>
    </w:tblStylePr>
    <w:tblStylePr w:type="seCell">
      <w:tblPr/>
      <w:tcPr>
        <w:tcBorders>
          <w:top w:val="single" w:color="FFAC59" w:themeColor="accent1" w:themeTint="99" w:sz="4" w:space="0"/>
        </w:tcBorders>
      </w:tcPr>
    </w:tblStylePr>
    <w:tblStylePr w:type="swCell">
      <w:tblPr/>
      <w:tcPr>
        <w:tcBorders>
          <w:top w:val="single" w:color="FFAC59" w:themeColor="accent1" w:themeTint="99" w:sz="4" w:space="0"/>
        </w:tcBorders>
      </w:tcPr>
    </w:tblStylePr>
  </w:style>
  <w:style w:type="table" w:styleId="Rastertabel3-Accent2">
    <w:name w:val="Grid Table 3 Accent 2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EC8983" w:themeColor="accent2" w:themeTint="99" w:sz="4" w:space="0"/>
        <w:left w:val="single" w:color="EC8983" w:themeColor="accent2" w:themeTint="99" w:sz="4" w:space="0"/>
        <w:bottom w:val="single" w:color="EC8983" w:themeColor="accent2" w:themeTint="99" w:sz="4" w:space="0"/>
        <w:right w:val="single" w:color="EC8983" w:themeColor="accent2" w:themeTint="99" w:sz="4" w:space="0"/>
        <w:insideH w:val="single" w:color="EC8983" w:themeColor="accent2" w:themeTint="99" w:sz="4" w:space="0"/>
        <w:insideV w:val="single" w:color="EC8983" w:themeColor="accent2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  <w:tblStylePr w:type="neCell">
      <w:tblPr/>
      <w:tcPr>
        <w:tcBorders>
          <w:bottom w:val="single" w:color="EC8983" w:themeColor="accent2" w:themeTint="99" w:sz="4" w:space="0"/>
        </w:tcBorders>
      </w:tcPr>
    </w:tblStylePr>
    <w:tblStylePr w:type="nwCell">
      <w:tblPr/>
      <w:tcPr>
        <w:tcBorders>
          <w:bottom w:val="single" w:color="EC8983" w:themeColor="accent2" w:themeTint="99" w:sz="4" w:space="0"/>
        </w:tcBorders>
      </w:tcPr>
    </w:tblStylePr>
    <w:tblStylePr w:type="seCell">
      <w:tblPr/>
      <w:tcPr>
        <w:tcBorders>
          <w:top w:val="single" w:color="EC8983" w:themeColor="accent2" w:themeTint="99" w:sz="4" w:space="0"/>
        </w:tcBorders>
      </w:tcPr>
    </w:tblStylePr>
    <w:tblStylePr w:type="swCell">
      <w:tblPr/>
      <w:tcPr>
        <w:tcBorders>
          <w:top w:val="single" w:color="EC8983" w:themeColor="accent2" w:themeTint="99" w:sz="4" w:space="0"/>
        </w:tcBorders>
      </w:tcPr>
    </w:tblStylePr>
  </w:style>
  <w:style w:type="table" w:styleId="Rastertabel3-Accent3">
    <w:name w:val="Grid Table 3 Accent 3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45B3FF" w:themeColor="accent3" w:themeTint="99" w:sz="4" w:space="0"/>
        <w:left w:val="single" w:color="45B3FF" w:themeColor="accent3" w:themeTint="99" w:sz="4" w:space="0"/>
        <w:bottom w:val="single" w:color="45B3FF" w:themeColor="accent3" w:themeTint="99" w:sz="4" w:space="0"/>
        <w:right w:val="single" w:color="45B3FF" w:themeColor="accent3" w:themeTint="99" w:sz="4" w:space="0"/>
        <w:insideH w:val="single" w:color="45B3FF" w:themeColor="accent3" w:themeTint="99" w:sz="4" w:space="0"/>
        <w:insideV w:val="single" w:color="45B3FF" w:themeColor="accent3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  <w:tblStylePr w:type="neCell">
      <w:tblPr/>
      <w:tcPr>
        <w:tcBorders>
          <w:bottom w:val="single" w:color="45B3FF" w:themeColor="accent3" w:themeTint="99" w:sz="4" w:space="0"/>
        </w:tcBorders>
      </w:tcPr>
    </w:tblStylePr>
    <w:tblStylePr w:type="nwCell">
      <w:tblPr/>
      <w:tcPr>
        <w:tcBorders>
          <w:bottom w:val="single" w:color="45B3FF" w:themeColor="accent3" w:themeTint="99" w:sz="4" w:space="0"/>
        </w:tcBorders>
      </w:tcPr>
    </w:tblStylePr>
    <w:tblStylePr w:type="seCell">
      <w:tblPr/>
      <w:tcPr>
        <w:tcBorders>
          <w:top w:val="single" w:color="45B3FF" w:themeColor="accent3" w:themeTint="99" w:sz="4" w:space="0"/>
        </w:tcBorders>
      </w:tcPr>
    </w:tblStylePr>
    <w:tblStylePr w:type="swCell">
      <w:tblPr/>
      <w:tcPr>
        <w:tcBorders>
          <w:top w:val="single" w:color="45B3FF" w:themeColor="accent3" w:themeTint="99" w:sz="4" w:space="0"/>
        </w:tcBorders>
      </w:tcPr>
    </w:tblStylePr>
  </w:style>
  <w:style w:type="table" w:styleId="Rastertabel3-Accent4">
    <w:name w:val="Grid Table 3 Accent 4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2CFF91" w:themeColor="accent4" w:themeTint="99" w:sz="4" w:space="0"/>
        <w:left w:val="single" w:color="2CFF91" w:themeColor="accent4" w:themeTint="99" w:sz="4" w:space="0"/>
        <w:bottom w:val="single" w:color="2CFF91" w:themeColor="accent4" w:themeTint="99" w:sz="4" w:space="0"/>
        <w:right w:val="single" w:color="2CFF91" w:themeColor="accent4" w:themeTint="99" w:sz="4" w:space="0"/>
        <w:insideH w:val="single" w:color="2CFF91" w:themeColor="accent4" w:themeTint="99" w:sz="4" w:space="0"/>
        <w:insideV w:val="single" w:color="2CFF91" w:themeColor="accent4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  <w:tblStylePr w:type="neCell">
      <w:tblPr/>
      <w:tcPr>
        <w:tcBorders>
          <w:bottom w:val="single" w:color="2CFF91" w:themeColor="accent4" w:themeTint="99" w:sz="4" w:space="0"/>
        </w:tcBorders>
      </w:tcPr>
    </w:tblStylePr>
    <w:tblStylePr w:type="nwCell">
      <w:tblPr/>
      <w:tcPr>
        <w:tcBorders>
          <w:bottom w:val="single" w:color="2CFF91" w:themeColor="accent4" w:themeTint="99" w:sz="4" w:space="0"/>
        </w:tcBorders>
      </w:tcPr>
    </w:tblStylePr>
    <w:tblStylePr w:type="seCell">
      <w:tblPr/>
      <w:tcPr>
        <w:tcBorders>
          <w:top w:val="single" w:color="2CFF91" w:themeColor="accent4" w:themeTint="99" w:sz="4" w:space="0"/>
        </w:tcBorders>
      </w:tcPr>
    </w:tblStylePr>
    <w:tblStylePr w:type="swCell">
      <w:tblPr/>
      <w:tcPr>
        <w:tcBorders>
          <w:top w:val="single" w:color="2CFF91" w:themeColor="accent4" w:themeTint="99" w:sz="4" w:space="0"/>
        </w:tcBorders>
      </w:tcPr>
    </w:tblStylePr>
  </w:style>
  <w:style w:type="table" w:styleId="Rastertabel3-Accent5">
    <w:name w:val="Grid Table 3 Accent 5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E965" w:themeColor="accent5" w:themeTint="99" w:sz="4" w:space="0"/>
        <w:left w:val="single" w:color="FFE965" w:themeColor="accent5" w:themeTint="99" w:sz="4" w:space="0"/>
        <w:bottom w:val="single" w:color="FFE965" w:themeColor="accent5" w:themeTint="99" w:sz="4" w:space="0"/>
        <w:right w:val="single" w:color="FFE965" w:themeColor="accent5" w:themeTint="99" w:sz="4" w:space="0"/>
        <w:insideH w:val="single" w:color="FFE965" w:themeColor="accent5" w:themeTint="99" w:sz="4" w:space="0"/>
        <w:insideV w:val="single" w:color="FFE965" w:themeColor="accent5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  <w:tblStylePr w:type="neCell">
      <w:tblPr/>
      <w:tcPr>
        <w:tcBorders>
          <w:bottom w:val="single" w:color="FFE965" w:themeColor="accent5" w:themeTint="99" w:sz="4" w:space="0"/>
        </w:tcBorders>
      </w:tcPr>
    </w:tblStylePr>
    <w:tblStylePr w:type="nwCell">
      <w:tblPr/>
      <w:tcPr>
        <w:tcBorders>
          <w:bottom w:val="single" w:color="FFE965" w:themeColor="accent5" w:themeTint="99" w:sz="4" w:space="0"/>
        </w:tcBorders>
      </w:tcPr>
    </w:tblStylePr>
    <w:tblStylePr w:type="seCell">
      <w:tblPr/>
      <w:tcPr>
        <w:tcBorders>
          <w:top w:val="single" w:color="FFE965" w:themeColor="accent5" w:themeTint="99" w:sz="4" w:space="0"/>
        </w:tcBorders>
      </w:tcPr>
    </w:tblStylePr>
    <w:tblStylePr w:type="swCell">
      <w:tblPr/>
      <w:tcPr>
        <w:tcBorders>
          <w:top w:val="single" w:color="FFE965" w:themeColor="accent5" w:themeTint="99" w:sz="4" w:space="0"/>
        </w:tcBorders>
      </w:tcPr>
    </w:tblStylePr>
  </w:style>
  <w:style w:type="table" w:styleId="Rastertabel3-Accent6">
    <w:name w:val="Grid Table 3 Accent 6"/>
    <w:basedOn w:val="Standaardtabel"/>
    <w:uiPriority w:val="48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CBDA8B" w:themeColor="accent6" w:themeTint="99" w:sz="4" w:space="0"/>
        <w:left w:val="single" w:color="CBDA8B" w:themeColor="accent6" w:themeTint="99" w:sz="4" w:space="0"/>
        <w:bottom w:val="single" w:color="CBDA8B" w:themeColor="accent6" w:themeTint="99" w:sz="4" w:space="0"/>
        <w:right w:val="single" w:color="CBDA8B" w:themeColor="accent6" w:themeTint="99" w:sz="4" w:space="0"/>
        <w:insideH w:val="single" w:color="CBDA8B" w:themeColor="accent6" w:themeTint="99" w:sz="4" w:space="0"/>
        <w:insideV w:val="single" w:color="CBDA8B" w:themeColor="accent6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  <w:tblStylePr w:type="neCell">
      <w:tblPr/>
      <w:tcPr>
        <w:tcBorders>
          <w:bottom w:val="single" w:color="CBDA8B" w:themeColor="accent6" w:themeTint="99" w:sz="4" w:space="0"/>
        </w:tcBorders>
      </w:tcPr>
    </w:tblStylePr>
    <w:tblStylePr w:type="nwCell">
      <w:tblPr/>
      <w:tcPr>
        <w:tcBorders>
          <w:bottom w:val="single" w:color="CBDA8B" w:themeColor="accent6" w:themeTint="99" w:sz="4" w:space="0"/>
        </w:tcBorders>
      </w:tcPr>
    </w:tblStylePr>
    <w:tblStylePr w:type="seCell">
      <w:tblPr/>
      <w:tcPr>
        <w:tcBorders>
          <w:top w:val="single" w:color="CBDA8B" w:themeColor="accent6" w:themeTint="99" w:sz="4" w:space="0"/>
        </w:tcBorders>
      </w:tcPr>
    </w:tblStylePr>
    <w:tblStylePr w:type="swCell">
      <w:tblPr/>
      <w:tcPr>
        <w:tcBorders>
          <w:top w:val="single" w:color="CBDA8B" w:themeColor="accent6" w:themeTint="99" w:sz="4" w:space="0"/>
        </w:tcBorders>
      </w:tcPr>
    </w:tblStylePr>
  </w:style>
  <w:style w:type="table" w:styleId="Rastertabel4">
    <w:name w:val="Grid Table 4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astertabel4-Accent1">
    <w:name w:val="Grid Table 4 Accent 1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AC59" w:themeColor="accent1" w:themeTint="99" w:sz="4" w:space="0"/>
        <w:left w:val="single" w:color="FFAC59" w:themeColor="accent1" w:themeTint="99" w:sz="4" w:space="0"/>
        <w:bottom w:val="single" w:color="FFAC59" w:themeColor="accent1" w:themeTint="99" w:sz="4" w:space="0"/>
        <w:right w:val="single" w:color="FFAC59" w:themeColor="accent1" w:themeTint="99" w:sz="4" w:space="0"/>
        <w:insideH w:val="single" w:color="FFAC59" w:themeColor="accent1" w:themeTint="99" w:sz="4" w:space="0"/>
        <w:insideV w:val="single" w:color="FFAC59" w:themeColor="accen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EA7600" w:themeColor="accent1" w:sz="4" w:space="0"/>
          <w:left w:val="single" w:color="EA7600" w:themeColor="accent1" w:sz="4" w:space="0"/>
          <w:bottom w:val="single" w:color="EA7600" w:themeColor="accent1" w:sz="4" w:space="0"/>
          <w:right w:val="single" w:color="EA7600" w:themeColor="accent1" w:sz="4" w:space="0"/>
          <w:insideH w:val="nil"/>
          <w:insideV w:val="nil"/>
        </w:tcBorders>
        <w:shd w:val="clear" w:color="auto" w:fill="EA7600" w:themeFill="accent1"/>
      </w:tcPr>
    </w:tblStylePr>
    <w:tblStylePr w:type="lastRow">
      <w:rPr>
        <w:b/>
        <w:bCs/>
      </w:rPr>
      <w:tblPr/>
      <w:tcPr>
        <w:tcBorders>
          <w:top w:val="double" w:color="EA7600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Rastertabel4-Accent2">
    <w:name w:val="Grid Table 4 Accent 2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EC8983" w:themeColor="accent2" w:themeTint="99" w:sz="4" w:space="0"/>
        <w:left w:val="single" w:color="EC8983" w:themeColor="accent2" w:themeTint="99" w:sz="4" w:space="0"/>
        <w:bottom w:val="single" w:color="EC8983" w:themeColor="accent2" w:themeTint="99" w:sz="4" w:space="0"/>
        <w:right w:val="single" w:color="EC8983" w:themeColor="accent2" w:themeTint="99" w:sz="4" w:space="0"/>
        <w:insideH w:val="single" w:color="EC8983" w:themeColor="accent2" w:themeTint="99" w:sz="4" w:space="0"/>
        <w:insideV w:val="single" w:color="EC8983" w:themeColor="accent2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E03C31" w:themeColor="accent2" w:sz="4" w:space="0"/>
          <w:left w:val="single" w:color="E03C31" w:themeColor="accent2" w:sz="4" w:space="0"/>
          <w:bottom w:val="single" w:color="E03C31" w:themeColor="accent2" w:sz="4" w:space="0"/>
          <w:right w:val="single" w:color="E03C31" w:themeColor="accent2" w:sz="4" w:space="0"/>
          <w:insideH w:val="nil"/>
          <w:insideV w:val="nil"/>
        </w:tcBorders>
        <w:shd w:val="clear" w:color="auto" w:fill="E03C31" w:themeFill="accent2"/>
      </w:tcPr>
    </w:tblStylePr>
    <w:tblStylePr w:type="lastRow">
      <w:rPr>
        <w:b/>
        <w:bCs/>
      </w:rPr>
      <w:tblPr/>
      <w:tcPr>
        <w:tcBorders>
          <w:top w:val="double" w:color="E03C31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Rastertabel4-Accent3">
    <w:name w:val="Grid Table 4 Accent 3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45B3FF" w:themeColor="accent3" w:themeTint="99" w:sz="4" w:space="0"/>
        <w:left w:val="single" w:color="45B3FF" w:themeColor="accent3" w:themeTint="99" w:sz="4" w:space="0"/>
        <w:bottom w:val="single" w:color="45B3FF" w:themeColor="accent3" w:themeTint="99" w:sz="4" w:space="0"/>
        <w:right w:val="single" w:color="45B3FF" w:themeColor="accent3" w:themeTint="99" w:sz="4" w:space="0"/>
        <w:insideH w:val="single" w:color="45B3FF" w:themeColor="accent3" w:themeTint="99" w:sz="4" w:space="0"/>
        <w:insideV w:val="single" w:color="45B3FF" w:themeColor="accent3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77C8" w:themeColor="accent3" w:sz="4" w:space="0"/>
          <w:left w:val="single" w:color="0077C8" w:themeColor="accent3" w:sz="4" w:space="0"/>
          <w:bottom w:val="single" w:color="0077C8" w:themeColor="accent3" w:sz="4" w:space="0"/>
          <w:right w:val="single" w:color="0077C8" w:themeColor="accent3" w:sz="4" w:space="0"/>
          <w:insideH w:val="nil"/>
          <w:insideV w:val="nil"/>
        </w:tcBorders>
        <w:shd w:val="clear" w:color="auto" w:fill="0077C8" w:themeFill="accent3"/>
      </w:tcPr>
    </w:tblStylePr>
    <w:tblStylePr w:type="lastRow">
      <w:rPr>
        <w:b/>
        <w:bCs/>
      </w:rPr>
      <w:tblPr/>
      <w:tcPr>
        <w:tcBorders>
          <w:top w:val="double" w:color="0077C8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Rastertabel4-Accent4">
    <w:name w:val="Grid Table 4 Accent 4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2CFF91" w:themeColor="accent4" w:themeTint="99" w:sz="4" w:space="0"/>
        <w:left w:val="single" w:color="2CFF91" w:themeColor="accent4" w:themeTint="99" w:sz="4" w:space="0"/>
        <w:bottom w:val="single" w:color="2CFF91" w:themeColor="accent4" w:themeTint="99" w:sz="4" w:space="0"/>
        <w:right w:val="single" w:color="2CFF91" w:themeColor="accent4" w:themeTint="99" w:sz="4" w:space="0"/>
        <w:insideH w:val="single" w:color="2CFF91" w:themeColor="accent4" w:themeTint="99" w:sz="4" w:space="0"/>
        <w:insideV w:val="single" w:color="2CFF91" w:themeColor="accent4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9F4D" w:themeColor="accent4" w:sz="4" w:space="0"/>
          <w:left w:val="single" w:color="009F4D" w:themeColor="accent4" w:sz="4" w:space="0"/>
          <w:bottom w:val="single" w:color="009F4D" w:themeColor="accent4" w:sz="4" w:space="0"/>
          <w:right w:val="single" w:color="009F4D" w:themeColor="accent4" w:sz="4" w:space="0"/>
          <w:insideH w:val="nil"/>
          <w:insideV w:val="nil"/>
        </w:tcBorders>
        <w:shd w:val="clear" w:color="auto" w:fill="009F4D" w:themeFill="accent4"/>
      </w:tcPr>
    </w:tblStylePr>
    <w:tblStylePr w:type="lastRow">
      <w:rPr>
        <w:b/>
        <w:bCs/>
      </w:rPr>
      <w:tblPr/>
      <w:tcPr>
        <w:tcBorders>
          <w:top w:val="double" w:color="009F4D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Rastertabel4-Accent5">
    <w:name w:val="Grid Table 4 Accent 5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E965" w:themeColor="accent5" w:themeTint="99" w:sz="4" w:space="0"/>
        <w:left w:val="single" w:color="FFE965" w:themeColor="accent5" w:themeTint="99" w:sz="4" w:space="0"/>
        <w:bottom w:val="single" w:color="FFE965" w:themeColor="accent5" w:themeTint="99" w:sz="4" w:space="0"/>
        <w:right w:val="single" w:color="FFE965" w:themeColor="accent5" w:themeTint="99" w:sz="4" w:space="0"/>
        <w:insideH w:val="single" w:color="FFE965" w:themeColor="accent5" w:themeTint="99" w:sz="4" w:space="0"/>
        <w:insideV w:val="single" w:color="FFE965" w:themeColor="accent5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FEDB00" w:themeColor="accent5" w:sz="4" w:space="0"/>
          <w:left w:val="single" w:color="FEDB00" w:themeColor="accent5" w:sz="4" w:space="0"/>
          <w:bottom w:val="single" w:color="FEDB00" w:themeColor="accent5" w:sz="4" w:space="0"/>
          <w:right w:val="single" w:color="FEDB00" w:themeColor="accent5" w:sz="4" w:space="0"/>
          <w:insideH w:val="nil"/>
          <w:insideV w:val="nil"/>
        </w:tcBorders>
        <w:shd w:val="clear" w:color="auto" w:fill="FEDB00" w:themeFill="accent5"/>
      </w:tcPr>
    </w:tblStylePr>
    <w:tblStylePr w:type="lastRow">
      <w:rPr>
        <w:b/>
        <w:bCs/>
      </w:rPr>
      <w:tblPr/>
      <w:tcPr>
        <w:tcBorders>
          <w:top w:val="double" w:color="FEDB00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Rastertabel4-Accent6">
    <w:name w:val="Grid Table 4 Accent 6"/>
    <w:basedOn w:val="Standaardtabel"/>
    <w:uiPriority w:val="49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CBDA8B" w:themeColor="accent6" w:themeTint="99" w:sz="4" w:space="0"/>
        <w:left w:val="single" w:color="CBDA8B" w:themeColor="accent6" w:themeTint="99" w:sz="4" w:space="0"/>
        <w:bottom w:val="single" w:color="CBDA8B" w:themeColor="accent6" w:themeTint="99" w:sz="4" w:space="0"/>
        <w:right w:val="single" w:color="CBDA8B" w:themeColor="accent6" w:themeTint="99" w:sz="4" w:space="0"/>
        <w:insideH w:val="single" w:color="CBDA8B" w:themeColor="accent6" w:themeTint="99" w:sz="4" w:space="0"/>
        <w:insideV w:val="single" w:color="CBDA8B" w:themeColor="accent6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A9C23F" w:themeColor="accent6" w:sz="4" w:space="0"/>
          <w:left w:val="single" w:color="A9C23F" w:themeColor="accent6" w:sz="4" w:space="0"/>
          <w:bottom w:val="single" w:color="A9C23F" w:themeColor="accent6" w:sz="4" w:space="0"/>
          <w:right w:val="single" w:color="A9C23F" w:themeColor="accent6" w:sz="4" w:space="0"/>
          <w:insideH w:val="nil"/>
          <w:insideV w:val="nil"/>
        </w:tcBorders>
        <w:shd w:val="clear" w:color="auto" w:fill="A9C23F" w:themeFill="accent6"/>
      </w:tcPr>
    </w:tblStylePr>
    <w:tblStylePr w:type="lastRow">
      <w:rPr>
        <w:b/>
        <w:bCs/>
      </w:rPr>
      <w:tblPr/>
      <w:tcPr>
        <w:tcBorders>
          <w:top w:val="double" w:color="A9C23F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Rastertabel5donker">
    <w:name w:val="Grid Table 5 Dark"/>
    <w:basedOn w:val="Standaardtabe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Rastertabel5donker-Accent1">
    <w:name w:val="Grid Table 5 Dark Accent 1"/>
    <w:basedOn w:val="Standaardtabe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FE3C7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A7600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A7600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EA760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EA7600" w:themeFill="accent1"/>
      </w:tcPr>
    </w:tblStylePr>
    <w:tblStylePr w:type="band1Vert">
      <w:tblPr/>
      <w:tcPr>
        <w:shd w:val="clear" w:color="auto" w:fill="FFC790" w:themeFill="accent1" w:themeFillTint="66"/>
      </w:tcPr>
    </w:tblStylePr>
    <w:tblStylePr w:type="band1Horz">
      <w:tblPr/>
      <w:tcPr>
        <w:shd w:val="clear" w:color="auto" w:fill="FFC790" w:themeFill="accent1" w:themeFillTint="66"/>
      </w:tcPr>
    </w:tblStylePr>
  </w:style>
  <w:style w:type="table" w:styleId="Rastertabel5donker-Accent2">
    <w:name w:val="Grid Table 5 Dark Accent 2"/>
    <w:basedOn w:val="Standaardtabe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D7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03C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E03C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E03C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E03C31" w:themeFill="accent2"/>
      </w:tcPr>
    </w:tblStylePr>
    <w:tblStylePr w:type="band1Vert">
      <w:tblPr/>
      <w:tcPr>
        <w:shd w:val="clear" w:color="auto" w:fill="F2B0AC" w:themeFill="accent2" w:themeFillTint="66"/>
      </w:tcPr>
    </w:tblStylePr>
    <w:tblStylePr w:type="band1Horz">
      <w:tblPr/>
      <w:tcPr>
        <w:shd w:val="clear" w:color="auto" w:fill="F2B0AC" w:themeFill="accent2" w:themeFillTint="66"/>
      </w:tcPr>
    </w:tblStylePr>
  </w:style>
  <w:style w:type="table" w:styleId="Rastertabel5donker-Accent3">
    <w:name w:val="Grid Table 5 Dark Accent 3"/>
    <w:basedOn w:val="Standaardtabe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C1E5FF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77C8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77C8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0077C8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0077C8" w:themeFill="accent3"/>
      </w:tcPr>
    </w:tblStylePr>
    <w:tblStylePr w:type="band1Vert">
      <w:tblPr/>
      <w:tcPr>
        <w:shd w:val="clear" w:color="auto" w:fill="83CCFF" w:themeFill="accent3" w:themeFillTint="66"/>
      </w:tcPr>
    </w:tblStylePr>
    <w:tblStylePr w:type="band1Horz">
      <w:tblPr/>
      <w:tcPr>
        <w:shd w:val="clear" w:color="auto" w:fill="83CCFF" w:themeFill="accent3" w:themeFillTint="66"/>
      </w:tcPr>
    </w:tblStylePr>
  </w:style>
  <w:style w:type="table" w:styleId="Rastertabel5donker-Accent4">
    <w:name w:val="Grid Table 5 Dark Accent 4"/>
    <w:basedOn w:val="Standaardtabe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B8FFDA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9F4D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9F4D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009F4D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009F4D" w:themeFill="accent4"/>
      </w:tcPr>
    </w:tblStylePr>
    <w:tblStylePr w:type="band1Vert">
      <w:tblPr/>
      <w:tcPr>
        <w:shd w:val="clear" w:color="auto" w:fill="72FFB6" w:themeFill="accent4" w:themeFillTint="66"/>
      </w:tcPr>
    </w:tblStylePr>
    <w:tblStylePr w:type="band1Horz">
      <w:tblPr/>
      <w:tcPr>
        <w:shd w:val="clear" w:color="auto" w:fill="72FFB6" w:themeFill="accent4" w:themeFillTint="66"/>
      </w:tcPr>
    </w:tblStylePr>
  </w:style>
  <w:style w:type="table" w:styleId="Rastertabel5donker-Accent5">
    <w:name w:val="Grid Table 5 Dark Accent 5"/>
    <w:basedOn w:val="Standaardtabe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FF7CB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FEDB00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FEDB00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FEDB00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FEDB00" w:themeFill="accent5"/>
      </w:tcPr>
    </w:tblStylePr>
    <w:tblStylePr w:type="band1Vert">
      <w:tblPr/>
      <w:tcPr>
        <w:shd w:val="clear" w:color="auto" w:fill="FFF098" w:themeFill="accent5" w:themeFillTint="66"/>
      </w:tcPr>
    </w:tblStylePr>
    <w:tblStylePr w:type="band1Horz">
      <w:tblPr/>
      <w:tcPr>
        <w:shd w:val="clear" w:color="auto" w:fill="FFF098" w:themeFill="accent5" w:themeFillTint="66"/>
      </w:tcPr>
    </w:tblStylePr>
  </w:style>
  <w:style w:type="table" w:styleId="Rastertabel5donker-Accent6">
    <w:name w:val="Grid Table 5 Dark Accent 6"/>
    <w:basedOn w:val="Standaardtabel"/>
    <w:uiPriority w:val="50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2D8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A9C23F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A9C23F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A9C23F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A9C23F" w:themeFill="accent6"/>
      </w:tcPr>
    </w:tblStylePr>
    <w:tblStylePr w:type="band1Vert">
      <w:tblPr/>
      <w:tcPr>
        <w:shd w:val="clear" w:color="auto" w:fill="DCE6B2" w:themeFill="accent6" w:themeFillTint="66"/>
      </w:tcPr>
    </w:tblStylePr>
    <w:tblStylePr w:type="band1Horz">
      <w:tblPr/>
      <w:tcPr>
        <w:shd w:val="clear" w:color="auto" w:fill="DCE6B2" w:themeFill="accent6" w:themeFillTint="66"/>
      </w:tcPr>
    </w:tblStylePr>
  </w:style>
  <w:style w:type="table" w:styleId="Rastertabel6kleurrijk">
    <w:name w:val="Grid Table 6 Colorful"/>
    <w:basedOn w:val="Standaardtabel"/>
    <w:uiPriority w:val="51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blPr/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astertabel6kleurrijk-Accent1">
    <w:name w:val="Grid Table 6 Colorful Accent 1"/>
    <w:basedOn w:val="Standaardtabel"/>
    <w:uiPriority w:val="51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color="FFAC59" w:themeColor="accent1" w:themeTint="99" w:sz="4" w:space="0"/>
        <w:left w:val="single" w:color="FFAC59" w:themeColor="accent1" w:themeTint="99" w:sz="4" w:space="0"/>
        <w:bottom w:val="single" w:color="FFAC59" w:themeColor="accent1" w:themeTint="99" w:sz="4" w:space="0"/>
        <w:right w:val="single" w:color="FFAC59" w:themeColor="accent1" w:themeTint="99" w:sz="4" w:space="0"/>
        <w:insideH w:val="single" w:color="FFAC59" w:themeColor="accent1" w:themeTint="99" w:sz="4" w:space="0"/>
        <w:insideV w:val="single" w:color="FFAC59" w:themeColor="accent1" w:themeTint="99" w:sz="4" w:space="0"/>
      </w:tblBorders>
    </w:tblPr>
    <w:tblStylePr w:type="firstRow">
      <w:rPr>
        <w:b/>
        <w:bCs/>
      </w:rPr>
      <w:tblPr/>
      <w:tcPr>
        <w:tcBorders>
          <w:bottom w:val="single" w:color="FFAC59" w:themeColor="accen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FFAC59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</w:style>
  <w:style w:type="table" w:styleId="Rastertabel6kleurrijk-Accent2">
    <w:name w:val="Grid Table 6 Colorful Accent 2"/>
    <w:basedOn w:val="Standaardtabel"/>
    <w:uiPriority w:val="51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color="EC8983" w:themeColor="accent2" w:themeTint="99" w:sz="4" w:space="0"/>
        <w:left w:val="single" w:color="EC8983" w:themeColor="accent2" w:themeTint="99" w:sz="4" w:space="0"/>
        <w:bottom w:val="single" w:color="EC8983" w:themeColor="accent2" w:themeTint="99" w:sz="4" w:space="0"/>
        <w:right w:val="single" w:color="EC8983" w:themeColor="accent2" w:themeTint="99" w:sz="4" w:space="0"/>
        <w:insideH w:val="single" w:color="EC8983" w:themeColor="accent2" w:themeTint="99" w:sz="4" w:space="0"/>
        <w:insideV w:val="single" w:color="EC8983" w:themeColor="accent2" w:themeTint="99" w:sz="4" w:space="0"/>
      </w:tblBorders>
    </w:tblPr>
    <w:tblStylePr w:type="firstRow">
      <w:rPr>
        <w:b/>
        <w:bCs/>
      </w:rPr>
      <w:tblPr/>
      <w:tcPr>
        <w:tcBorders>
          <w:bottom w:val="single" w:color="EC8983" w:themeColor="accent2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EC8983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</w:style>
  <w:style w:type="table" w:styleId="Rastertabel6kleurrijk-Accent3">
    <w:name w:val="Grid Table 6 Colorful Accent 3"/>
    <w:basedOn w:val="Standaardtabel"/>
    <w:uiPriority w:val="51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color="45B3FF" w:themeColor="accent3" w:themeTint="99" w:sz="4" w:space="0"/>
        <w:left w:val="single" w:color="45B3FF" w:themeColor="accent3" w:themeTint="99" w:sz="4" w:space="0"/>
        <w:bottom w:val="single" w:color="45B3FF" w:themeColor="accent3" w:themeTint="99" w:sz="4" w:space="0"/>
        <w:right w:val="single" w:color="45B3FF" w:themeColor="accent3" w:themeTint="99" w:sz="4" w:space="0"/>
        <w:insideH w:val="single" w:color="45B3FF" w:themeColor="accent3" w:themeTint="99" w:sz="4" w:space="0"/>
        <w:insideV w:val="single" w:color="45B3FF" w:themeColor="accent3" w:themeTint="99" w:sz="4" w:space="0"/>
      </w:tblBorders>
    </w:tblPr>
    <w:tblStylePr w:type="firstRow">
      <w:rPr>
        <w:b/>
        <w:bCs/>
      </w:rPr>
      <w:tblPr/>
      <w:tcPr>
        <w:tcBorders>
          <w:bottom w:val="single" w:color="45B3FF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45B3FF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</w:style>
  <w:style w:type="table" w:styleId="Rastertabel6kleurrijk-Accent4">
    <w:name w:val="Grid Table 6 Colorful Accent 4"/>
    <w:basedOn w:val="Standaardtabel"/>
    <w:uiPriority w:val="51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color="2CFF91" w:themeColor="accent4" w:themeTint="99" w:sz="4" w:space="0"/>
        <w:left w:val="single" w:color="2CFF91" w:themeColor="accent4" w:themeTint="99" w:sz="4" w:space="0"/>
        <w:bottom w:val="single" w:color="2CFF91" w:themeColor="accent4" w:themeTint="99" w:sz="4" w:space="0"/>
        <w:right w:val="single" w:color="2CFF91" w:themeColor="accent4" w:themeTint="99" w:sz="4" w:space="0"/>
        <w:insideH w:val="single" w:color="2CFF91" w:themeColor="accent4" w:themeTint="99" w:sz="4" w:space="0"/>
        <w:insideV w:val="single" w:color="2CFF91" w:themeColor="accent4" w:themeTint="99" w:sz="4" w:space="0"/>
      </w:tblBorders>
    </w:tblPr>
    <w:tblStylePr w:type="firstRow">
      <w:rPr>
        <w:b/>
        <w:bCs/>
      </w:rPr>
      <w:tblPr/>
      <w:tcPr>
        <w:tcBorders>
          <w:bottom w:val="single" w:color="2CFF91" w:themeColor="accent4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2CFF91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</w:style>
  <w:style w:type="table" w:styleId="Rastertabel6kleurrijk-Accent5">
    <w:name w:val="Grid Table 6 Colorful Accent 5"/>
    <w:basedOn w:val="Standaardtabel"/>
    <w:uiPriority w:val="51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color="FFE965" w:themeColor="accent5" w:themeTint="99" w:sz="4" w:space="0"/>
        <w:left w:val="single" w:color="FFE965" w:themeColor="accent5" w:themeTint="99" w:sz="4" w:space="0"/>
        <w:bottom w:val="single" w:color="FFE965" w:themeColor="accent5" w:themeTint="99" w:sz="4" w:space="0"/>
        <w:right w:val="single" w:color="FFE965" w:themeColor="accent5" w:themeTint="99" w:sz="4" w:space="0"/>
        <w:insideH w:val="single" w:color="FFE965" w:themeColor="accent5" w:themeTint="99" w:sz="4" w:space="0"/>
        <w:insideV w:val="single" w:color="FFE965" w:themeColor="accent5" w:themeTint="99" w:sz="4" w:space="0"/>
      </w:tblBorders>
    </w:tblPr>
    <w:tblStylePr w:type="firstRow">
      <w:rPr>
        <w:b/>
        <w:bCs/>
      </w:rPr>
      <w:tblPr/>
      <w:tcPr>
        <w:tcBorders>
          <w:bottom w:val="single" w:color="FFE965" w:themeColor="accent5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FFE965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</w:style>
  <w:style w:type="table" w:styleId="Rastertabel6kleurrijk-Accent6">
    <w:name w:val="Grid Table 6 Colorful Accent 6"/>
    <w:basedOn w:val="Standaardtabel"/>
    <w:uiPriority w:val="51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color="CBDA8B" w:themeColor="accent6" w:themeTint="99" w:sz="4" w:space="0"/>
        <w:left w:val="single" w:color="CBDA8B" w:themeColor="accent6" w:themeTint="99" w:sz="4" w:space="0"/>
        <w:bottom w:val="single" w:color="CBDA8B" w:themeColor="accent6" w:themeTint="99" w:sz="4" w:space="0"/>
        <w:right w:val="single" w:color="CBDA8B" w:themeColor="accent6" w:themeTint="99" w:sz="4" w:space="0"/>
        <w:insideH w:val="single" w:color="CBDA8B" w:themeColor="accent6" w:themeTint="99" w:sz="4" w:space="0"/>
        <w:insideV w:val="single" w:color="CBDA8B" w:themeColor="accent6" w:themeTint="99" w:sz="4" w:space="0"/>
      </w:tblBorders>
    </w:tblPr>
    <w:tblStylePr w:type="firstRow">
      <w:rPr>
        <w:b/>
        <w:bCs/>
      </w:rPr>
      <w:tblPr/>
      <w:tcPr>
        <w:tcBorders>
          <w:bottom w:val="single" w:color="CBDA8B" w:themeColor="accent6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BDA8B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</w:style>
  <w:style w:type="table" w:styleId="Rastertabel7kleurrijk">
    <w:name w:val="Grid Table 7 Colorful"/>
    <w:basedOn w:val="Standaardtabel"/>
    <w:uiPriority w:val="52"/>
    <w:semiHidden/>
    <w:rsid w:val="00C85FA2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color="666666" w:themeColor="text1" w:themeTint="99" w:sz="4" w:space="0"/>
        </w:tcBorders>
      </w:tcPr>
    </w:tblStylePr>
    <w:tblStylePr w:type="nwCell">
      <w:tblPr/>
      <w:tcPr>
        <w:tcBorders>
          <w:bottom w:val="single" w:color="666666" w:themeColor="text1" w:themeTint="99" w:sz="4" w:space="0"/>
        </w:tcBorders>
      </w:tcPr>
    </w:tblStylePr>
    <w:tblStylePr w:type="seCell">
      <w:tblPr/>
      <w:tcPr>
        <w:tcBorders>
          <w:top w:val="single" w:color="666666" w:themeColor="text1" w:themeTint="99" w:sz="4" w:space="0"/>
        </w:tcBorders>
      </w:tcPr>
    </w:tblStylePr>
    <w:tblStylePr w:type="swCell">
      <w:tblPr/>
      <w:tcPr>
        <w:tcBorders>
          <w:top w:val="single" w:color="666666" w:themeColor="text1" w:themeTint="99" w:sz="4" w:space="0"/>
        </w:tcBorders>
      </w:tcPr>
    </w:tblStylePr>
  </w:style>
  <w:style w:type="table" w:styleId="Rastertabel7kleurrijk-Accent1">
    <w:name w:val="Grid Table 7 Colorful Accent 1"/>
    <w:basedOn w:val="Standaardtabel"/>
    <w:uiPriority w:val="52"/>
    <w:semiHidden/>
    <w:rsid w:val="00C85FA2"/>
    <w:pPr>
      <w:spacing w:line="240" w:lineRule="auto"/>
    </w:pPr>
    <w:rPr>
      <w:color w:val="AF5700" w:themeColor="accent1" w:themeShade="BF"/>
    </w:rPr>
    <w:tblPr>
      <w:tblStyleRowBandSize w:val="1"/>
      <w:tblStyleColBandSize w:val="1"/>
      <w:tblBorders>
        <w:top w:val="single" w:color="FFAC59" w:themeColor="accent1" w:themeTint="99" w:sz="4" w:space="0"/>
        <w:left w:val="single" w:color="FFAC59" w:themeColor="accent1" w:themeTint="99" w:sz="4" w:space="0"/>
        <w:bottom w:val="single" w:color="FFAC59" w:themeColor="accent1" w:themeTint="99" w:sz="4" w:space="0"/>
        <w:right w:val="single" w:color="FFAC59" w:themeColor="accent1" w:themeTint="99" w:sz="4" w:space="0"/>
        <w:insideH w:val="single" w:color="FFAC59" w:themeColor="accent1" w:themeTint="99" w:sz="4" w:space="0"/>
        <w:insideV w:val="single" w:color="FFAC59" w:themeColor="accent1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E3C7" w:themeFill="accent1" w:themeFillTint="33"/>
      </w:tcPr>
    </w:tblStylePr>
    <w:tblStylePr w:type="band1Horz">
      <w:tblPr/>
      <w:tcPr>
        <w:shd w:val="clear" w:color="auto" w:fill="FFE3C7" w:themeFill="accent1" w:themeFillTint="33"/>
      </w:tcPr>
    </w:tblStylePr>
    <w:tblStylePr w:type="neCell">
      <w:tblPr/>
      <w:tcPr>
        <w:tcBorders>
          <w:bottom w:val="single" w:color="FFAC59" w:themeColor="accent1" w:themeTint="99" w:sz="4" w:space="0"/>
        </w:tcBorders>
      </w:tcPr>
    </w:tblStylePr>
    <w:tblStylePr w:type="nwCell">
      <w:tblPr/>
      <w:tcPr>
        <w:tcBorders>
          <w:bottom w:val="single" w:color="FFAC59" w:themeColor="accent1" w:themeTint="99" w:sz="4" w:space="0"/>
        </w:tcBorders>
      </w:tcPr>
    </w:tblStylePr>
    <w:tblStylePr w:type="seCell">
      <w:tblPr/>
      <w:tcPr>
        <w:tcBorders>
          <w:top w:val="single" w:color="FFAC59" w:themeColor="accent1" w:themeTint="99" w:sz="4" w:space="0"/>
        </w:tcBorders>
      </w:tcPr>
    </w:tblStylePr>
    <w:tblStylePr w:type="swCell">
      <w:tblPr/>
      <w:tcPr>
        <w:tcBorders>
          <w:top w:val="single" w:color="FFAC59" w:themeColor="accent1" w:themeTint="99" w:sz="4" w:space="0"/>
        </w:tcBorders>
      </w:tcPr>
    </w:tblStylePr>
  </w:style>
  <w:style w:type="table" w:styleId="Rastertabel7kleurrijk-Accent2">
    <w:name w:val="Grid Table 7 Colorful Accent 2"/>
    <w:basedOn w:val="Standaardtabel"/>
    <w:uiPriority w:val="52"/>
    <w:semiHidden/>
    <w:rsid w:val="00C85FA2"/>
    <w:pPr>
      <w:spacing w:line="240" w:lineRule="auto"/>
    </w:pPr>
    <w:rPr>
      <w:color w:val="B1241A" w:themeColor="accent2" w:themeShade="BF"/>
    </w:rPr>
    <w:tblPr>
      <w:tblStyleRowBandSize w:val="1"/>
      <w:tblStyleColBandSize w:val="1"/>
      <w:tblBorders>
        <w:top w:val="single" w:color="EC8983" w:themeColor="accent2" w:themeTint="99" w:sz="4" w:space="0"/>
        <w:left w:val="single" w:color="EC8983" w:themeColor="accent2" w:themeTint="99" w:sz="4" w:space="0"/>
        <w:bottom w:val="single" w:color="EC8983" w:themeColor="accent2" w:themeTint="99" w:sz="4" w:space="0"/>
        <w:right w:val="single" w:color="EC8983" w:themeColor="accent2" w:themeTint="99" w:sz="4" w:space="0"/>
        <w:insideH w:val="single" w:color="EC8983" w:themeColor="accent2" w:themeTint="99" w:sz="4" w:space="0"/>
        <w:insideV w:val="single" w:color="EC8983" w:themeColor="accent2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D7D5" w:themeFill="accent2" w:themeFillTint="33"/>
      </w:tcPr>
    </w:tblStylePr>
    <w:tblStylePr w:type="band1Horz">
      <w:tblPr/>
      <w:tcPr>
        <w:shd w:val="clear" w:color="auto" w:fill="F8D7D5" w:themeFill="accent2" w:themeFillTint="33"/>
      </w:tcPr>
    </w:tblStylePr>
    <w:tblStylePr w:type="neCell">
      <w:tblPr/>
      <w:tcPr>
        <w:tcBorders>
          <w:bottom w:val="single" w:color="EC8983" w:themeColor="accent2" w:themeTint="99" w:sz="4" w:space="0"/>
        </w:tcBorders>
      </w:tcPr>
    </w:tblStylePr>
    <w:tblStylePr w:type="nwCell">
      <w:tblPr/>
      <w:tcPr>
        <w:tcBorders>
          <w:bottom w:val="single" w:color="EC8983" w:themeColor="accent2" w:themeTint="99" w:sz="4" w:space="0"/>
        </w:tcBorders>
      </w:tcPr>
    </w:tblStylePr>
    <w:tblStylePr w:type="seCell">
      <w:tblPr/>
      <w:tcPr>
        <w:tcBorders>
          <w:top w:val="single" w:color="EC8983" w:themeColor="accent2" w:themeTint="99" w:sz="4" w:space="0"/>
        </w:tcBorders>
      </w:tcPr>
    </w:tblStylePr>
    <w:tblStylePr w:type="swCell">
      <w:tblPr/>
      <w:tcPr>
        <w:tcBorders>
          <w:top w:val="single" w:color="EC8983" w:themeColor="accent2" w:themeTint="99" w:sz="4" w:space="0"/>
        </w:tcBorders>
      </w:tcPr>
    </w:tblStylePr>
  </w:style>
  <w:style w:type="table" w:styleId="Rastertabel7kleurrijk-Accent3">
    <w:name w:val="Grid Table 7 Colorful Accent 3"/>
    <w:basedOn w:val="Standaardtabel"/>
    <w:uiPriority w:val="52"/>
    <w:semiHidden/>
    <w:rsid w:val="00C85FA2"/>
    <w:pPr>
      <w:spacing w:line="240" w:lineRule="auto"/>
    </w:pPr>
    <w:rPr>
      <w:color w:val="005895" w:themeColor="accent3" w:themeShade="BF"/>
    </w:rPr>
    <w:tblPr>
      <w:tblStyleRowBandSize w:val="1"/>
      <w:tblStyleColBandSize w:val="1"/>
      <w:tblBorders>
        <w:top w:val="single" w:color="45B3FF" w:themeColor="accent3" w:themeTint="99" w:sz="4" w:space="0"/>
        <w:left w:val="single" w:color="45B3FF" w:themeColor="accent3" w:themeTint="99" w:sz="4" w:space="0"/>
        <w:bottom w:val="single" w:color="45B3FF" w:themeColor="accent3" w:themeTint="99" w:sz="4" w:space="0"/>
        <w:right w:val="single" w:color="45B3FF" w:themeColor="accent3" w:themeTint="99" w:sz="4" w:space="0"/>
        <w:insideH w:val="single" w:color="45B3FF" w:themeColor="accent3" w:themeTint="99" w:sz="4" w:space="0"/>
        <w:insideV w:val="single" w:color="45B3FF" w:themeColor="accent3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1E5FF" w:themeFill="accent3" w:themeFillTint="33"/>
      </w:tcPr>
    </w:tblStylePr>
    <w:tblStylePr w:type="band1Horz">
      <w:tblPr/>
      <w:tcPr>
        <w:shd w:val="clear" w:color="auto" w:fill="C1E5FF" w:themeFill="accent3" w:themeFillTint="33"/>
      </w:tcPr>
    </w:tblStylePr>
    <w:tblStylePr w:type="neCell">
      <w:tblPr/>
      <w:tcPr>
        <w:tcBorders>
          <w:bottom w:val="single" w:color="45B3FF" w:themeColor="accent3" w:themeTint="99" w:sz="4" w:space="0"/>
        </w:tcBorders>
      </w:tcPr>
    </w:tblStylePr>
    <w:tblStylePr w:type="nwCell">
      <w:tblPr/>
      <w:tcPr>
        <w:tcBorders>
          <w:bottom w:val="single" w:color="45B3FF" w:themeColor="accent3" w:themeTint="99" w:sz="4" w:space="0"/>
        </w:tcBorders>
      </w:tcPr>
    </w:tblStylePr>
    <w:tblStylePr w:type="seCell">
      <w:tblPr/>
      <w:tcPr>
        <w:tcBorders>
          <w:top w:val="single" w:color="45B3FF" w:themeColor="accent3" w:themeTint="99" w:sz="4" w:space="0"/>
        </w:tcBorders>
      </w:tcPr>
    </w:tblStylePr>
    <w:tblStylePr w:type="swCell">
      <w:tblPr/>
      <w:tcPr>
        <w:tcBorders>
          <w:top w:val="single" w:color="45B3FF" w:themeColor="accent3" w:themeTint="99" w:sz="4" w:space="0"/>
        </w:tcBorders>
      </w:tcPr>
    </w:tblStylePr>
  </w:style>
  <w:style w:type="table" w:styleId="Rastertabel7kleurrijk-Accent4">
    <w:name w:val="Grid Table 7 Colorful Accent 4"/>
    <w:basedOn w:val="Standaardtabel"/>
    <w:uiPriority w:val="52"/>
    <w:semiHidden/>
    <w:rsid w:val="00C85FA2"/>
    <w:pPr>
      <w:spacing w:line="240" w:lineRule="auto"/>
    </w:pPr>
    <w:rPr>
      <w:color w:val="007739" w:themeColor="accent4" w:themeShade="BF"/>
    </w:rPr>
    <w:tblPr>
      <w:tblStyleRowBandSize w:val="1"/>
      <w:tblStyleColBandSize w:val="1"/>
      <w:tblBorders>
        <w:top w:val="single" w:color="2CFF91" w:themeColor="accent4" w:themeTint="99" w:sz="4" w:space="0"/>
        <w:left w:val="single" w:color="2CFF91" w:themeColor="accent4" w:themeTint="99" w:sz="4" w:space="0"/>
        <w:bottom w:val="single" w:color="2CFF91" w:themeColor="accent4" w:themeTint="99" w:sz="4" w:space="0"/>
        <w:right w:val="single" w:color="2CFF91" w:themeColor="accent4" w:themeTint="99" w:sz="4" w:space="0"/>
        <w:insideH w:val="single" w:color="2CFF91" w:themeColor="accent4" w:themeTint="99" w:sz="4" w:space="0"/>
        <w:insideV w:val="single" w:color="2CFF91" w:themeColor="accent4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8FFDA" w:themeFill="accent4" w:themeFillTint="33"/>
      </w:tcPr>
    </w:tblStylePr>
    <w:tblStylePr w:type="band1Horz">
      <w:tblPr/>
      <w:tcPr>
        <w:shd w:val="clear" w:color="auto" w:fill="B8FFDA" w:themeFill="accent4" w:themeFillTint="33"/>
      </w:tcPr>
    </w:tblStylePr>
    <w:tblStylePr w:type="neCell">
      <w:tblPr/>
      <w:tcPr>
        <w:tcBorders>
          <w:bottom w:val="single" w:color="2CFF91" w:themeColor="accent4" w:themeTint="99" w:sz="4" w:space="0"/>
        </w:tcBorders>
      </w:tcPr>
    </w:tblStylePr>
    <w:tblStylePr w:type="nwCell">
      <w:tblPr/>
      <w:tcPr>
        <w:tcBorders>
          <w:bottom w:val="single" w:color="2CFF91" w:themeColor="accent4" w:themeTint="99" w:sz="4" w:space="0"/>
        </w:tcBorders>
      </w:tcPr>
    </w:tblStylePr>
    <w:tblStylePr w:type="seCell">
      <w:tblPr/>
      <w:tcPr>
        <w:tcBorders>
          <w:top w:val="single" w:color="2CFF91" w:themeColor="accent4" w:themeTint="99" w:sz="4" w:space="0"/>
        </w:tcBorders>
      </w:tcPr>
    </w:tblStylePr>
    <w:tblStylePr w:type="swCell">
      <w:tblPr/>
      <w:tcPr>
        <w:tcBorders>
          <w:top w:val="single" w:color="2CFF91" w:themeColor="accent4" w:themeTint="99" w:sz="4" w:space="0"/>
        </w:tcBorders>
      </w:tcPr>
    </w:tblStylePr>
  </w:style>
  <w:style w:type="table" w:styleId="Rastertabel7kleurrijk-Accent5">
    <w:name w:val="Grid Table 7 Colorful Accent 5"/>
    <w:basedOn w:val="Standaardtabel"/>
    <w:uiPriority w:val="52"/>
    <w:semiHidden/>
    <w:rsid w:val="00C85FA2"/>
    <w:pPr>
      <w:spacing w:line="240" w:lineRule="auto"/>
    </w:pPr>
    <w:rPr>
      <w:color w:val="BEA300" w:themeColor="accent5" w:themeShade="BF"/>
    </w:rPr>
    <w:tblPr>
      <w:tblStyleRowBandSize w:val="1"/>
      <w:tblStyleColBandSize w:val="1"/>
      <w:tblBorders>
        <w:top w:val="single" w:color="FFE965" w:themeColor="accent5" w:themeTint="99" w:sz="4" w:space="0"/>
        <w:left w:val="single" w:color="FFE965" w:themeColor="accent5" w:themeTint="99" w:sz="4" w:space="0"/>
        <w:bottom w:val="single" w:color="FFE965" w:themeColor="accent5" w:themeTint="99" w:sz="4" w:space="0"/>
        <w:right w:val="single" w:color="FFE965" w:themeColor="accent5" w:themeTint="99" w:sz="4" w:space="0"/>
        <w:insideH w:val="single" w:color="FFE965" w:themeColor="accent5" w:themeTint="99" w:sz="4" w:space="0"/>
        <w:insideV w:val="single" w:color="FFE965" w:themeColor="accent5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7CB" w:themeFill="accent5" w:themeFillTint="33"/>
      </w:tcPr>
    </w:tblStylePr>
    <w:tblStylePr w:type="band1Horz">
      <w:tblPr/>
      <w:tcPr>
        <w:shd w:val="clear" w:color="auto" w:fill="FFF7CB" w:themeFill="accent5" w:themeFillTint="33"/>
      </w:tcPr>
    </w:tblStylePr>
    <w:tblStylePr w:type="neCell">
      <w:tblPr/>
      <w:tcPr>
        <w:tcBorders>
          <w:bottom w:val="single" w:color="FFE965" w:themeColor="accent5" w:themeTint="99" w:sz="4" w:space="0"/>
        </w:tcBorders>
      </w:tcPr>
    </w:tblStylePr>
    <w:tblStylePr w:type="nwCell">
      <w:tblPr/>
      <w:tcPr>
        <w:tcBorders>
          <w:bottom w:val="single" w:color="FFE965" w:themeColor="accent5" w:themeTint="99" w:sz="4" w:space="0"/>
        </w:tcBorders>
      </w:tcPr>
    </w:tblStylePr>
    <w:tblStylePr w:type="seCell">
      <w:tblPr/>
      <w:tcPr>
        <w:tcBorders>
          <w:top w:val="single" w:color="FFE965" w:themeColor="accent5" w:themeTint="99" w:sz="4" w:space="0"/>
        </w:tcBorders>
      </w:tcPr>
    </w:tblStylePr>
    <w:tblStylePr w:type="swCell">
      <w:tblPr/>
      <w:tcPr>
        <w:tcBorders>
          <w:top w:val="single" w:color="FFE965" w:themeColor="accent5" w:themeTint="99" w:sz="4" w:space="0"/>
        </w:tcBorders>
      </w:tcPr>
    </w:tblStylePr>
  </w:style>
  <w:style w:type="table" w:styleId="Rastertabel7kleurrijk-Accent6">
    <w:name w:val="Grid Table 7 Colorful Accent 6"/>
    <w:basedOn w:val="Standaardtabel"/>
    <w:uiPriority w:val="52"/>
    <w:semiHidden/>
    <w:rsid w:val="00C85FA2"/>
    <w:pPr>
      <w:spacing w:line="240" w:lineRule="auto"/>
    </w:pPr>
    <w:rPr>
      <w:color w:val="7E912E" w:themeColor="accent6" w:themeShade="BF"/>
    </w:rPr>
    <w:tblPr>
      <w:tblStyleRowBandSize w:val="1"/>
      <w:tblStyleColBandSize w:val="1"/>
      <w:tblBorders>
        <w:top w:val="single" w:color="CBDA8B" w:themeColor="accent6" w:themeTint="99" w:sz="4" w:space="0"/>
        <w:left w:val="single" w:color="CBDA8B" w:themeColor="accent6" w:themeTint="99" w:sz="4" w:space="0"/>
        <w:bottom w:val="single" w:color="CBDA8B" w:themeColor="accent6" w:themeTint="99" w:sz="4" w:space="0"/>
        <w:right w:val="single" w:color="CBDA8B" w:themeColor="accent6" w:themeTint="99" w:sz="4" w:space="0"/>
        <w:insideH w:val="single" w:color="CBDA8B" w:themeColor="accent6" w:themeTint="99" w:sz="4" w:space="0"/>
        <w:insideV w:val="single" w:color="CBDA8B" w:themeColor="accent6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F2D8" w:themeFill="accent6" w:themeFillTint="33"/>
      </w:tcPr>
    </w:tblStylePr>
    <w:tblStylePr w:type="band1Horz">
      <w:tblPr/>
      <w:tcPr>
        <w:shd w:val="clear" w:color="auto" w:fill="EDF2D8" w:themeFill="accent6" w:themeFillTint="33"/>
      </w:tcPr>
    </w:tblStylePr>
    <w:tblStylePr w:type="neCell">
      <w:tblPr/>
      <w:tcPr>
        <w:tcBorders>
          <w:bottom w:val="single" w:color="CBDA8B" w:themeColor="accent6" w:themeTint="99" w:sz="4" w:space="0"/>
        </w:tcBorders>
      </w:tcPr>
    </w:tblStylePr>
    <w:tblStylePr w:type="nwCell">
      <w:tblPr/>
      <w:tcPr>
        <w:tcBorders>
          <w:bottom w:val="single" w:color="CBDA8B" w:themeColor="accent6" w:themeTint="99" w:sz="4" w:space="0"/>
        </w:tcBorders>
      </w:tcPr>
    </w:tblStylePr>
    <w:tblStylePr w:type="seCell">
      <w:tblPr/>
      <w:tcPr>
        <w:tcBorders>
          <w:top w:val="single" w:color="CBDA8B" w:themeColor="accent6" w:themeTint="99" w:sz="4" w:space="0"/>
        </w:tcBorders>
      </w:tcPr>
    </w:tblStylePr>
    <w:tblStylePr w:type="swCell">
      <w:tblPr/>
      <w:tcPr>
        <w:tcBorders>
          <w:top w:val="single" w:color="CBDA8B" w:themeColor="accent6" w:themeTint="99" w:sz="4" w:space="0"/>
        </w:tcBorders>
      </w:tcPr>
    </w:tblStylePr>
  </w:style>
  <w:style w:type="table" w:styleId="Rastertabel1licht">
    <w:name w:val="Grid Table 1 Light"/>
    <w:basedOn w:val="Standaardtabel"/>
    <w:uiPriority w:val="46"/>
    <w:semiHidden/>
    <w:rsid w:val="00C85FA2"/>
    <w:pPr>
      <w:spacing w:line="240" w:lineRule="auto"/>
    </w:pPr>
    <w:tblPr>
      <w:tblStyleRowBandSize w:val="1"/>
      <w:tblStyleColBandSize w:val="1"/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blPr/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rasterlicht">
    <w:name w:val="Grid Table Light"/>
    <w:basedOn w:val="Standaardtabel"/>
    <w:uiPriority w:val="40"/>
    <w:semiHidden/>
    <w:rsid w:val="00C85FA2"/>
    <w:pPr>
      <w:spacing w:line="240" w:lineRule="auto"/>
    </w:p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</w:style>
  <w:style w:type="paragraph" w:styleId="LicentietekstSURF" w:customStyle="1">
    <w:name w:val="Licentietekst SURF"/>
    <w:basedOn w:val="ZsysbasisSURF"/>
    <w:uiPriority w:val="4"/>
    <w:rsid w:val="00031B2D"/>
    <w:pPr>
      <w:spacing w:line="260" w:lineRule="exact"/>
    </w:pPr>
    <w:rPr>
      <w:noProof/>
      <w:sz w:val="19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A7569A"/>
    <w:rPr>
      <w:color w:val="605E5C"/>
      <w:shd w:val="clear" w:color="auto" w:fill="E1DFDD"/>
    </w:rPr>
  </w:style>
  <w:style w:type="table" w:styleId="TableNormal1" w:customStyle="1">
    <w:name w:val="Table Normal1"/>
    <w:uiPriority w:val="2"/>
    <w:semiHidden/>
    <w:unhideWhenUsed/>
    <w:qFormat/>
    <w:rsid w:val="00CB2517"/>
    <w:pPr>
      <w:widowControl w:val="0"/>
      <w:autoSpaceDE w:val="0"/>
      <w:autoSpaceDN w:val="0"/>
      <w:spacing w:after="0" w:line="240" w:lineRule="auto"/>
    </w:pPr>
    <w:rPr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ableParagraph" w:customStyle="1">
    <w:name w:val="Table Paragraph"/>
    <w:basedOn w:val="Standaard"/>
    <w:uiPriority w:val="1"/>
    <w:qFormat/>
    <w:rsid w:val="00CB2517"/>
  </w:style>
  <w:style w:type="character" w:styleId="GeenafstandChar" w:customStyle="1">
    <w:name w:val="Geen afstand Char"/>
    <w:basedOn w:val="Standaardalinea-lettertype"/>
    <w:link w:val="Geenafstand"/>
    <w:uiPriority w:val="1"/>
    <w:rsid w:val="00EB6F4B"/>
    <w:rPr>
      <w:rFonts w:ascii="Calibri" w:hAnsi="Calibri" w:cs="Maiandra GD"/>
      <w:color w:val="000000" w:themeColor="text1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8571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image" Target="cid:0d24a7b2-5eeb-4f57-8f03-d9cef9853ca1@eurprd03.prod.outlook.com" TargetMode="External" Id="rId13" /><Relationship Type="http://schemas.openxmlformats.org/officeDocument/2006/relationships/fontTable" Target="fontTable.xml" Id="rId18" /><Relationship Type="http://schemas.openxmlformats.org/officeDocument/2006/relationships/customXml" Target="../customXml/item3.xml" Id="rId3" /><Relationship Type="http://schemas.openxmlformats.org/officeDocument/2006/relationships/styles" Target="styles.xml" Id="rId7" /><Relationship Type="http://schemas.openxmlformats.org/officeDocument/2006/relationships/image" Target="media/image4.jpeg" Id="rId12" /><Relationship Type="http://schemas.openxmlformats.org/officeDocument/2006/relationships/image" Target="media/image7.jpg" Id="rId17" /><Relationship Type="http://schemas.openxmlformats.org/officeDocument/2006/relationships/customXml" Target="../customXml/item2.xml" Id="rId2" /><Relationship Type="http://schemas.openxmlformats.org/officeDocument/2006/relationships/header" Target="header1.xml" Id="rId16" /><Relationship Type="http://schemas.openxmlformats.org/officeDocument/2006/relationships/theme" Target="theme/theme1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footer" Target="footer2.xml" Id="rId15" /><Relationship Type="http://schemas.openxmlformats.org/officeDocument/2006/relationships/footnotes" Target="footnotes.xml" Id="rId10" /><Relationship Type="http://schemas.openxmlformats.org/officeDocument/2006/relationships/glossaryDocument" Target="glossary/document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footer" Target="footer1.xml" Id="rId14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jpg"/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39C5AB76252D4446B5B53F97F86318B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6D809C5-36D4-434F-AAE4-B5E588272A3E}"/>
      </w:docPartPr>
      <w:docPartBody>
        <w:p w:rsidR="009B4D0A" w:rsidP="00D771B9" w:rsidRDefault="00D771B9">
          <w:pPr>
            <w:pStyle w:val="39C5AB76252D4446B5B53F97F86318B2"/>
          </w:pPr>
          <w:r>
            <w:rPr>
              <w:rFonts w:asciiTheme="majorHAnsi" w:hAnsiTheme="majorHAnsi"/>
              <w:color w:val="E8E8E8" w:themeColor="background2"/>
              <w:sz w:val="78"/>
              <w:szCs w:val="78"/>
            </w:rPr>
            <w:t>[Document 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eneral Sans Semibold">
    <w:altName w:val="Calibri"/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Maiandra GD">
    <w:panose1 w:val="020E0502030308020204"/>
    <w:charset w:val="00"/>
    <w:family w:val="swiss"/>
    <w:pitch w:val="variable"/>
    <w:sig w:usb0="00000003" w:usb1="00000000" w:usb2="00000000" w:usb3="00000000" w:csb0="00000001" w:csb1="00000000"/>
  </w:font>
  <w:font w:name="General Sans">
    <w:altName w:val="Calibri"/>
    <w:panose1 w:val="00000000000000000000"/>
    <w:charset w:val="4D"/>
    <w:family w:val="auto"/>
    <w:notTrueType/>
    <w:pitch w:val="variable"/>
    <w:sig w:usb0="80000067" w:usb1="00000003" w:usb2="00000000" w:usb3="00000000" w:csb0="00000093" w:csb1="00000000"/>
  </w:font>
  <w:font w:name="Consolas">
    <w:panose1 w:val="020B0609020204030204"/>
    <w:charset w:val="00"/>
    <w:family w:val="modern"/>
    <w:pitch w:val="fixed"/>
    <w:sig w:usb0="E10006FF" w:usb1="4000FCFF" w:usb2="00000009" w:usb3="00000000" w:csb0="0000019F" w:csb1="00000000"/>
  </w:font>
  <w:font w:name="COOPER LIGHT BT">
    <w:altName w:val="Cooper Black"/>
    <w:charset w:val="00"/>
    <w:family w:val="roman"/>
    <w:pitch w:val="variable"/>
    <w:sig w:usb0="00000003" w:usb1="00000000" w:usb2="00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71B9"/>
    <w:rsid w:val="00012A61"/>
    <w:rsid w:val="00062E34"/>
    <w:rsid w:val="000A2310"/>
    <w:rsid w:val="002E6921"/>
    <w:rsid w:val="00327B4F"/>
    <w:rsid w:val="0047304F"/>
    <w:rsid w:val="004A26DB"/>
    <w:rsid w:val="005965D1"/>
    <w:rsid w:val="005E6A11"/>
    <w:rsid w:val="006E3E2D"/>
    <w:rsid w:val="006E689E"/>
    <w:rsid w:val="008779A8"/>
    <w:rsid w:val="0088514E"/>
    <w:rsid w:val="008E1D3C"/>
    <w:rsid w:val="00905182"/>
    <w:rsid w:val="0097724F"/>
    <w:rsid w:val="009B4D0A"/>
    <w:rsid w:val="00A61919"/>
    <w:rsid w:val="00B63750"/>
    <w:rsid w:val="00B65A00"/>
    <w:rsid w:val="00D441FB"/>
    <w:rsid w:val="00D771B9"/>
    <w:rsid w:val="00ED4D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eastAsia="en-GB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39C5AB76252D4446B5B53F97F86318B2">
    <w:name w:val="39C5AB76252D4446B5B53F97F86318B2"/>
    <w:rsid w:val="00D771B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hema">
  <a:themeElements>
    <a:clrScheme name="Kleuren SURF Rapport">
      <a:dk1>
        <a:sysClr val="windowText" lastClr="000000"/>
      </a:dk1>
      <a:lt1>
        <a:sysClr val="window" lastClr="FFFFFF"/>
      </a:lt1>
      <a:dk2>
        <a:srgbClr val="000000"/>
      </a:dk2>
      <a:lt2>
        <a:srgbClr val="772583"/>
      </a:lt2>
      <a:accent1>
        <a:srgbClr val="EA7600"/>
      </a:accent1>
      <a:accent2>
        <a:srgbClr val="E03C31"/>
      </a:accent2>
      <a:accent3>
        <a:srgbClr val="0077C8"/>
      </a:accent3>
      <a:accent4>
        <a:srgbClr val="009F4D"/>
      </a:accent4>
      <a:accent5>
        <a:srgbClr val="FEDB00"/>
      </a:accent5>
      <a:accent6>
        <a:srgbClr val="A9C23F"/>
      </a:accent6>
      <a:hlink>
        <a:srgbClr val="0077C8"/>
      </a:hlink>
      <a:folHlink>
        <a:srgbClr val="009F4D"/>
      </a:folHlink>
    </a:clrScheme>
    <a:fontScheme name="Lettertypen SURF">
      <a:majorFont>
        <a:latin typeface="Calibri"/>
        <a:ea typeface=""/>
        <a:cs typeface="Times New Roman"/>
      </a:majorFont>
      <a:minorFont>
        <a:latin typeface="Calibri"/>
        <a:ea typeface=""/>
        <a:cs typeface="Times New Roma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3EA022A23CF3749AED9223D49B56A9E" ma:contentTypeVersion="11" ma:contentTypeDescription="Create a new document." ma:contentTypeScope="" ma:versionID="d717be6a963a389c83893e4b545b26c8">
  <xsd:schema xmlns:xsd="http://www.w3.org/2001/XMLSchema" xmlns:xs="http://www.w3.org/2001/XMLSchema" xmlns:p="http://schemas.microsoft.com/office/2006/metadata/properties" xmlns:ns2="2aca735f-45b0-4987-a415-60057608088f" xmlns:ns3="79953b17-17d0-4057-ba3d-4eadb565cf6a" targetNamespace="http://schemas.microsoft.com/office/2006/metadata/properties" ma:root="true" ma:fieldsID="740f1fe5b4fa4dcaf7849837a384ffb8" ns2:_="" ns3:_="">
    <xsd:import namespace="2aca735f-45b0-4987-a415-60057608088f"/>
    <xsd:import namespace="79953b17-17d0-4057-ba3d-4eadb565cf6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ca735f-45b0-4987-a415-60057608088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c6f371a7-af1e-4863-b830-9db92276c5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953b17-17d0-4057-ba3d-4eadb565cf6a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8d0b3a56-af81-4140-8a8b-5677fde0d22d}" ma:internalName="TaxCatchAll" ma:showField="CatchAllData" ma:web="79953b17-17d0-4057-ba3d-4eadb565cf6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ju xmlns="http://www.joulesunlimited.com/ccmappings">
  <Titel/>
  <Ondertitel/>
</ju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aca735f-45b0-4987-a415-60057608088f">
      <Terms xmlns="http://schemas.microsoft.com/office/infopath/2007/PartnerControls"/>
    </lcf76f155ced4ddcb4097134ff3c332f>
    <TaxCatchAll xmlns="79953b17-17d0-4057-ba3d-4eadb565cf6a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F33F17-3ED7-4B8C-839C-5B17AC90FCB8}"/>
</file>

<file path=customXml/itemProps2.xml><?xml version="1.0" encoding="utf-8"?>
<ds:datastoreItem xmlns:ds="http://schemas.openxmlformats.org/officeDocument/2006/customXml" ds:itemID="{4F1B6933-6F8E-4825-A6C6-F779906343E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E5BEB2E-B072-475D-AECE-C9134362F88B}">
  <ds:schemaRefs>
    <ds:schemaRef ds:uri="http://www.joulesunlimited.com/ccmappings"/>
  </ds:schemaRefs>
</ds:datastoreItem>
</file>

<file path=customXml/itemProps4.xml><?xml version="1.0" encoding="utf-8"?>
<ds:datastoreItem xmlns:ds="http://schemas.openxmlformats.org/officeDocument/2006/customXml" ds:itemID="{F6365B1C-7BA9-4400-9339-177F79400412}">
  <ds:schemaRefs>
    <ds:schemaRef ds:uri="http://purl.org/dc/elements/1.1/"/>
    <ds:schemaRef ds:uri="2aca735f-45b0-4987-a415-60057608088f"/>
    <ds:schemaRef ds:uri="http://www.w3.org/XML/1998/namespace"/>
    <ds:schemaRef ds:uri="http://schemas.openxmlformats.org/package/2006/metadata/core-properties"/>
    <ds:schemaRef ds:uri="http://schemas.microsoft.com/office/2006/documentManagement/types"/>
    <ds:schemaRef ds:uri="http://purl.org/dc/terms/"/>
    <ds:schemaRef ds:uri="http://purl.org/dc/dcmitype/"/>
    <ds:schemaRef ds:uri="http://schemas.microsoft.com/office/infopath/2007/PartnerControls"/>
    <ds:schemaRef ds:uri="79953b17-17d0-4057-ba3d-4eadb565cf6a"/>
    <ds:schemaRef ds:uri="http://schemas.microsoft.com/office/2006/metadata/properties"/>
  </ds:schemaRefs>
</ds:datastoreItem>
</file>

<file path=customXml/itemProps5.xml><?xml version="1.0" encoding="utf-8"?>
<ds:datastoreItem xmlns:ds="http://schemas.openxmlformats.org/officeDocument/2006/customXml" ds:itemID="{0ED16408-16C0-4CC1-AF66-98F706476159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Beleidsworkshop OKE in het mbo</dc:title>
  <dc:subject/>
  <dc:creator>Microsoft Office User</dc:creator>
  <cp:keywords/>
  <dc:description/>
  <cp:lastModifiedBy>Rosalie Imang-Deen</cp:lastModifiedBy>
  <cp:revision>13</cp:revision>
  <cp:lastPrinted>2026-03-10T16:00:00Z</cp:lastPrinted>
  <dcterms:created xsi:type="dcterms:W3CDTF">2026-03-22T18:43:00Z</dcterms:created>
  <dcterms:modified xsi:type="dcterms:W3CDTF">2026-05-22T07:48:40Z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0x010100A3EA022A23CF3749AED9223D49B56A9E</vt:lpwstr>
  </property>
  <property fmtid="{D5CDD505-2E9C-101B-9397-08002B2CF9AE}" pid="3" name="MediaServiceImageTags">
    <vt:lpwstr/>
  </property>
</Properties>
</file>